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CD" w:rsidRPr="00365321" w:rsidRDefault="00F25CCD" w:rsidP="00F25CCD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F25CCD" w:rsidRPr="00365321" w:rsidRDefault="00F25CCD" w:rsidP="00F25CCD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F25CCD" w:rsidRPr="00365321" w:rsidRDefault="00F25CCD" w:rsidP="00F25CCD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F25CCD" w:rsidRPr="00365321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F25CCD" w:rsidRPr="00365321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F25CCD" w:rsidRPr="00664516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F25CCD" w:rsidRPr="00C96620" w:rsidRDefault="00F25CCD" w:rsidP="00F25CCD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E3D3A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F25CCD" w:rsidRPr="00637460" w:rsidRDefault="00F25CCD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  <w:r w:rsidRPr="00637460">
        <w:rPr>
          <w:b/>
          <w:color w:val="000000" w:themeColor="text1"/>
        </w:rPr>
        <w:t>РАБОЧАЯ ПРОГРАММА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  <w:r w:rsidRPr="00637460">
        <w:rPr>
          <w:b/>
          <w:color w:val="000000" w:themeColor="text1"/>
        </w:rPr>
        <w:t>по дисциплине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</w:p>
    <w:p w:rsidR="007E3D3A" w:rsidRPr="00637460" w:rsidRDefault="007E3D3A" w:rsidP="007E3D3A">
      <w:pPr>
        <w:tabs>
          <w:tab w:val="left" w:pos="0"/>
        </w:tabs>
        <w:suppressAutoHyphens/>
        <w:spacing w:before="0" w:after="0"/>
        <w:ind w:firstLine="720"/>
        <w:rPr>
          <w:color w:val="000000" w:themeColor="text1"/>
        </w:rPr>
      </w:pPr>
      <w:r w:rsidRPr="00637460">
        <w:rPr>
          <w:color w:val="000000" w:themeColor="text1"/>
        </w:rPr>
        <w:t xml:space="preserve">Наименование дисциплины ФТД.В.03 </w:t>
      </w:r>
      <w:r w:rsidRPr="00637460">
        <w:rPr>
          <w:color w:val="000000" w:themeColor="text1"/>
          <w:szCs w:val="24"/>
        </w:rPr>
        <w:t>«</w:t>
      </w:r>
      <w:r w:rsidRPr="00637460">
        <w:rPr>
          <w:color w:val="000000" w:themeColor="text1"/>
        </w:rPr>
        <w:t>Организация волонтерской деятельности</w:t>
      </w:r>
      <w:r w:rsidRPr="00637460">
        <w:rPr>
          <w:color w:val="000000" w:themeColor="text1"/>
          <w:szCs w:val="24"/>
        </w:rPr>
        <w:t>»</w:t>
      </w:r>
    </w:p>
    <w:p w:rsidR="007E3D3A" w:rsidRPr="00637460" w:rsidRDefault="007E3D3A" w:rsidP="007E3D3A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color w:val="000000" w:themeColor="text1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E3D3A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F25CCD" w:rsidRPr="00637460" w:rsidRDefault="00F25CCD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rPr>
          <w:color w:val="000000" w:themeColor="text1"/>
          <w:u w:val="single"/>
        </w:rPr>
      </w:pPr>
      <w:r w:rsidRPr="00637460">
        <w:rPr>
          <w:color w:val="000000" w:themeColor="text1"/>
        </w:rPr>
        <w:t>Квалификация - бакалавр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</w:t>
      </w:r>
      <w:r w:rsidRPr="00637460">
        <w:rPr>
          <w:color w:val="000000" w:themeColor="text1"/>
          <w:sz w:val="20"/>
        </w:rPr>
        <w:t xml:space="preserve">: 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Масягин</w:t>
      </w:r>
      <w:proofErr w:type="spellEnd"/>
      <w:r w:rsidRPr="00637460">
        <w:rPr>
          <w:color w:val="000000" w:themeColor="text1"/>
          <w:sz w:val="20"/>
        </w:rPr>
        <w:t xml:space="preserve"> В.П., </w:t>
      </w:r>
      <w:proofErr w:type="spellStart"/>
      <w:r w:rsidRPr="00637460">
        <w:rPr>
          <w:color w:val="000000" w:themeColor="text1"/>
          <w:sz w:val="20"/>
        </w:rPr>
        <w:t>д.пед.н</w:t>
      </w:r>
      <w:proofErr w:type="spellEnd"/>
      <w:r w:rsidRPr="00637460">
        <w:rPr>
          <w:color w:val="000000" w:themeColor="text1"/>
          <w:sz w:val="20"/>
        </w:rPr>
        <w:t>., проф.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rPr>
          <w:color w:val="000000" w:themeColor="text1"/>
          <w:sz w:val="20"/>
        </w:rPr>
      </w:pPr>
    </w:p>
    <w:p w:rsidR="007E3D3A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91C44" w:rsidRDefault="00991C44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91C44" w:rsidRDefault="00991C44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91C44" w:rsidRDefault="00991C44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991C44" w:rsidRPr="00637460" w:rsidRDefault="00991C44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F25CCD" w:rsidRDefault="007E3D3A" w:rsidP="007E3D3A">
      <w:pPr>
        <w:spacing w:before="0" w:after="0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F25CCD">
        <w:rPr>
          <w:color w:val="000000" w:themeColor="text1"/>
          <w:sz w:val="20"/>
        </w:rPr>
        <w:t>3</w:t>
      </w:r>
    </w:p>
    <w:p w:rsidR="00F25CCD" w:rsidRDefault="00F25CCD">
      <w:pPr>
        <w:widowControl/>
        <w:snapToGrid/>
        <w:spacing w:before="0" w:after="200" w:line="276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:rsidR="007E3D3A" w:rsidRPr="00637460" w:rsidRDefault="007E3D3A" w:rsidP="007E3D3A">
      <w:pPr>
        <w:spacing w:before="0" w:after="0"/>
        <w:jc w:val="center"/>
        <w:rPr>
          <w:color w:val="000000" w:themeColor="text1"/>
          <w:sz w:val="20"/>
        </w:rPr>
      </w:pPr>
      <w:bookmarkStart w:id="0" w:name="_GoBack"/>
      <w:bookmarkEnd w:id="0"/>
    </w:p>
    <w:p w:rsidR="007E3D3A" w:rsidRPr="00637460" w:rsidRDefault="007E3D3A" w:rsidP="007E3D3A">
      <w:pPr>
        <w:spacing w:before="0" w:after="0"/>
        <w:jc w:val="center"/>
        <w:rPr>
          <w:color w:val="000000" w:themeColor="text1"/>
          <w:sz w:val="20"/>
        </w:rPr>
      </w:pPr>
    </w:p>
    <w:p w:rsidR="007E3D3A" w:rsidRPr="00637460" w:rsidRDefault="007E3D3A" w:rsidP="007E3D3A">
      <w:pPr>
        <w:widowControl/>
        <w:numPr>
          <w:ilvl w:val="0"/>
          <w:numId w:val="14"/>
        </w:numPr>
        <w:tabs>
          <w:tab w:val="left" w:pos="9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Цели и задачи дисциплины</w:t>
      </w:r>
    </w:p>
    <w:p w:rsidR="007E3D3A" w:rsidRPr="00637460" w:rsidRDefault="007E3D3A" w:rsidP="007E3D3A">
      <w:pPr>
        <w:pStyle w:val="Default"/>
        <w:tabs>
          <w:tab w:val="left" w:pos="993"/>
        </w:tabs>
        <w:ind w:firstLine="709"/>
        <w:jc w:val="both"/>
        <w:rPr>
          <w:color w:val="000000" w:themeColor="text1"/>
          <w:sz w:val="20"/>
          <w:szCs w:val="20"/>
        </w:rPr>
      </w:pPr>
      <w:r w:rsidRPr="00637460">
        <w:rPr>
          <w:b/>
          <w:i/>
          <w:color w:val="000000" w:themeColor="text1"/>
          <w:sz w:val="20"/>
          <w:szCs w:val="20"/>
        </w:rPr>
        <w:t>Цель дисциплины</w:t>
      </w:r>
      <w:r w:rsidRPr="00637460">
        <w:rPr>
          <w:color w:val="000000" w:themeColor="text1"/>
          <w:sz w:val="20"/>
          <w:szCs w:val="20"/>
        </w:rPr>
        <w:t xml:space="preserve"> </w:t>
      </w:r>
      <w:r w:rsidRPr="00637460">
        <w:rPr>
          <w:b/>
          <w:color w:val="000000" w:themeColor="text1"/>
          <w:spacing w:val="-1"/>
          <w:sz w:val="20"/>
          <w:szCs w:val="20"/>
        </w:rPr>
        <w:t>-</w:t>
      </w:r>
      <w:r w:rsidRPr="00637460">
        <w:rPr>
          <w:color w:val="000000" w:themeColor="text1"/>
          <w:spacing w:val="-1"/>
          <w:sz w:val="20"/>
          <w:szCs w:val="20"/>
        </w:rPr>
        <w:t xml:space="preserve"> </w:t>
      </w:r>
      <w:r w:rsidRPr="00637460">
        <w:rPr>
          <w:color w:val="000000" w:themeColor="text1"/>
          <w:sz w:val="20"/>
          <w:szCs w:val="20"/>
        </w:rPr>
        <w:t xml:space="preserve">получение обучающимися теоретических знаний о </w:t>
      </w:r>
      <w:proofErr w:type="spellStart"/>
      <w:r w:rsidRPr="00637460">
        <w:rPr>
          <w:color w:val="000000" w:themeColor="text1"/>
          <w:sz w:val="20"/>
          <w:szCs w:val="20"/>
        </w:rPr>
        <w:t>волонтерстве</w:t>
      </w:r>
      <w:proofErr w:type="spellEnd"/>
      <w:r w:rsidRPr="00637460">
        <w:rPr>
          <w:color w:val="000000" w:themeColor="text1"/>
          <w:sz w:val="20"/>
          <w:szCs w:val="20"/>
        </w:rPr>
        <w:t xml:space="preserve"> как ресурсе личностного роста и общественного развития; формирование представлений о многообразии волонтерской деятельности и мотивации волонтеров; приобретение практических навыков в сфере организации труда волонтеров, взаимодействия с социально ориентированными некоммерческими организациями, органами власти и подведомственными им организациям.</w:t>
      </w:r>
    </w:p>
    <w:p w:rsidR="007E3D3A" w:rsidRPr="00637460" w:rsidRDefault="007E3D3A" w:rsidP="007E3D3A">
      <w:pPr>
        <w:tabs>
          <w:tab w:val="left" w:pos="900"/>
          <w:tab w:val="left" w:pos="993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Задачи дисциплины:</w:t>
      </w:r>
    </w:p>
    <w:p w:rsidR="007E3D3A" w:rsidRPr="00637460" w:rsidRDefault="007E3D3A" w:rsidP="007E3D3A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освоение обучающимися теоретических основ содержания волонтерской деятельности, о</w:t>
      </w:r>
      <w:r w:rsidRPr="00637460">
        <w:rPr>
          <w:bCs/>
          <w:color w:val="000000" w:themeColor="text1"/>
          <w:sz w:val="20"/>
        </w:rPr>
        <w:t xml:space="preserve">рганизации работы с волонтерами, взаимодействия </w:t>
      </w:r>
      <w:r w:rsidRPr="00637460">
        <w:rPr>
          <w:color w:val="000000" w:themeColor="text1"/>
          <w:sz w:val="20"/>
        </w:rPr>
        <w:t>добровольцев, организаторов волонтерской деятельности и волонтерских организаций</w:t>
      </w:r>
      <w:r w:rsidRPr="00637460">
        <w:rPr>
          <w:bCs/>
          <w:color w:val="000000" w:themeColor="text1"/>
          <w:sz w:val="20"/>
        </w:rPr>
        <w:t xml:space="preserve"> с социально ориентированными некоммерческими организациями, инициативными группами, органами власти и иными организациями</w:t>
      </w:r>
      <w:r w:rsidRPr="00637460">
        <w:rPr>
          <w:color w:val="000000" w:themeColor="text1"/>
          <w:sz w:val="20"/>
        </w:rPr>
        <w:t xml:space="preserve"> по направлениям волонтерской деятельности;</w:t>
      </w:r>
    </w:p>
    <w:p w:rsidR="007E3D3A" w:rsidRPr="00637460" w:rsidRDefault="007E3D3A" w:rsidP="007E3D3A">
      <w:pPr>
        <w:widowControl/>
        <w:numPr>
          <w:ilvl w:val="0"/>
          <w:numId w:val="13"/>
        </w:numPr>
        <w:tabs>
          <w:tab w:val="left" w:pos="0"/>
          <w:tab w:val="left" w:pos="142"/>
          <w:tab w:val="left" w:pos="851"/>
          <w:tab w:val="left" w:pos="993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овладение студентами практическими навыками и умениями, необходимыми для выстраивания и реализации траектории саморазвития в процессе 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 xml:space="preserve"> на основе принципов образования в течение всей жизни, обеспечения законности, безопасности личности, общества, государства в ходе волонтерской деятельности;</w:t>
      </w:r>
    </w:p>
    <w:p w:rsidR="007E3D3A" w:rsidRPr="00637460" w:rsidRDefault="007E3D3A" w:rsidP="007E3D3A">
      <w:pPr>
        <w:widowControl/>
        <w:numPr>
          <w:ilvl w:val="0"/>
          <w:numId w:val="13"/>
        </w:numPr>
        <w:tabs>
          <w:tab w:val="left" w:pos="900"/>
          <w:tab w:val="left" w:pos="993"/>
        </w:tabs>
        <w:suppressAutoHyphens/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 обучающихся навыков и умений самостоятельного поиска, анализа, синтеза и обобщения научной, учебной и методической информации в области организации волонтёрской деятельности в Российской Федерации.</w:t>
      </w:r>
    </w:p>
    <w:p w:rsidR="007E3D3A" w:rsidRPr="00637460" w:rsidRDefault="007E3D3A" w:rsidP="007E3D3A">
      <w:pPr>
        <w:pStyle w:val="Default"/>
        <w:tabs>
          <w:tab w:val="left" w:pos="993"/>
        </w:tabs>
        <w:ind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ab/>
      </w:r>
    </w:p>
    <w:p w:rsidR="007E3D3A" w:rsidRPr="00637460" w:rsidRDefault="007E3D3A" w:rsidP="007E3D3A">
      <w:pPr>
        <w:pStyle w:val="10"/>
        <w:tabs>
          <w:tab w:val="left" w:pos="993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7E3D3A" w:rsidRPr="00637460" w:rsidRDefault="007E3D3A" w:rsidP="007E3D3A">
      <w:pPr>
        <w:pStyle w:val="af2"/>
        <w:tabs>
          <w:tab w:val="left" w:pos="900"/>
          <w:tab w:val="left" w:pos="993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«Организация волонтёрской деятельности» относится к факультативным дисциплинам.</w:t>
      </w:r>
    </w:p>
    <w:p w:rsidR="007E3D3A" w:rsidRPr="00637460" w:rsidRDefault="007E3D3A" w:rsidP="007E3D3A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</w:p>
    <w:p w:rsidR="007E3D3A" w:rsidRPr="00637460" w:rsidRDefault="007E3D3A" w:rsidP="007E3D3A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7E3D3A" w:rsidRPr="00637460" w:rsidRDefault="007E3D3A" w:rsidP="007E3D3A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универсальные компетенции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УК-3. Способен осуществлять социальное взаимодействие и реализовывать свою роль в команде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7E3D3A" w:rsidRPr="00637460" w:rsidRDefault="007E3D3A" w:rsidP="007E3D3A">
      <w:pPr>
        <w:tabs>
          <w:tab w:val="left" w:pos="900"/>
        </w:tabs>
        <w:spacing w:before="0" w:after="0"/>
        <w:ind w:firstLine="709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3111"/>
        <w:gridCol w:w="4819"/>
      </w:tblGrid>
      <w:tr w:rsidR="007E3D3A" w:rsidRPr="00637460" w:rsidTr="004A57FA">
        <w:trPr>
          <w:tblHeader/>
        </w:trPr>
        <w:tc>
          <w:tcPr>
            <w:tcW w:w="1959" w:type="dxa"/>
            <w:vAlign w:val="center"/>
          </w:tcPr>
          <w:p w:rsidR="007E3D3A" w:rsidRPr="00637460" w:rsidRDefault="007E3D3A" w:rsidP="007E3D3A">
            <w:pPr>
              <w:pStyle w:val="aff8"/>
              <w:tabs>
                <w:tab w:val="left" w:pos="900"/>
              </w:tabs>
              <w:spacing w:before="0" w:after="0"/>
              <w:ind w:left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111" w:type="dxa"/>
            <w:vAlign w:val="center"/>
          </w:tcPr>
          <w:p w:rsidR="007E3D3A" w:rsidRPr="00637460" w:rsidRDefault="007E3D3A" w:rsidP="007E3D3A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достижений компетенций</w:t>
            </w:r>
          </w:p>
          <w:p w:rsidR="007E3D3A" w:rsidRPr="00637460" w:rsidRDefault="007E3D3A" w:rsidP="007E3D3A">
            <w:pPr>
              <w:pStyle w:val="aff8"/>
              <w:tabs>
                <w:tab w:val="left" w:pos="900"/>
              </w:tabs>
              <w:spacing w:before="0" w:after="0"/>
              <w:ind w:left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9" w:type="dxa"/>
            <w:vAlign w:val="center"/>
          </w:tcPr>
          <w:p w:rsidR="007E3D3A" w:rsidRPr="00637460" w:rsidRDefault="007E3D3A" w:rsidP="007E3D3A">
            <w:pPr>
              <w:pStyle w:val="aff8"/>
              <w:tabs>
                <w:tab w:val="left" w:pos="306"/>
                <w:tab w:val="left" w:pos="900"/>
              </w:tabs>
              <w:spacing w:before="0" w:after="0"/>
              <w:ind w:left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color w:val="000000" w:themeColor="text1"/>
                <w:sz w:val="20"/>
              </w:rPr>
              <w:br/>
              <w:t>обучения</w:t>
            </w:r>
          </w:p>
        </w:tc>
      </w:tr>
      <w:tr w:rsidR="007E3D3A" w:rsidRPr="00637460" w:rsidTr="004A57FA">
        <w:tc>
          <w:tcPr>
            <w:tcW w:w="1959" w:type="dxa"/>
          </w:tcPr>
          <w:p w:rsidR="007E3D3A" w:rsidRPr="00637460" w:rsidRDefault="007E3D3A" w:rsidP="007E3D3A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УК-3 </w:t>
            </w:r>
            <w:r w:rsidRPr="00637460">
              <w:rPr>
                <w:color w:val="000000" w:themeColor="text1"/>
                <w:sz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111" w:type="dxa"/>
          </w:tcPr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УК-3.1. Знает: принципы и механизмы социального взаимодействия; виды и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функции  межличностного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общения; закономерности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осуществления деловой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коммуникации; принципы и механизмы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</w:rPr>
            </w:pPr>
            <w:r w:rsidRPr="00637460">
              <w:rPr>
                <w:color w:val="000000" w:themeColor="text1"/>
                <w:sz w:val="20"/>
              </w:rPr>
              <w:t>функционирования команды как социальной группы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УК-3.2. Умеет: выбирать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стратегию социального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взаимодействия; осуществлять интеграцию личных и социальных интересов; применять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принципы и методы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организации командной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деятельности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УК-3.3. Владеет: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работы в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команде, создания команды для выполнения практических задач;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участия в разработке стратегии командной работы; навыками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эффективной коммуникации в процессе социального взаимодействия</w:t>
            </w:r>
          </w:p>
        </w:tc>
        <w:tc>
          <w:tcPr>
            <w:tcW w:w="4819" w:type="dxa"/>
          </w:tcPr>
          <w:p w:rsidR="007E3D3A" w:rsidRPr="00637460" w:rsidRDefault="007E3D3A" w:rsidP="007E3D3A">
            <w:pPr>
              <w:tabs>
                <w:tab w:val="left" w:pos="237"/>
                <w:tab w:val="left" w:pos="318"/>
                <w:tab w:val="left" w:pos="1080"/>
              </w:tabs>
              <w:spacing w:before="0" w:after="0"/>
              <w:jc w:val="both"/>
              <w:rPr>
                <w:b/>
                <w:i/>
                <w:color w:val="000000" w:themeColor="text1"/>
                <w:sz w:val="20"/>
                <w:lang w:val="en-US"/>
              </w:rPr>
            </w:pPr>
            <w:r w:rsidRPr="00637460">
              <w:rPr>
                <w:b/>
                <w:i/>
                <w:color w:val="000000" w:themeColor="text1"/>
                <w:sz w:val="20"/>
              </w:rPr>
              <w:t>Знать: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понятий, применяемых в учебной дисциплине;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действующие правовые нормы российского законодательства в области организации волонтёрской деятельности и осуществления социального взаимодействия, в том числе,</w:t>
            </w:r>
            <w:r w:rsidRPr="00637460">
              <w:rPr>
                <w:bCs/>
                <w:color w:val="000000" w:themeColor="text1"/>
                <w:sz w:val="20"/>
              </w:rPr>
              <w:t xml:space="preserve"> с социально ориентированными некоммерческими организациями, инициативными группами, органами власти и иными организациями</w:t>
            </w:r>
            <w:r w:rsidRPr="00637460">
              <w:rPr>
                <w:color w:val="000000" w:themeColor="text1"/>
                <w:sz w:val="20"/>
              </w:rPr>
              <w:t>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потребности саморазвития человека в волонтерской деятельности, способы их удовлетворения и реализации своей роли в командной работе;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Cs/>
                <w:iCs/>
                <w:color w:val="000000" w:themeColor="text1"/>
                <w:sz w:val="20"/>
              </w:rPr>
              <w:t>п</w:t>
            </w:r>
            <w:r w:rsidRPr="00637460">
              <w:rPr>
                <w:color w:val="000000" w:themeColor="text1"/>
                <w:sz w:val="20"/>
              </w:rPr>
              <w:t>редпосылки и условия активизация личностных ресурсов саморазвития и самореализации человека, формирования социально значимых личностных свойств (качеств) в волонтерской деятельности, в процессе социального взаимодействия и самореализации в команде.</w:t>
            </w:r>
          </w:p>
          <w:p w:rsidR="007E3D3A" w:rsidRPr="00637460" w:rsidRDefault="007E3D3A" w:rsidP="007E3D3A">
            <w:pPr>
              <w:tabs>
                <w:tab w:val="left" w:pos="237"/>
                <w:tab w:val="left" w:pos="318"/>
                <w:tab w:val="left" w:pos="1080"/>
              </w:tabs>
              <w:spacing w:before="0" w:after="0"/>
              <w:jc w:val="both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b/>
                <w:i/>
                <w:color w:val="000000" w:themeColor="text1"/>
                <w:sz w:val="20"/>
              </w:rPr>
              <w:t>Уметь: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i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применять знания, полученные при изучении учебной дисциплины, на практике;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рассматривать волонтерскую деятельность в качестве одного из способов успешного социального взаимодействия и эффективной самореализации в командной</w:t>
            </w:r>
            <w:r w:rsidRPr="00637460">
              <w:rPr>
                <w:bCs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работе;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i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 xml:space="preserve">анализировать современную государственную </w:t>
            </w:r>
            <w:r w:rsidRPr="00637460">
              <w:rPr>
                <w:color w:val="000000" w:themeColor="text1"/>
                <w:sz w:val="20"/>
              </w:rPr>
              <w:lastRenderedPageBreak/>
              <w:t>политику в области организации волонтерской деятельности, возможности этой деятельности в решении задач обеспечения социального взаимодействия индивидов (групп) в обществе и самореализации личности в командной работе.</w:t>
            </w:r>
          </w:p>
          <w:p w:rsidR="007E3D3A" w:rsidRPr="00637460" w:rsidRDefault="007E3D3A" w:rsidP="007E3D3A">
            <w:pPr>
              <w:tabs>
                <w:tab w:val="left" w:pos="237"/>
                <w:tab w:val="left" w:pos="318"/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i/>
                <w:color w:val="000000" w:themeColor="text1"/>
                <w:sz w:val="20"/>
              </w:rPr>
              <w:t>Владеть: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знаниями и умениями в области организации деятельности волонтеров и осуществления социального взаимодействия между людьми; 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способами реализации роли каждого индивида в командной работе; 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6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i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действующими правовыми нормами в области организации волонтерской деятельности и осуществления социального взаимодействия.</w:t>
            </w:r>
          </w:p>
        </w:tc>
      </w:tr>
      <w:tr w:rsidR="007E3D3A" w:rsidRPr="00637460" w:rsidTr="004A57FA">
        <w:tc>
          <w:tcPr>
            <w:tcW w:w="1959" w:type="dxa"/>
          </w:tcPr>
          <w:p w:rsidR="007E3D3A" w:rsidRPr="00637460" w:rsidRDefault="007E3D3A" w:rsidP="007E3D3A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E3D3A" w:rsidRPr="00637460" w:rsidRDefault="007E3D3A" w:rsidP="007E3D3A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111" w:type="dxa"/>
          </w:tcPr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УК-6.1. Знает: основные принципы самовоспитания и самообразования,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саморазвития и самореализации,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использования творческого потенциала собственной деятельности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УК-6.2. Умеет: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демонстрировать умение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самоконтроля и рефлексии, позволяющие самостоятельно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корректировать обучение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 выбранной траектории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УК-6.3. Владеет: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рационального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распределения временных ресурсов, построения</w:t>
            </w:r>
          </w:p>
          <w:p w:rsidR="007E3D3A" w:rsidRPr="00637460" w:rsidRDefault="007E3D3A" w:rsidP="007E3D3A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индивидуальной траектории саморазвития и самообразования в течение всей жизни</w:t>
            </w:r>
          </w:p>
        </w:tc>
        <w:tc>
          <w:tcPr>
            <w:tcW w:w="4819" w:type="dxa"/>
          </w:tcPr>
          <w:p w:rsidR="007E3D3A" w:rsidRPr="00637460" w:rsidRDefault="007E3D3A" w:rsidP="007E3D3A">
            <w:pPr>
              <w:tabs>
                <w:tab w:val="left" w:pos="237"/>
                <w:tab w:val="left" w:pos="318"/>
                <w:tab w:val="left" w:pos="1080"/>
              </w:tabs>
              <w:spacing w:before="0" w:after="0"/>
              <w:jc w:val="both"/>
              <w:rPr>
                <w:b/>
                <w:i/>
                <w:color w:val="000000" w:themeColor="text1"/>
                <w:sz w:val="20"/>
                <w:lang w:val="en-US"/>
              </w:rPr>
            </w:pPr>
            <w:r w:rsidRPr="00637460">
              <w:rPr>
                <w:b/>
                <w:i/>
                <w:color w:val="000000" w:themeColor="text1"/>
                <w:sz w:val="20"/>
              </w:rPr>
              <w:t>Знать: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основы мировой и отечественной истории </w:t>
            </w:r>
            <w:proofErr w:type="spellStart"/>
            <w:r w:rsidRPr="00637460">
              <w:rPr>
                <w:color w:val="000000" w:themeColor="text1"/>
                <w:sz w:val="20"/>
              </w:rPr>
              <w:t>волонтерства</w:t>
            </w:r>
            <w:proofErr w:type="spellEnd"/>
            <w:r w:rsidRPr="00637460">
              <w:rPr>
                <w:color w:val="000000" w:themeColor="text1"/>
                <w:sz w:val="20"/>
              </w:rPr>
              <w:t>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основных направлений и особенностей волонтерской деятельности в современных российских условиях;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цель, задачи, виды, типы, формы и методы волонтерской деятельности, в том числе, в контексте управления своим временем для участия в ней, выстраивания и реализации траектории саморазвития в этой деятельности в течение всей жизни;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организационные основы работы с волонтерами;</w:t>
            </w:r>
          </w:p>
          <w:p w:rsidR="007E3D3A" w:rsidRPr="00637460" w:rsidRDefault="007E3D3A" w:rsidP="007E3D3A">
            <w:pPr>
              <w:tabs>
                <w:tab w:val="left" w:pos="237"/>
                <w:tab w:val="left" w:pos="318"/>
                <w:tab w:val="left" w:pos="1080"/>
              </w:tabs>
              <w:spacing w:before="0" w:after="0"/>
              <w:jc w:val="both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b/>
                <w:i/>
                <w:color w:val="000000" w:themeColor="text1"/>
                <w:sz w:val="20"/>
              </w:rPr>
              <w:t>Уметь: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i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формулировать цель и задачи организации работы с добровольцами применительно к основным направлениям волонтерской деятельности;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выбирать оптимальные способы решения задач организации волонтерской деятельности, управления своим временем, выстраивания и реализации траектории непрерывного саморазвития;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237"/>
                <w:tab w:val="left" w:pos="318"/>
                <w:tab w:val="left" w:pos="1080"/>
              </w:tabs>
              <w:snapToGrid/>
              <w:spacing w:before="0" w:after="0"/>
              <w:ind w:left="0" w:firstLine="0"/>
              <w:jc w:val="both"/>
              <w:rPr>
                <w:i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применять действующие нормы права при взаимодействии</w:t>
            </w:r>
            <w:r w:rsidRPr="00637460">
              <w:rPr>
                <w:bCs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 xml:space="preserve">волонтеров </w:t>
            </w:r>
            <w:r w:rsidRPr="00637460">
              <w:rPr>
                <w:bCs/>
                <w:color w:val="000000" w:themeColor="text1"/>
                <w:sz w:val="20"/>
              </w:rPr>
              <w:t>с социально ориентированными некоммерческими организациями, инициативными группами, органами власти и иными организациями</w:t>
            </w:r>
            <w:r w:rsidRPr="00637460">
              <w:rPr>
                <w:color w:val="000000" w:themeColor="text1"/>
                <w:sz w:val="20"/>
              </w:rPr>
              <w:t>.</w:t>
            </w:r>
          </w:p>
          <w:p w:rsidR="007E3D3A" w:rsidRPr="00637460" w:rsidRDefault="007E3D3A" w:rsidP="007E3D3A">
            <w:pPr>
              <w:tabs>
                <w:tab w:val="left" w:pos="237"/>
                <w:tab w:val="left" w:pos="318"/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i/>
                <w:color w:val="000000" w:themeColor="text1"/>
                <w:sz w:val="20"/>
              </w:rPr>
              <w:t>Владеть: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способами управления своим временем для участия в волонтерской деятельности;</w:t>
            </w:r>
          </w:p>
          <w:p w:rsidR="007E3D3A" w:rsidRPr="00637460" w:rsidRDefault="007E3D3A" w:rsidP="007E3D3A">
            <w:pPr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методами и приемами проектирования и реализации траектории саморазвития в процессе волонтерской деятельности.</w:t>
            </w:r>
          </w:p>
        </w:tc>
      </w:tr>
    </w:tbl>
    <w:p w:rsidR="007E3D3A" w:rsidRPr="00637460" w:rsidRDefault="007E3D3A" w:rsidP="007E3D3A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</w:p>
    <w:p w:rsidR="007E3D3A" w:rsidRPr="00637460" w:rsidRDefault="007E3D3A" w:rsidP="007E3D3A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7E3D3A" w:rsidRPr="00637460" w:rsidRDefault="007E3D3A" w:rsidP="007E3D3A">
      <w:pPr>
        <w:spacing w:before="0" w:after="0"/>
        <w:ind w:firstLine="709"/>
        <w:rPr>
          <w:color w:val="000000" w:themeColor="text1"/>
          <w:sz w:val="20"/>
        </w:rPr>
      </w:pPr>
    </w:p>
    <w:p w:rsidR="007E3D3A" w:rsidRPr="00637460" w:rsidRDefault="007E3D3A" w:rsidP="007E3D3A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7E3D3A" w:rsidRPr="00637460" w:rsidRDefault="007E3D3A" w:rsidP="007E3D3A">
      <w:pPr>
        <w:spacing w:before="0" w:after="0"/>
        <w:ind w:firstLine="709"/>
        <w:rPr>
          <w:b/>
          <w:color w:val="000000" w:themeColor="text1"/>
          <w:sz w:val="20"/>
        </w:rPr>
      </w:pPr>
    </w:p>
    <w:tbl>
      <w:tblPr>
        <w:tblW w:w="101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537"/>
        <w:gridCol w:w="720"/>
        <w:gridCol w:w="900"/>
        <w:gridCol w:w="720"/>
        <w:gridCol w:w="933"/>
        <w:gridCol w:w="687"/>
        <w:gridCol w:w="900"/>
      </w:tblGrid>
      <w:tr w:rsidR="007E3D3A" w:rsidRPr="00637460" w:rsidTr="004A57FA">
        <w:tc>
          <w:tcPr>
            <w:tcW w:w="720" w:type="dxa"/>
            <w:vMerge w:val="restart"/>
            <w:vAlign w:val="center"/>
          </w:tcPr>
          <w:p w:rsidR="007E3D3A" w:rsidRPr="00637460" w:rsidRDefault="007E3D3A" w:rsidP="007E3D3A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7E3D3A" w:rsidRPr="00637460" w:rsidRDefault="007E3D3A" w:rsidP="007E3D3A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7E3D3A" w:rsidRPr="00637460" w:rsidTr="004A57FA">
        <w:tc>
          <w:tcPr>
            <w:tcW w:w="720" w:type="dxa"/>
            <w:vMerge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7E3D3A" w:rsidRPr="00637460" w:rsidTr="004A57FA">
        <w:tc>
          <w:tcPr>
            <w:tcW w:w="720" w:type="dxa"/>
            <w:vMerge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ind w:right="-108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6,2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в том числе: 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8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1.2.1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практические занятия 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87F2A" w:rsidRPr="00637460" w:rsidRDefault="00287F2A" w:rsidP="000A205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pStyle w:val="afffc"/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pStyle w:val="44"/>
              <w:tabs>
                <w:tab w:val="clear" w:pos="720"/>
              </w:tabs>
              <w:suppressAutoHyphens/>
              <w:snapToGrid w:val="0"/>
              <w:spacing w:before="0" w:after="0"/>
              <w:ind w:left="0" w:firstLine="0"/>
              <w:rPr>
                <w:bCs w:val="0"/>
                <w:i w:val="0"/>
                <w:color w:val="000000" w:themeColor="text1"/>
                <w:sz w:val="20"/>
              </w:rPr>
            </w:pPr>
            <w:r w:rsidRPr="00637460">
              <w:rPr>
                <w:bCs w:val="0"/>
                <w:i w:val="0"/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-</w:t>
            </w:r>
          </w:p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2,2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287F2A" w:rsidRPr="0045466D" w:rsidRDefault="00287F2A" w:rsidP="007E3D3A">
            <w:pPr>
              <w:pStyle w:val="44"/>
              <w:tabs>
                <w:tab w:val="clear" w:pos="720"/>
              </w:tabs>
              <w:suppressAutoHyphens/>
              <w:snapToGrid w:val="0"/>
              <w:spacing w:before="0" w:after="0"/>
              <w:ind w:left="0" w:firstLine="0"/>
              <w:rPr>
                <w:bCs w:val="0"/>
                <w:i w:val="0"/>
                <w:color w:val="000000" w:themeColor="text1"/>
                <w:sz w:val="20"/>
              </w:rPr>
            </w:pPr>
            <w:r w:rsidRPr="0045466D">
              <w:rPr>
                <w:bCs w:val="0"/>
                <w:i w:val="0"/>
                <w:color w:val="000000" w:themeColor="text1"/>
                <w:sz w:val="20"/>
              </w:rPr>
              <w:t xml:space="preserve">консультация групповая по подготовке к промежуточной аттестации 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287F2A" w:rsidRPr="00637460" w:rsidRDefault="00287F2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72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287F2A" w:rsidRPr="0045466D" w:rsidRDefault="00287F2A" w:rsidP="007E3D3A">
            <w:pPr>
              <w:pStyle w:val="afff1"/>
              <w:suppressAutoHyphens/>
              <w:snapToGrid w:val="0"/>
              <w:rPr>
                <w:color w:val="000000" w:themeColor="text1"/>
                <w:sz w:val="20"/>
              </w:rPr>
            </w:pPr>
            <w:r w:rsidRPr="0045466D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287F2A" w:rsidRPr="00637460" w:rsidRDefault="00287F2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72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287F2A" w:rsidRPr="0045466D" w:rsidRDefault="00287F2A" w:rsidP="007E3D3A">
            <w:pPr>
              <w:pStyle w:val="afff1"/>
              <w:suppressAutoHyphens/>
              <w:snapToGrid w:val="0"/>
              <w:rPr>
                <w:color w:val="000000" w:themeColor="text1"/>
                <w:sz w:val="20"/>
              </w:rPr>
            </w:pPr>
            <w:r w:rsidRPr="0045466D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57,8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57,8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64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287F2A" w:rsidRPr="00637460" w:rsidTr="004A57FA">
        <w:tc>
          <w:tcPr>
            <w:tcW w:w="720" w:type="dxa"/>
          </w:tcPr>
          <w:p w:rsidR="00287F2A" w:rsidRPr="00637460" w:rsidRDefault="00287F2A" w:rsidP="007E3D3A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287F2A" w:rsidRPr="0045466D" w:rsidRDefault="00287F2A" w:rsidP="007E3D3A">
            <w:pPr>
              <w:pStyle w:val="PlainText1"/>
              <w:tabs>
                <w:tab w:val="center" w:pos="4677"/>
                <w:tab w:val="right" w:pos="9355"/>
              </w:tabs>
              <w:suppressAutoHyphens/>
              <w:rPr>
                <w:rFonts w:ascii="Times New Roman" w:hAnsi="Times New Roman"/>
                <w:color w:val="000000" w:themeColor="text1"/>
              </w:rPr>
            </w:pPr>
            <w:r w:rsidRPr="0045466D">
              <w:rPr>
                <w:rFonts w:ascii="Times New Roman" w:hAnsi="Times New Roman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57,8</w:t>
            </w:r>
          </w:p>
        </w:tc>
        <w:tc>
          <w:tcPr>
            <w:tcW w:w="900" w:type="dxa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57,8</w:t>
            </w:r>
          </w:p>
        </w:tc>
        <w:tc>
          <w:tcPr>
            <w:tcW w:w="933" w:type="dxa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87F2A" w:rsidRPr="00637460" w:rsidTr="00203F53">
        <w:tc>
          <w:tcPr>
            <w:tcW w:w="720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87F2A" w:rsidRPr="00637460" w:rsidTr="00203F53">
        <w:tc>
          <w:tcPr>
            <w:tcW w:w="720" w:type="dxa"/>
            <w:vMerge w:val="restart"/>
          </w:tcPr>
          <w:p w:rsidR="00287F2A" w:rsidRPr="00637460" w:rsidRDefault="00287F2A" w:rsidP="007E3D3A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287F2A" w:rsidRPr="00637460" w:rsidRDefault="00287F2A" w:rsidP="007E3D3A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</w:tcPr>
          <w:p w:rsidR="00287F2A" w:rsidRPr="00637460" w:rsidRDefault="00287F2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72</w:t>
            </w:r>
          </w:p>
        </w:tc>
        <w:tc>
          <w:tcPr>
            <w:tcW w:w="900" w:type="dxa"/>
            <w:vAlign w:val="center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72</w:t>
            </w:r>
          </w:p>
        </w:tc>
        <w:tc>
          <w:tcPr>
            <w:tcW w:w="933" w:type="dxa"/>
            <w:vAlign w:val="center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72</w:t>
            </w:r>
          </w:p>
        </w:tc>
        <w:tc>
          <w:tcPr>
            <w:tcW w:w="900" w:type="dxa"/>
          </w:tcPr>
          <w:p w:rsidR="00287F2A" w:rsidRPr="00637460" w:rsidRDefault="00287F2A" w:rsidP="007E3D3A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87F2A" w:rsidRPr="00637460" w:rsidTr="00203F53">
        <w:tc>
          <w:tcPr>
            <w:tcW w:w="720" w:type="dxa"/>
            <w:vMerge/>
          </w:tcPr>
          <w:p w:rsidR="00287F2A" w:rsidRPr="00637460" w:rsidRDefault="00287F2A" w:rsidP="007E3D3A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87F2A" w:rsidRPr="00637460" w:rsidRDefault="00287F2A" w:rsidP="007E3D3A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900" w:type="dxa"/>
            <w:vAlign w:val="center"/>
          </w:tcPr>
          <w:p w:rsidR="00287F2A" w:rsidRPr="00637460" w:rsidRDefault="00287F2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933" w:type="dxa"/>
            <w:vAlign w:val="center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87F2A" w:rsidRPr="00637460" w:rsidRDefault="00287F2A" w:rsidP="007E3D3A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900" w:type="dxa"/>
            <w:vAlign w:val="center"/>
          </w:tcPr>
          <w:p w:rsidR="00287F2A" w:rsidRPr="00637460" w:rsidRDefault="00287F2A" w:rsidP="007E3D3A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720" w:type="dxa"/>
            <w:vMerge/>
          </w:tcPr>
          <w:p w:rsidR="007E3D3A" w:rsidRPr="00637460" w:rsidRDefault="007E3D3A" w:rsidP="007E3D3A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E3D3A" w:rsidRPr="00637460" w:rsidRDefault="007E3D3A" w:rsidP="007E3D3A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7E3D3A" w:rsidRPr="00637460" w:rsidRDefault="007E3D3A" w:rsidP="007E3D3A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7E3D3A" w:rsidRPr="00637460" w:rsidRDefault="007E3D3A" w:rsidP="007E3D3A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7E3D3A" w:rsidRPr="00637460" w:rsidRDefault="007E3D3A" w:rsidP="007E3D3A">
      <w:pPr>
        <w:tabs>
          <w:tab w:val="left" w:pos="1100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7E3D3A" w:rsidRPr="00637460" w:rsidRDefault="007E3D3A" w:rsidP="007E3D3A">
      <w:pPr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5.1 Содержание разделов </w:t>
      </w:r>
    </w:p>
    <w:p w:rsidR="007E3D3A" w:rsidRPr="00637460" w:rsidRDefault="007E3D3A" w:rsidP="007E3D3A">
      <w:pPr>
        <w:spacing w:before="0" w:after="0"/>
        <w:ind w:firstLine="709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055"/>
        <w:gridCol w:w="7169"/>
      </w:tblGrid>
      <w:tr w:rsidR="007E3D3A" w:rsidRPr="00637460" w:rsidTr="004A57FA">
        <w:trPr>
          <w:tblHeader/>
        </w:trPr>
        <w:tc>
          <w:tcPr>
            <w:tcW w:w="269" w:type="pct"/>
          </w:tcPr>
          <w:p w:rsidR="007E3D3A" w:rsidRPr="00637460" w:rsidRDefault="007E3D3A" w:rsidP="007E3D3A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054" w:type="pct"/>
          </w:tcPr>
          <w:p w:rsidR="007E3D3A" w:rsidRPr="00637460" w:rsidRDefault="007E3D3A" w:rsidP="007E3D3A">
            <w:pPr>
              <w:suppressAutoHyphens/>
              <w:spacing w:before="0" w:after="0"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678" w:type="pct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7E3D3A" w:rsidRPr="00637460" w:rsidTr="004A57FA">
        <w:tc>
          <w:tcPr>
            <w:tcW w:w="269" w:type="pct"/>
          </w:tcPr>
          <w:p w:rsidR="007E3D3A" w:rsidRPr="00637460" w:rsidRDefault="007E3D3A" w:rsidP="007E3D3A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54" w:type="pct"/>
          </w:tcPr>
          <w:p w:rsidR="007E3D3A" w:rsidRPr="00637460" w:rsidRDefault="007E3D3A" w:rsidP="007E3D3A">
            <w:pPr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Содержание волонтерской деятельности в современной </w:t>
            </w:r>
          </w:p>
          <w:p w:rsidR="007E3D3A" w:rsidRPr="00637460" w:rsidRDefault="007E3D3A" w:rsidP="007E3D3A">
            <w:pPr>
              <w:spacing w:before="0" w:after="0"/>
              <w:jc w:val="both"/>
              <w:rPr>
                <w:b/>
                <w:bCs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России</w:t>
            </w:r>
          </w:p>
        </w:tc>
        <w:tc>
          <w:tcPr>
            <w:tcW w:w="3678" w:type="pct"/>
          </w:tcPr>
          <w:p w:rsidR="007E3D3A" w:rsidRPr="00637460" w:rsidRDefault="007E3D3A" w:rsidP="007E3D3A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 w:val="20"/>
              </w:rPr>
            </w:pPr>
            <w:proofErr w:type="spellStart"/>
            <w:r w:rsidRPr="00637460">
              <w:rPr>
                <w:b/>
                <w:bCs/>
                <w:color w:val="000000" w:themeColor="text1"/>
                <w:sz w:val="20"/>
              </w:rPr>
              <w:t>Волонтерство</w:t>
            </w:r>
            <w:proofErr w:type="spellEnd"/>
            <w:r w:rsidRPr="00637460">
              <w:rPr>
                <w:b/>
                <w:bCs/>
                <w:color w:val="000000" w:themeColor="text1"/>
                <w:sz w:val="20"/>
              </w:rPr>
              <w:t xml:space="preserve"> как ресурс личностного роста и общественного развития</w:t>
            </w:r>
          </w:p>
          <w:p w:rsidR="007E3D3A" w:rsidRPr="00637460" w:rsidRDefault="007E3D3A" w:rsidP="007E3D3A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и специфика понятий «добровольцы» («волонтеры»), «добровольчество» («</w:t>
            </w:r>
            <w:proofErr w:type="spellStart"/>
            <w:r w:rsidRPr="00637460">
              <w:rPr>
                <w:color w:val="000000" w:themeColor="text1"/>
                <w:sz w:val="20"/>
              </w:rPr>
              <w:t>волонтерство</w:t>
            </w:r>
            <w:proofErr w:type="spellEnd"/>
            <w:r w:rsidRPr="00637460">
              <w:rPr>
                <w:color w:val="000000" w:themeColor="text1"/>
                <w:sz w:val="20"/>
              </w:rPr>
              <w:t>»), «</w:t>
            </w:r>
            <w:r w:rsidRPr="00637460">
              <w:rPr>
                <w:color w:val="000000" w:themeColor="text1"/>
                <w:sz w:val="20"/>
                <w:shd w:val="clear" w:color="auto" w:fill="FFFFFF"/>
              </w:rPr>
              <w:t>добровольческая (</w:t>
            </w:r>
            <w:r w:rsidRPr="00637460">
              <w:rPr>
                <w:color w:val="000000" w:themeColor="text1"/>
                <w:sz w:val="20"/>
              </w:rPr>
              <w:t xml:space="preserve">волонтерская) организация», «волонтерская деятельность», «организатор </w:t>
            </w:r>
            <w:r w:rsidRPr="00637460">
              <w:rPr>
                <w:color w:val="000000" w:themeColor="text1"/>
                <w:sz w:val="20"/>
                <w:shd w:val="clear" w:color="auto" w:fill="FFFFFF"/>
              </w:rPr>
              <w:t>добровольческой</w:t>
            </w:r>
            <w:r w:rsidRPr="00637460">
              <w:rPr>
                <w:color w:val="000000" w:themeColor="text1"/>
                <w:sz w:val="20"/>
              </w:rPr>
              <w:t xml:space="preserve"> (волонтерской) деятельности». </w:t>
            </w:r>
            <w:r w:rsidRPr="00637460">
              <w:rPr>
                <w:bCs/>
                <w:color w:val="000000" w:themeColor="text1"/>
                <w:sz w:val="20"/>
                <w:shd w:val="clear" w:color="auto" w:fill="FFFFFF"/>
              </w:rPr>
              <w:t>Права и обязанности добровольца (волонтера).</w:t>
            </w:r>
            <w:r w:rsidRPr="00637460">
              <w:rPr>
                <w:color w:val="000000" w:themeColor="text1"/>
                <w:sz w:val="20"/>
              </w:rPr>
              <w:t xml:space="preserve"> Взаимосвязь волонтерской деятельности с существенными позитивными изменениями в личности человека. Реализация основных потребностей человека в волонтерской деятельности: быть нужным другим, потребность в общении, творчестве, саморазвитии, построении карьеры, приобретении социального опыта, развитии и подтверждении самостоятельности и взрослости. Волонтерская деятельность и активизация личностных ресурсов саморазвития и самореализации человека, повышение уровня его духовности, нравственности, толерантности, креативности, рефлексии. Программы саморазвития личности в контексте </w:t>
            </w:r>
            <w:proofErr w:type="spellStart"/>
            <w:r w:rsidRPr="00637460">
              <w:rPr>
                <w:color w:val="000000" w:themeColor="text1"/>
                <w:sz w:val="20"/>
              </w:rPr>
              <w:t>волонтерства</w:t>
            </w:r>
            <w:proofErr w:type="spellEnd"/>
            <w:r w:rsidRPr="00637460">
              <w:rPr>
                <w:color w:val="000000" w:themeColor="text1"/>
                <w:sz w:val="20"/>
              </w:rPr>
              <w:t>. Волонтерская деятельность как условие формирования социально значимых личностных свойств (качеств).</w:t>
            </w:r>
          </w:p>
          <w:p w:rsidR="007E3D3A" w:rsidRPr="00637460" w:rsidRDefault="007E3D3A" w:rsidP="007E3D3A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>Содержание и формы волонтерской деятельности</w:t>
            </w:r>
          </w:p>
          <w:p w:rsidR="007E3D3A" w:rsidRPr="00637460" w:rsidRDefault="007E3D3A" w:rsidP="007E3D3A">
            <w:pPr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Мировое и отечественное историческое наследие </w:t>
            </w:r>
            <w:proofErr w:type="spellStart"/>
            <w:r w:rsidRPr="00637460">
              <w:rPr>
                <w:color w:val="000000" w:themeColor="text1"/>
                <w:sz w:val="20"/>
              </w:rPr>
              <w:t>волонтерства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, основные направления волонтерской деятельности в современных российских условиях. Государственная политика в области развития </w:t>
            </w:r>
            <w:proofErr w:type="spellStart"/>
            <w:r w:rsidRPr="00637460">
              <w:rPr>
                <w:color w:val="000000" w:themeColor="text1"/>
                <w:sz w:val="20"/>
              </w:rPr>
              <w:t>волонтерства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Возможности </w:t>
            </w:r>
            <w:proofErr w:type="spellStart"/>
            <w:r w:rsidRPr="00637460">
              <w:rPr>
                <w:color w:val="000000" w:themeColor="text1"/>
                <w:sz w:val="20"/>
              </w:rPr>
              <w:lastRenderedPageBreak/>
              <w:t>волонтерства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в решении местных проблем, вопросов социально-экономического, экологического, инновационного развития регионов России, в достижении целей и программ устойчивого национального развития. Цель и задачи, виды, типы и формы волонтерской деятельности: их разнообразие и взаимное влияние. Циклы развитие </w:t>
            </w:r>
            <w:proofErr w:type="spellStart"/>
            <w:r w:rsidRPr="00637460">
              <w:rPr>
                <w:color w:val="000000" w:themeColor="text1"/>
                <w:sz w:val="20"/>
              </w:rPr>
              <w:t>волонтерства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в различных сферах жизнедеятельности российского общества. Механизмы и технологии волонтерской деятельности. Волонтерский менеджмент. Социальное проектирование, взаимодействие, связь поколений и благотворительность в процессе </w:t>
            </w:r>
            <w:proofErr w:type="spellStart"/>
            <w:r w:rsidRPr="00637460">
              <w:rPr>
                <w:color w:val="000000" w:themeColor="text1"/>
                <w:sz w:val="20"/>
              </w:rPr>
              <w:t>волонтерства</w:t>
            </w:r>
            <w:proofErr w:type="spellEnd"/>
            <w:r w:rsidRPr="00637460">
              <w:rPr>
                <w:color w:val="000000" w:themeColor="text1"/>
                <w:sz w:val="20"/>
              </w:rPr>
              <w:t>.</w:t>
            </w:r>
          </w:p>
        </w:tc>
      </w:tr>
      <w:tr w:rsidR="007E3D3A" w:rsidRPr="00637460" w:rsidTr="004A57FA">
        <w:tc>
          <w:tcPr>
            <w:tcW w:w="269" w:type="pct"/>
          </w:tcPr>
          <w:p w:rsidR="007E3D3A" w:rsidRPr="00637460" w:rsidRDefault="007E3D3A" w:rsidP="007E3D3A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1054" w:type="pct"/>
          </w:tcPr>
          <w:p w:rsidR="007E3D3A" w:rsidRPr="00637460" w:rsidRDefault="007E3D3A" w:rsidP="007E3D3A">
            <w:pPr>
              <w:spacing w:before="0" w:after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Организация работы с волонтерами и взаимодействия в волонтерской деятельности</w:t>
            </w:r>
          </w:p>
        </w:tc>
        <w:tc>
          <w:tcPr>
            <w:tcW w:w="3678" w:type="pct"/>
          </w:tcPr>
          <w:p w:rsidR="007E3D3A" w:rsidRPr="00637460" w:rsidRDefault="007E3D3A" w:rsidP="007E3D3A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>Организационные основы работы с волонтерами</w:t>
            </w:r>
          </w:p>
          <w:p w:rsidR="007E3D3A" w:rsidRPr="00637460" w:rsidRDefault="007E3D3A" w:rsidP="007E3D3A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Цель и задачи организации работы с волонтерами. Основные направления организации волонтерской деятельности: </w:t>
            </w:r>
            <w:proofErr w:type="spellStart"/>
            <w:r w:rsidRPr="00637460">
              <w:rPr>
                <w:color w:val="000000" w:themeColor="text1"/>
                <w:sz w:val="20"/>
              </w:rPr>
              <w:t>рекрутинг</w:t>
            </w:r>
            <w:proofErr w:type="spellEnd"/>
            <w:r w:rsidRPr="00637460">
              <w:rPr>
                <w:color w:val="000000" w:themeColor="text1"/>
                <w:sz w:val="20"/>
              </w:rPr>
              <w:t>, повышение узнаваемости и популярности проектов добровольцев, работа со СМИ, обучение волонтеров, стимулирование и оценка эффективности волонтерской деятельности. Границы прав и ответственности добровольцев, организаторов волонтерской деятельности и волонтерских организаций. Мотивация волонтеров на добровольчество. Диагностика мотивации и личностных качеств волонтеров. Сравнительный анализ мотивации и деятельности «стихийных» волонтеров, «эпизодических» волонтеров и добровольцев долгосрочных проектов. Проблема психоэмоционального выгорания волонтеров и их профилактика.</w:t>
            </w:r>
          </w:p>
          <w:p w:rsidR="007E3D3A" w:rsidRPr="00637460" w:rsidRDefault="007E3D3A" w:rsidP="007E3D3A">
            <w:pPr>
              <w:autoSpaceDE w:val="0"/>
              <w:autoSpaceDN w:val="0"/>
              <w:adjustRightInd w:val="0"/>
              <w:spacing w:before="0" w:after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 xml:space="preserve">Взаимодействие </w:t>
            </w:r>
            <w:r w:rsidRPr="00637460">
              <w:rPr>
                <w:b/>
                <w:color w:val="000000" w:themeColor="text1"/>
                <w:sz w:val="20"/>
              </w:rPr>
              <w:t xml:space="preserve">волонтеров </w:t>
            </w:r>
            <w:r w:rsidRPr="00637460">
              <w:rPr>
                <w:b/>
                <w:bCs/>
                <w:color w:val="000000" w:themeColor="text1"/>
                <w:sz w:val="20"/>
              </w:rPr>
              <w:t>с деятельностью социально ориентированных некоммерческих организаций, инициативных групп, органов власти и иных организаций</w:t>
            </w:r>
          </w:p>
          <w:p w:rsidR="007E3D3A" w:rsidRPr="00637460" w:rsidRDefault="007E3D3A" w:rsidP="007E3D3A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понятия «</w:t>
            </w:r>
            <w:r w:rsidRPr="00637460">
              <w:rPr>
                <w:bCs/>
                <w:color w:val="000000" w:themeColor="text1"/>
                <w:sz w:val="20"/>
              </w:rPr>
              <w:t xml:space="preserve">социально ориентированная некоммерческая организация» (НКО), особенности их правового статуса и деятельности в </w:t>
            </w:r>
            <w:r w:rsidRPr="00637460">
              <w:rPr>
                <w:color w:val="000000" w:themeColor="text1"/>
                <w:sz w:val="20"/>
              </w:rPr>
              <w:t xml:space="preserve">Российской Федерации. Цель, формы, механизмы, порядок и специфика взаимодействия добровольцев с федеральными органами власти, органами власти субъектов Российской Федерации, органами местного самоуправления, подведомственными им государственными и муниципальными учреждениями, иными организациями по направлениям волонтерской деятельности. </w:t>
            </w:r>
            <w:r w:rsidRPr="00637460">
              <w:rPr>
                <w:bCs/>
                <w:color w:val="000000" w:themeColor="text1"/>
                <w:sz w:val="20"/>
              </w:rPr>
              <w:t>Особенности</w:t>
            </w:r>
            <w:r w:rsidRPr="00637460">
              <w:rPr>
                <w:color w:val="000000" w:themeColor="text1"/>
                <w:sz w:val="20"/>
              </w:rPr>
              <w:t xml:space="preserve"> взаимодействия волонтеров с социально ориентированными НКО, </w:t>
            </w:r>
            <w:r w:rsidRPr="00637460">
              <w:rPr>
                <w:bCs/>
                <w:color w:val="000000" w:themeColor="text1"/>
                <w:sz w:val="20"/>
              </w:rPr>
              <w:t>инициативными группами,</w:t>
            </w:r>
            <w:r w:rsidRPr="00637460">
              <w:rPr>
                <w:color w:val="000000" w:themeColor="text1"/>
                <w:sz w:val="20"/>
              </w:rPr>
              <w:t xml:space="preserve"> органами власти и подведомственными им организациями: лучшие практики и причины неудач. Управление рисками в работе с волонтерами и волонтерскими организациями, в практике их взаимодействия со структурами гражданского общества.</w:t>
            </w:r>
          </w:p>
        </w:tc>
      </w:tr>
    </w:tbl>
    <w:p w:rsidR="007E3D3A" w:rsidRPr="00637460" w:rsidRDefault="007E3D3A" w:rsidP="007E3D3A">
      <w:pPr>
        <w:spacing w:before="0" w:after="0"/>
        <w:ind w:firstLine="709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Содержание волонтерской деятельности в современной России</w:t>
      </w:r>
      <w:r w:rsidRPr="00637460">
        <w:rPr>
          <w:b/>
          <w:iCs/>
          <w:color w:val="000000" w:themeColor="text1"/>
          <w:sz w:val="20"/>
        </w:rPr>
        <w:t>»</w:t>
      </w:r>
    </w:p>
    <w:p w:rsidR="007E3D3A" w:rsidRPr="00637460" w:rsidRDefault="007E3D3A" w:rsidP="007E3D3A">
      <w:pPr>
        <w:autoSpaceDE w:val="0"/>
        <w:autoSpaceDN w:val="0"/>
        <w:adjustRightInd w:val="0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proofErr w:type="spellStart"/>
      <w:r w:rsidRPr="00637460">
        <w:rPr>
          <w:bCs/>
          <w:color w:val="000000" w:themeColor="text1"/>
          <w:sz w:val="20"/>
        </w:rPr>
        <w:t>Волонтерство</w:t>
      </w:r>
      <w:proofErr w:type="spellEnd"/>
      <w:r w:rsidRPr="00637460">
        <w:rPr>
          <w:bCs/>
          <w:color w:val="000000" w:themeColor="text1"/>
          <w:sz w:val="20"/>
        </w:rPr>
        <w:t xml:space="preserve"> как ресурс личностного роста и общественного развития.</w:t>
      </w:r>
    </w:p>
    <w:p w:rsidR="007E3D3A" w:rsidRPr="00637460" w:rsidRDefault="007E3D3A" w:rsidP="007E3D3A">
      <w:pPr>
        <w:autoSpaceDE w:val="0"/>
        <w:autoSpaceDN w:val="0"/>
        <w:adjustRightInd w:val="0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 Содержание и формы волонтерской деятельности.</w:t>
      </w: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bCs/>
          <w:color w:val="000000" w:themeColor="text1"/>
          <w:sz w:val="20"/>
        </w:rPr>
        <w:t>Организация работы с волонтерами и взаимодействия в волонтерской деятельности</w:t>
      </w:r>
      <w:r w:rsidRPr="00637460">
        <w:rPr>
          <w:b/>
          <w:iCs/>
          <w:color w:val="000000" w:themeColor="text1"/>
          <w:sz w:val="20"/>
        </w:rPr>
        <w:t>»</w:t>
      </w:r>
    </w:p>
    <w:p w:rsidR="007E3D3A" w:rsidRPr="00637460" w:rsidRDefault="007E3D3A" w:rsidP="007E3D3A">
      <w:pPr>
        <w:autoSpaceDE w:val="0"/>
        <w:autoSpaceDN w:val="0"/>
        <w:adjustRightInd w:val="0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Организационные основы работы с волонтерами.</w:t>
      </w:r>
    </w:p>
    <w:p w:rsidR="007E3D3A" w:rsidRPr="00637460" w:rsidRDefault="007E3D3A" w:rsidP="007E3D3A">
      <w:pPr>
        <w:autoSpaceDE w:val="0"/>
        <w:autoSpaceDN w:val="0"/>
        <w:adjustRightInd w:val="0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Взаимодействие </w:t>
      </w:r>
      <w:r w:rsidRPr="00637460">
        <w:rPr>
          <w:color w:val="000000" w:themeColor="text1"/>
          <w:sz w:val="20"/>
        </w:rPr>
        <w:t>волонтеров</w:t>
      </w:r>
      <w:r w:rsidRPr="00637460">
        <w:rPr>
          <w:bCs/>
          <w:color w:val="000000" w:themeColor="text1"/>
          <w:sz w:val="20"/>
        </w:rPr>
        <w:t xml:space="preserve"> с деятельностью социально ориентированных некоммерческих организаций, инициативных групп, органов власти и иных организаций. </w:t>
      </w:r>
    </w:p>
    <w:p w:rsidR="007E3D3A" w:rsidRPr="00637460" w:rsidRDefault="007E3D3A" w:rsidP="007E3D3A">
      <w:pPr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Содержание волонтерской деятельности в современной России</w:t>
      </w:r>
      <w:r w:rsidRPr="00637460">
        <w:rPr>
          <w:b/>
          <w:iCs/>
          <w:color w:val="000000" w:themeColor="text1"/>
          <w:sz w:val="20"/>
        </w:rPr>
        <w:t>»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Анализ содержания понятий «добровольчество» («</w:t>
      </w:r>
      <w:proofErr w:type="spellStart"/>
      <w:r w:rsidRPr="00637460">
        <w:rPr>
          <w:color w:val="000000" w:themeColor="text1"/>
          <w:sz w:val="20"/>
        </w:rPr>
        <w:t>волонтерство</w:t>
      </w:r>
      <w:proofErr w:type="spellEnd"/>
      <w:r w:rsidRPr="00637460">
        <w:rPr>
          <w:color w:val="000000" w:themeColor="text1"/>
          <w:sz w:val="20"/>
        </w:rPr>
        <w:t xml:space="preserve">»), «волонтерская организация», «волонтерская деятельность», «организатор волонтерской деятельности». 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Характеристика основных потребностей молодежи в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</w:t>
      </w:r>
      <w:proofErr w:type="spellStart"/>
      <w:r w:rsidRPr="00637460">
        <w:rPr>
          <w:color w:val="000000" w:themeColor="text1"/>
          <w:sz w:val="20"/>
        </w:rPr>
        <w:t>Волонтерство</w:t>
      </w:r>
      <w:proofErr w:type="spellEnd"/>
      <w:r w:rsidRPr="00637460">
        <w:rPr>
          <w:color w:val="000000" w:themeColor="text1"/>
          <w:sz w:val="20"/>
        </w:rPr>
        <w:t xml:space="preserve"> и нужда быть нужным и полезным другим людям.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Реализация потребности в общении в процессе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Саморазвитие человека и самореализация личности в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6. Возможности приобретения социального опыта, развития и подтверждения самостоятельности и взрослости в ходе 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>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Проблема активизация личностных ресурсов, повышения духовности и нравственности человека в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8. Формирование и развитие толерантности и креативности личности в процессе 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>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9. Включение человека в волонтерскую деятельность – одно из условий формирования у него </w:t>
      </w:r>
      <w:r w:rsidRPr="00637460">
        <w:rPr>
          <w:color w:val="000000" w:themeColor="text1"/>
          <w:sz w:val="20"/>
        </w:rPr>
        <w:lastRenderedPageBreak/>
        <w:t>социально значимых качеств.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Значимые примеры волонтерской деятельности из мирового и отечественного исторического прошлого.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11. Идеологические основы современной государственной политики России в области 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>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12. Возможности 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 xml:space="preserve"> в решении местных проблем населения территорий.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13. Роль и место 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 xml:space="preserve"> в решении проблем социально-экономического, экологического, инновационного развития регионов России.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14. Цели, задачи и формы волонтерской деятельности в современных российских условиях.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Волонтерский менеджмент: особенности проявления.</w:t>
      </w: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bCs/>
          <w:color w:val="000000" w:themeColor="text1"/>
          <w:sz w:val="20"/>
        </w:rPr>
        <w:t>Организация работы с волонтерами и взаимодействия в волонтерской деятельности</w:t>
      </w:r>
      <w:r w:rsidRPr="00637460">
        <w:rPr>
          <w:b/>
          <w:iCs/>
          <w:color w:val="000000" w:themeColor="text1"/>
          <w:sz w:val="20"/>
        </w:rPr>
        <w:t>»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Общая характеристика основных направлений организации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Особенности </w:t>
      </w:r>
      <w:proofErr w:type="spellStart"/>
      <w:r w:rsidRPr="00637460">
        <w:rPr>
          <w:color w:val="000000" w:themeColor="text1"/>
          <w:sz w:val="20"/>
        </w:rPr>
        <w:t>рекрутинга</w:t>
      </w:r>
      <w:proofErr w:type="spellEnd"/>
      <w:r w:rsidRPr="00637460">
        <w:rPr>
          <w:color w:val="000000" w:themeColor="text1"/>
          <w:sz w:val="20"/>
        </w:rPr>
        <w:t xml:space="preserve"> как одного из направлений организации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Обеспечение узнаваемости и популярности проектов </w:t>
      </w:r>
      <w:r w:rsidRPr="00637460">
        <w:rPr>
          <w:bCs/>
          <w:color w:val="000000" w:themeColor="text1"/>
          <w:sz w:val="20"/>
        </w:rPr>
        <w:t>волонтеро</w:t>
      </w:r>
      <w:r w:rsidRPr="00637460">
        <w:rPr>
          <w:color w:val="000000" w:themeColor="text1"/>
          <w:sz w:val="20"/>
        </w:rPr>
        <w:t>в.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Работа со СМИ в качестве одного из направлений организации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Проблема обучения волонтеров теории и практике добровольчества.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Стимулирование и оценка эффективности волонтерской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7. Права и ответственность </w:t>
      </w:r>
      <w:r w:rsidRPr="00637460">
        <w:rPr>
          <w:bCs/>
          <w:color w:val="000000" w:themeColor="text1"/>
          <w:sz w:val="20"/>
        </w:rPr>
        <w:t>волонтеро</w:t>
      </w:r>
      <w:r w:rsidRPr="00637460">
        <w:rPr>
          <w:color w:val="000000" w:themeColor="text1"/>
          <w:sz w:val="20"/>
        </w:rPr>
        <w:t>в и организаторов их деятельности.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Мотивация волонтеров на добровольчество: диагностика, оценивание, способы и средства поддержания и развития.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Психоэмоциональное выгорание волонтеров: проблема профилактики.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</w:t>
      </w:r>
      <w:r w:rsidRPr="00637460">
        <w:rPr>
          <w:bCs/>
          <w:color w:val="000000" w:themeColor="text1"/>
          <w:sz w:val="20"/>
        </w:rPr>
        <w:t xml:space="preserve"> Правовой статус и особенности деятельности социально ориентированных некоммерческих организаций в </w:t>
      </w:r>
      <w:r w:rsidRPr="00637460">
        <w:rPr>
          <w:color w:val="000000" w:themeColor="text1"/>
          <w:sz w:val="20"/>
        </w:rPr>
        <w:t>Российской Федерации.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Цель и особенности взаимодействия волонтеров с федеральными органами власти и органами власти субъектов Российской Федерации.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12. Формы и специфика взаимодействия добровольцев с органами местного самоуправления.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13. </w:t>
      </w:r>
      <w:r w:rsidRPr="00637460">
        <w:rPr>
          <w:bCs/>
          <w:color w:val="000000" w:themeColor="text1"/>
          <w:sz w:val="20"/>
        </w:rPr>
        <w:t>Особенности</w:t>
      </w:r>
      <w:r w:rsidRPr="00637460">
        <w:rPr>
          <w:color w:val="000000" w:themeColor="text1"/>
          <w:sz w:val="20"/>
        </w:rPr>
        <w:t xml:space="preserve"> взаимодействия волонтеров с социально ориентированными</w:t>
      </w:r>
      <w:r w:rsidRPr="00637460">
        <w:rPr>
          <w:bCs/>
          <w:color w:val="000000" w:themeColor="text1"/>
          <w:sz w:val="20"/>
        </w:rPr>
        <w:t xml:space="preserve"> некоммерческими организациями.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14. Передовой опыт и проблемы </w:t>
      </w:r>
      <w:r w:rsidRPr="00637460">
        <w:rPr>
          <w:color w:val="000000" w:themeColor="text1"/>
          <w:sz w:val="20"/>
        </w:rPr>
        <w:t xml:space="preserve">взаимодействия волонтеров с социально ориентированными </w:t>
      </w:r>
      <w:r w:rsidRPr="00637460">
        <w:rPr>
          <w:bCs/>
          <w:color w:val="000000" w:themeColor="text1"/>
          <w:sz w:val="20"/>
        </w:rPr>
        <w:t>некоммерческими организациями</w:t>
      </w:r>
      <w:r w:rsidRPr="00637460">
        <w:rPr>
          <w:color w:val="000000" w:themeColor="text1"/>
          <w:sz w:val="20"/>
        </w:rPr>
        <w:t>, органами власти и подведомственными им организациями.</w:t>
      </w:r>
    </w:p>
    <w:p w:rsidR="007E3D3A" w:rsidRPr="00637460" w:rsidRDefault="007E3D3A" w:rsidP="007E3D3A">
      <w:pPr>
        <w:tabs>
          <w:tab w:val="left" w:pos="1080"/>
        </w:tabs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Управление рисками в работе с волонтерами и волонтерскими организациями.</w:t>
      </w:r>
    </w:p>
    <w:p w:rsidR="007E3D3A" w:rsidRPr="00637460" w:rsidRDefault="007E3D3A" w:rsidP="007E3D3A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287F2A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7E3D3A" w:rsidRPr="00637460" w:rsidRDefault="007E3D3A" w:rsidP="007E3D3A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7E3D3A" w:rsidRPr="00637460" w:rsidTr="004A57FA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E3D3A" w:rsidRPr="00637460" w:rsidTr="004A57FA">
        <w:trPr>
          <w:trHeight w:val="577"/>
          <w:tblHeader/>
        </w:trPr>
        <w:tc>
          <w:tcPr>
            <w:tcW w:w="0" w:type="auto"/>
            <w:vMerge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E3D3A" w:rsidRPr="00637460" w:rsidTr="004A57FA">
        <w:trPr>
          <w:trHeight w:val="337"/>
        </w:trPr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Промежуточная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аттестация (зачет с оценкой)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2,2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7E3D3A" w:rsidRPr="00637460" w:rsidTr="004A57FA">
        <w:trPr>
          <w:trHeight w:val="160"/>
        </w:trPr>
        <w:tc>
          <w:tcPr>
            <w:tcW w:w="0" w:type="auto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Итого 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</w:tr>
    </w:tbl>
    <w:p w:rsidR="007E3D3A" w:rsidRPr="00637460" w:rsidRDefault="007E3D3A" w:rsidP="007E3D3A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7E3D3A" w:rsidRPr="00637460" w:rsidRDefault="007E3D3A" w:rsidP="007E3D3A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287F2A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44%</w:t>
      </w:r>
    </w:p>
    <w:p w:rsidR="007E3D3A" w:rsidRPr="00637460" w:rsidRDefault="007E3D3A" w:rsidP="007E3D3A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7E3D3A" w:rsidRPr="00637460" w:rsidRDefault="007E3D3A" w:rsidP="007E3D3A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7E3D3A" w:rsidRPr="00637460" w:rsidTr="004A57FA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E3D3A" w:rsidRPr="00637460" w:rsidTr="004A57FA">
        <w:trPr>
          <w:trHeight w:val="577"/>
          <w:tblHeader/>
        </w:trPr>
        <w:tc>
          <w:tcPr>
            <w:tcW w:w="0" w:type="auto"/>
            <w:vMerge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E3D3A" w:rsidRPr="00637460" w:rsidTr="004A57FA">
        <w:trPr>
          <w:trHeight w:val="337"/>
        </w:trPr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E3D3A" w:rsidRPr="00637460" w:rsidTr="004A57FA">
        <w:tc>
          <w:tcPr>
            <w:tcW w:w="0" w:type="auto"/>
          </w:tcPr>
          <w:p w:rsidR="007E3D3A" w:rsidRPr="00637460" w:rsidRDefault="007E3D3A" w:rsidP="007E3D3A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7E3D3A" w:rsidRPr="00637460" w:rsidTr="004A57FA">
        <w:trPr>
          <w:trHeight w:val="160"/>
        </w:trPr>
        <w:tc>
          <w:tcPr>
            <w:tcW w:w="0" w:type="auto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2693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091" w:type="dxa"/>
            <w:vAlign w:val="center"/>
          </w:tcPr>
          <w:p w:rsidR="007E3D3A" w:rsidRPr="00637460" w:rsidRDefault="007E3D3A" w:rsidP="007E3D3A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6,2</w:t>
            </w:r>
          </w:p>
        </w:tc>
      </w:tr>
    </w:tbl>
    <w:p w:rsidR="007E3D3A" w:rsidRPr="00637460" w:rsidRDefault="007E3D3A" w:rsidP="007E3D3A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- 68%</w:t>
      </w:r>
    </w:p>
    <w:p w:rsidR="007E3D3A" w:rsidRPr="00637460" w:rsidRDefault="007E3D3A" w:rsidP="007E3D3A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7E3D3A" w:rsidRPr="00637460" w:rsidRDefault="007E3D3A" w:rsidP="007E3D3A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 Методические указания по освоению дисциплины </w:t>
      </w:r>
    </w:p>
    <w:p w:rsidR="007E3D3A" w:rsidRPr="00637460" w:rsidRDefault="007E3D3A" w:rsidP="007E3D3A">
      <w:pPr>
        <w:tabs>
          <w:tab w:val="center" w:pos="4677"/>
          <w:tab w:val="right" w:pos="9355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Учебно-методическое обеспечение дисциплины</w:t>
      </w:r>
    </w:p>
    <w:p w:rsidR="007E3D3A" w:rsidRPr="00637460" w:rsidRDefault="007E3D3A" w:rsidP="007E3D3A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к учебной деятельности и конкретной учебной </w:t>
      </w:r>
      <w:r w:rsidRPr="00637460">
        <w:rPr>
          <w:color w:val="000000" w:themeColor="text1"/>
          <w:spacing w:val="-1"/>
          <w:sz w:val="20"/>
        </w:rPr>
        <w:t>дисциплине, сформировать у студентов ориентиры для самостоятельной работы над курсом.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курса,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литературой,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с информационными базами, образовательным ресурсов электронной </w:t>
      </w:r>
      <w:r w:rsidRPr="00637460">
        <w:rPr>
          <w:color w:val="000000" w:themeColor="text1"/>
          <w:sz w:val="20"/>
        </w:rPr>
        <w:lastRenderedPageBreak/>
        <w:t>информационно-образовательной среды и сети Интернет.</w:t>
      </w:r>
    </w:p>
    <w:p w:rsidR="007E3D3A" w:rsidRPr="00637460" w:rsidRDefault="007E3D3A" w:rsidP="007E3D3A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7E3D3A" w:rsidRPr="00637460" w:rsidRDefault="007E3D3A" w:rsidP="007E3D3A">
      <w:pPr>
        <w:tabs>
          <w:tab w:val="left" w:pos="900"/>
          <w:tab w:val="left" w:pos="108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7E3D3A" w:rsidRPr="00637460" w:rsidRDefault="007E3D3A" w:rsidP="007E3D3A">
      <w:pPr>
        <w:widowControl/>
        <w:numPr>
          <w:ilvl w:val="0"/>
          <w:numId w:val="18"/>
        </w:numPr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«Введение в технологию обучения».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- обсуждение устного эссе», «Семинар - обсуждение устного доклада».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дистанционных образовательных технологий.</w:t>
      </w:r>
    </w:p>
    <w:p w:rsidR="007E3D3A" w:rsidRPr="00637460" w:rsidRDefault="007E3D3A" w:rsidP="007E3D3A">
      <w:pPr>
        <w:widowControl/>
        <w:numPr>
          <w:ilvl w:val="0"/>
          <w:numId w:val="18"/>
        </w:numPr>
        <w:tabs>
          <w:tab w:val="left" w:pos="12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7E3D3A" w:rsidRPr="00637460" w:rsidRDefault="007E3D3A" w:rsidP="007E3D3A">
      <w:pPr>
        <w:tabs>
          <w:tab w:val="left" w:pos="900"/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Указанные методические материалы для обучающихся доступны в Личной студии обучающегося, в разделе ресурсы. </w:t>
      </w:r>
    </w:p>
    <w:p w:rsidR="007E3D3A" w:rsidRPr="00637460" w:rsidRDefault="007E3D3A" w:rsidP="007E3D3A">
      <w:pPr>
        <w:spacing w:before="0" w:after="0"/>
        <w:ind w:firstLine="709"/>
        <w:rPr>
          <w:b/>
          <w:color w:val="000000" w:themeColor="text1"/>
          <w:sz w:val="20"/>
        </w:rPr>
      </w:pPr>
    </w:p>
    <w:p w:rsidR="00FB4215" w:rsidRDefault="007E3D3A" w:rsidP="00FB4215">
      <w:pPr>
        <w:spacing w:before="0" w:after="0"/>
        <w:ind w:firstLine="680"/>
        <w:jc w:val="both"/>
        <w:rPr>
          <w:b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="00FB4215">
        <w:rPr>
          <w:b/>
          <w:sz w:val="20"/>
        </w:rPr>
        <w:lastRenderedPageBreak/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FB4215" w:rsidRDefault="00FB4215" w:rsidP="00FB4215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FB4215" w:rsidRDefault="00FB4215" w:rsidP="00FB4215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FB4215" w:rsidRDefault="00FB4215" w:rsidP="00FB4215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FB4215" w:rsidRDefault="00FB4215" w:rsidP="00FB4215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FB4215" w:rsidRDefault="00FB4215" w:rsidP="00FB421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7E3D3A" w:rsidRPr="00637460" w:rsidRDefault="00FB4215" w:rsidP="00FB4215">
      <w:pPr>
        <w:spacing w:before="0" w:after="0"/>
        <w:ind w:firstLine="709"/>
        <w:rPr>
          <w:color w:val="000000" w:themeColor="text1"/>
          <w:sz w:val="20"/>
        </w:rPr>
      </w:pPr>
      <w:r>
        <w:rPr>
          <w:sz w:val="20"/>
        </w:rPr>
        <w:t xml:space="preserve"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</w:t>
      </w:r>
      <w:r>
        <w:rPr>
          <w:sz w:val="20"/>
        </w:rPr>
        <w:lastRenderedPageBreak/>
        <w:t>подтверждающие наличие у обучающегося индивидуальных особенностей (при отсутствии указанных документов в организации).</w:t>
      </w:r>
    </w:p>
    <w:p w:rsidR="007E3D3A" w:rsidRPr="00637460" w:rsidRDefault="007E3D3A" w:rsidP="007E3D3A">
      <w:pPr>
        <w:spacing w:before="0" w:after="0"/>
        <w:ind w:firstLine="709"/>
        <w:rPr>
          <w:b/>
          <w:color w:val="000000" w:themeColor="text1"/>
          <w:sz w:val="20"/>
        </w:rPr>
      </w:pPr>
    </w:p>
    <w:p w:rsidR="007E3D3A" w:rsidRPr="00637460" w:rsidRDefault="007E3D3A" w:rsidP="007E3D3A">
      <w:pPr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совершенствованию.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7E3D3A" w:rsidRPr="00637460" w:rsidRDefault="007E3D3A" w:rsidP="007E3D3A">
      <w:pPr>
        <w:shd w:val="clear" w:color="auto" w:fill="FFFFFF"/>
        <w:tabs>
          <w:tab w:val="left" w:pos="8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качественное освоение теоретического материала по изучаемой дисциплине, углубление</w:t>
      </w:r>
      <w:r w:rsidRPr="00637460">
        <w:rPr>
          <w:color w:val="000000" w:themeColor="text1"/>
          <w:sz w:val="20"/>
        </w:rPr>
        <w:br/>
        <w:t xml:space="preserve">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7E3D3A" w:rsidRPr="00637460" w:rsidRDefault="007E3D3A" w:rsidP="007E3D3A">
      <w:pPr>
        <w:shd w:val="clear" w:color="auto" w:fill="FFFFFF"/>
        <w:tabs>
          <w:tab w:val="left" w:pos="984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7E3D3A" w:rsidRPr="00637460" w:rsidRDefault="007E3D3A" w:rsidP="007E3D3A">
      <w:pPr>
        <w:shd w:val="clear" w:color="auto" w:fill="FFFFFF"/>
        <w:tabs>
          <w:tab w:val="left" w:pos="90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7E3D3A" w:rsidRPr="00637460" w:rsidRDefault="007E3D3A" w:rsidP="007E3D3A">
      <w:pPr>
        <w:shd w:val="clear" w:color="auto" w:fill="FFFFFF"/>
        <w:tabs>
          <w:tab w:val="left" w:pos="103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7E3D3A" w:rsidRPr="00637460" w:rsidRDefault="007E3D3A" w:rsidP="007E3D3A">
      <w:pPr>
        <w:shd w:val="clear" w:color="auto" w:fill="FFFFFF"/>
        <w:tabs>
          <w:tab w:val="left" w:pos="109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7E3D3A" w:rsidRPr="00637460" w:rsidRDefault="007E3D3A" w:rsidP="007E3D3A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7E3D3A" w:rsidRPr="00637460" w:rsidRDefault="007E3D3A" w:rsidP="007E3D3A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7E3D3A" w:rsidRPr="00637460" w:rsidRDefault="007E3D3A" w:rsidP="007E3D3A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7E3D3A" w:rsidRPr="00637460" w:rsidRDefault="007E3D3A" w:rsidP="007E3D3A">
      <w:pPr>
        <w:shd w:val="clear" w:color="auto" w:fill="FFFFFF"/>
        <w:tabs>
          <w:tab w:val="left" w:pos="90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7E3D3A" w:rsidRPr="00637460" w:rsidRDefault="007E3D3A" w:rsidP="007E3D3A">
      <w:pPr>
        <w:shd w:val="clear" w:color="auto" w:fill="FFFFFF"/>
        <w:tabs>
          <w:tab w:val="left" w:pos="1085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7E3D3A" w:rsidRPr="00637460" w:rsidRDefault="007E3D3A" w:rsidP="007E3D3A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7E3D3A" w:rsidRPr="00637460" w:rsidRDefault="007E3D3A" w:rsidP="007E3D3A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7E3D3A" w:rsidRPr="00637460" w:rsidRDefault="007E3D3A" w:rsidP="007E3D3A">
      <w:pPr>
        <w:shd w:val="clear" w:color="auto" w:fill="FFFFFF"/>
        <w:tabs>
          <w:tab w:val="left" w:pos="97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7E3D3A" w:rsidRPr="00637460" w:rsidRDefault="007E3D3A" w:rsidP="007E3D3A">
      <w:pPr>
        <w:shd w:val="clear" w:color="auto" w:fill="FFFFFF"/>
        <w:tabs>
          <w:tab w:val="left" w:pos="1109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7E3D3A" w:rsidRPr="00637460" w:rsidRDefault="007E3D3A" w:rsidP="007E3D3A">
      <w:pPr>
        <w:shd w:val="clear" w:color="auto" w:fill="FFFFFF"/>
        <w:tabs>
          <w:tab w:val="left" w:pos="1134"/>
          <w:tab w:val="left" w:pos="577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7E3D3A" w:rsidRPr="00637460" w:rsidRDefault="007E3D3A" w:rsidP="007E3D3A">
      <w:pPr>
        <w:pStyle w:val="10"/>
        <w:tabs>
          <w:tab w:val="left" w:pos="1134"/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7E3D3A" w:rsidRPr="00637460" w:rsidRDefault="007E3D3A" w:rsidP="007E3D3A">
      <w:pPr>
        <w:pStyle w:val="10"/>
        <w:tabs>
          <w:tab w:val="left" w:pos="1134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7E3D3A" w:rsidRPr="00637460" w:rsidRDefault="007E3D3A" w:rsidP="007E3D3A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«Содержание волонтерской деятельности в современной России»</w:t>
      </w:r>
    </w:p>
    <w:p w:rsidR="007E3D3A" w:rsidRPr="00637460" w:rsidRDefault="007E3D3A" w:rsidP="007E3D3A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направления волонтерской деятельности в России.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Типы и виды волонтеров по основным направлениям их деятельности.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Общественное предназначение 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 xml:space="preserve"> в российском социуме.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Миссия </w:t>
      </w:r>
      <w:proofErr w:type="spellStart"/>
      <w:r w:rsidRPr="00637460">
        <w:rPr>
          <w:color w:val="000000" w:themeColor="text1"/>
          <w:sz w:val="20"/>
        </w:rPr>
        <w:t>волонтёрства</w:t>
      </w:r>
      <w:proofErr w:type="spellEnd"/>
      <w:r w:rsidRPr="00637460">
        <w:rPr>
          <w:color w:val="000000" w:themeColor="text1"/>
          <w:sz w:val="20"/>
        </w:rPr>
        <w:t xml:space="preserve"> и основные роли волонтеров.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Трудный и вдохновляющий опыт </w:t>
      </w:r>
      <w:proofErr w:type="spellStart"/>
      <w:r w:rsidRPr="00637460">
        <w:rPr>
          <w:color w:val="000000" w:themeColor="text1"/>
          <w:sz w:val="20"/>
        </w:rPr>
        <w:t>волонтёрства</w:t>
      </w:r>
      <w:proofErr w:type="spellEnd"/>
      <w:r w:rsidRPr="00637460">
        <w:rPr>
          <w:color w:val="000000" w:themeColor="text1"/>
          <w:sz w:val="20"/>
        </w:rPr>
        <w:t xml:space="preserve"> в российском обществе.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Милосердие в волонтерской деятельности.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Волонтерство</w:t>
      </w:r>
      <w:proofErr w:type="spellEnd"/>
      <w:r w:rsidRPr="00637460">
        <w:rPr>
          <w:color w:val="000000" w:themeColor="text1"/>
          <w:sz w:val="20"/>
        </w:rPr>
        <w:t xml:space="preserve"> как тренд жизни части современной российской молодежи.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Мой выбор </w:t>
      </w:r>
      <w:proofErr w:type="spellStart"/>
      <w:r w:rsidRPr="00637460">
        <w:rPr>
          <w:color w:val="000000" w:themeColor="text1"/>
          <w:sz w:val="20"/>
        </w:rPr>
        <w:t>волонтёрства</w:t>
      </w:r>
      <w:proofErr w:type="spellEnd"/>
      <w:r w:rsidRPr="00637460">
        <w:rPr>
          <w:color w:val="000000" w:themeColor="text1"/>
          <w:sz w:val="20"/>
        </w:rPr>
        <w:t>: причины, цель и условия реализации.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 причин стать волонтером именно мне.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Границы прав и ответственности волонтёра.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Современные волонтёрские техники и технологии.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Современные навыки и умения волонтёра.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Информационные технологии в волонтерской деятельности.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Основы проектирования и осуществления социальных проектов.</w:t>
      </w:r>
    </w:p>
    <w:p w:rsidR="007E3D3A" w:rsidRPr="00637460" w:rsidRDefault="007E3D3A" w:rsidP="007E3D3A">
      <w:pPr>
        <w:widowControl/>
        <w:numPr>
          <w:ilvl w:val="0"/>
          <w:numId w:val="19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Меценаты в истории России, их вклад в становление и развитие волонтерской деятельности.</w:t>
      </w:r>
    </w:p>
    <w:p w:rsidR="007E3D3A" w:rsidRPr="00637460" w:rsidRDefault="007E3D3A" w:rsidP="007E3D3A">
      <w:pPr>
        <w:tabs>
          <w:tab w:val="left" w:pos="1134"/>
        </w:tabs>
        <w:spacing w:before="0" w:after="0"/>
        <w:ind w:firstLine="709"/>
        <w:jc w:val="both"/>
        <w:rPr>
          <w:color w:val="000000" w:themeColor="text1"/>
          <w:sz w:val="20"/>
        </w:rPr>
      </w:pPr>
    </w:p>
    <w:p w:rsidR="007E3D3A" w:rsidRPr="00637460" w:rsidRDefault="007E3D3A" w:rsidP="007E3D3A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«</w:t>
      </w:r>
      <w:r w:rsidRPr="00637460">
        <w:rPr>
          <w:b/>
          <w:bCs/>
          <w:color w:val="000000" w:themeColor="text1"/>
          <w:sz w:val="20"/>
        </w:rPr>
        <w:t>Организация работы с волонтерами и взаимодействия в волонтерской деятельности</w:t>
      </w:r>
      <w:r w:rsidRPr="00637460">
        <w:rPr>
          <w:b/>
          <w:color w:val="000000" w:themeColor="text1"/>
          <w:sz w:val="20"/>
        </w:rPr>
        <w:t>»</w:t>
      </w:r>
    </w:p>
    <w:p w:rsidR="007E3D3A" w:rsidRPr="00637460" w:rsidRDefault="007E3D3A" w:rsidP="007E3D3A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Темы </w:t>
      </w:r>
      <w:proofErr w:type="spellStart"/>
      <w:r w:rsidRPr="00637460">
        <w:rPr>
          <w:b/>
          <w:color w:val="000000" w:themeColor="text1"/>
          <w:sz w:val="20"/>
        </w:rPr>
        <w:t>вебинара</w:t>
      </w:r>
      <w:proofErr w:type="spellEnd"/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Обоснуйте методологию организации волонтерской деятельности на практике.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Охарактеризуйте добровольческие усилия россиян по поддержанию стабильного гражданского общества. 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Раскройте волонтерскую деятельность как форму социальной активности граждан.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Обоснуйте источники и формы финансирования волонтерской деятельности в России.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Проанализируйте проблему возможности вознаграждения труда добровольцев.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Проблема лидерства в волонтерской группе на добровольной основе.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Раскройте влияние социальной среды на деятельность волонтерской группы.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Обоснуйте способы решения проблем граждан, нуждающихся в волонтерской поддержке.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Дайте характеристику нормативно-правовой базы волонтерской деятельности.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Обоснуйте потенциал информационных технологий в волонтерской среде.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Проанализируйте мотивацию волонтёрской деятельности в современном российском обществе.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Раскройте проблему стимулирования и оценки эффективности работы волонтёра.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Охарактеризуйте процесс эмоционального выгорания и способы профилактики стресса у волонтёров.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Проанализируйте источники информации обеспечения волонтерской деятельности.</w:t>
      </w:r>
    </w:p>
    <w:p w:rsidR="007E3D3A" w:rsidRPr="00637460" w:rsidRDefault="007E3D3A" w:rsidP="007E3D3A">
      <w:pPr>
        <w:widowControl/>
        <w:numPr>
          <w:ilvl w:val="0"/>
          <w:numId w:val="20"/>
        </w:numPr>
        <w:tabs>
          <w:tab w:val="clear" w:pos="1620"/>
          <w:tab w:val="left" w:pos="1134"/>
          <w:tab w:val="left" w:pos="1800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Обоснуйте порядок организации деятельности волонтера и волонтерской организации.</w:t>
      </w:r>
    </w:p>
    <w:p w:rsidR="007E3D3A" w:rsidRPr="00637460" w:rsidRDefault="007E3D3A" w:rsidP="007E3D3A">
      <w:pPr>
        <w:pStyle w:val="Normal11"/>
        <w:tabs>
          <w:tab w:val="left" w:pos="1134"/>
        </w:tabs>
        <w:ind w:firstLine="709"/>
        <w:jc w:val="both"/>
        <w:rPr>
          <w:b/>
          <w:bCs/>
          <w:iCs/>
          <w:color w:val="000000" w:themeColor="text1"/>
        </w:rPr>
      </w:pPr>
    </w:p>
    <w:p w:rsidR="007E3D3A" w:rsidRPr="00637460" w:rsidRDefault="00B815F6" w:rsidP="00B815F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7E3D3A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7E3D3A" w:rsidRPr="00637460" w:rsidRDefault="00B815F6" w:rsidP="00B815F6">
      <w:pPr>
        <w:tabs>
          <w:tab w:val="left" w:pos="1106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E3D3A" w:rsidRPr="00637460">
        <w:rPr>
          <w:b/>
          <w:color w:val="000000" w:themeColor="text1"/>
          <w:sz w:val="20"/>
        </w:rPr>
        <w:t xml:space="preserve">.1 Рекомендуемая литература </w:t>
      </w:r>
    </w:p>
    <w:p w:rsidR="0034175E" w:rsidRPr="00637460" w:rsidRDefault="0034175E" w:rsidP="0034175E">
      <w:pPr>
        <w:tabs>
          <w:tab w:val="left" w:pos="1080"/>
          <w:tab w:val="left" w:pos="1106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Нормативно-правовые акты</w:t>
      </w:r>
    </w:p>
    <w:p w:rsidR="0034175E" w:rsidRPr="00637460" w:rsidRDefault="0034175E" w:rsidP="0034175E">
      <w:pPr>
        <w:pStyle w:val="aff1"/>
        <w:tabs>
          <w:tab w:val="left" w:pos="1106"/>
          <w:tab w:val="left" w:pos="1660"/>
          <w:tab w:val="left" w:pos="3520"/>
          <w:tab w:val="left" w:pos="4413"/>
          <w:tab w:val="left" w:pos="4907"/>
          <w:tab w:val="left" w:pos="5420"/>
          <w:tab w:val="left" w:pos="6086"/>
          <w:tab w:val="left" w:pos="6883"/>
          <w:tab w:val="left" w:pos="7304"/>
          <w:tab w:val="left" w:pos="7803"/>
          <w:tab w:val="left" w:pos="8777"/>
          <w:tab w:val="left" w:pos="9582"/>
        </w:tabs>
        <w:spacing w:line="240" w:lineRule="auto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Федеральный закон от 19 мая</w:t>
      </w:r>
      <w:r w:rsidRPr="00637460">
        <w:rPr>
          <w:color w:val="000000" w:themeColor="text1"/>
          <w:sz w:val="20"/>
        </w:rPr>
        <w:tab/>
        <w:t>1995 г. №</w:t>
      </w:r>
      <w:r w:rsidRPr="00637460">
        <w:rPr>
          <w:color w:val="000000" w:themeColor="text1"/>
          <w:sz w:val="20"/>
        </w:rPr>
        <w:tab/>
        <w:t>82-ФЗ (ред.</w:t>
      </w:r>
      <w:r w:rsidRPr="00637460">
        <w:rPr>
          <w:color w:val="000000" w:themeColor="text1"/>
          <w:sz w:val="20"/>
        </w:rPr>
        <w:tab/>
      </w:r>
      <w:r w:rsidRPr="00637460">
        <w:rPr>
          <w:color w:val="000000" w:themeColor="text1"/>
          <w:spacing w:val="-9"/>
          <w:sz w:val="20"/>
        </w:rPr>
        <w:t xml:space="preserve">от </w:t>
      </w:r>
      <w:r w:rsidRPr="00637460">
        <w:rPr>
          <w:color w:val="000000" w:themeColor="text1"/>
          <w:sz w:val="20"/>
        </w:rPr>
        <w:t xml:space="preserve">02.12.2019 </w:t>
      </w:r>
      <w:hyperlink r:id="rId6" w:anchor="dst100009" w:history="1">
        <w:r w:rsidRPr="00637460">
          <w:rPr>
            <w:rStyle w:val="ab"/>
            <w:color w:val="000000" w:themeColor="text1"/>
            <w:sz w:val="20"/>
          </w:rPr>
          <w:t>№ 407-ФЗ</w:t>
        </w:r>
      </w:hyperlink>
      <w:r w:rsidRPr="00637460">
        <w:rPr>
          <w:color w:val="000000" w:themeColor="text1"/>
          <w:sz w:val="20"/>
        </w:rPr>
        <w:t>) «Об общественных</w:t>
      </w:r>
      <w:r w:rsidRPr="00637460">
        <w:rPr>
          <w:color w:val="000000" w:themeColor="text1"/>
          <w:spacing w:val="3"/>
          <w:sz w:val="20"/>
        </w:rPr>
        <w:t xml:space="preserve"> </w:t>
      </w:r>
      <w:r w:rsidRPr="00637460">
        <w:rPr>
          <w:color w:val="000000" w:themeColor="text1"/>
          <w:sz w:val="20"/>
        </w:rPr>
        <w:t>объединениях».</w:t>
      </w:r>
    </w:p>
    <w:p w:rsidR="0034175E" w:rsidRPr="00637460" w:rsidRDefault="0034175E" w:rsidP="0034175E">
      <w:pPr>
        <w:pStyle w:val="aff1"/>
        <w:tabs>
          <w:tab w:val="left" w:pos="1106"/>
          <w:tab w:val="left" w:pos="1660"/>
          <w:tab w:val="left" w:pos="3520"/>
          <w:tab w:val="left" w:pos="4413"/>
          <w:tab w:val="left" w:pos="4907"/>
          <w:tab w:val="left" w:pos="5420"/>
          <w:tab w:val="left" w:pos="6086"/>
          <w:tab w:val="left" w:pos="6883"/>
          <w:tab w:val="left" w:pos="7304"/>
          <w:tab w:val="left" w:pos="7803"/>
          <w:tab w:val="left" w:pos="8777"/>
          <w:tab w:val="left" w:pos="9582"/>
        </w:tabs>
        <w:spacing w:line="240" w:lineRule="auto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Федеральный закон от 11.08.1995 № 135-ФЗ (ред. от 18.12.2018 № 469-ФЗ) «О благотворительной деятельности и добровольчестве (</w:t>
      </w:r>
      <w:proofErr w:type="spellStart"/>
      <w:r w:rsidRPr="00637460">
        <w:rPr>
          <w:color w:val="000000" w:themeColor="text1"/>
          <w:sz w:val="20"/>
        </w:rPr>
        <w:t>волонтерстве</w:t>
      </w:r>
      <w:proofErr w:type="spellEnd"/>
      <w:r w:rsidRPr="00637460">
        <w:rPr>
          <w:color w:val="000000" w:themeColor="text1"/>
          <w:sz w:val="20"/>
        </w:rPr>
        <w:t>)».</w:t>
      </w:r>
    </w:p>
    <w:p w:rsidR="0034175E" w:rsidRPr="00637460" w:rsidRDefault="0034175E" w:rsidP="0034175E">
      <w:pPr>
        <w:pStyle w:val="aff1"/>
        <w:tabs>
          <w:tab w:val="left" w:pos="1106"/>
          <w:tab w:val="left" w:pos="1660"/>
          <w:tab w:val="left" w:pos="3520"/>
          <w:tab w:val="left" w:pos="4413"/>
          <w:tab w:val="left" w:pos="4907"/>
          <w:tab w:val="left" w:pos="5420"/>
          <w:tab w:val="left" w:pos="6086"/>
          <w:tab w:val="left" w:pos="6883"/>
          <w:tab w:val="left" w:pos="7304"/>
          <w:tab w:val="left" w:pos="7803"/>
          <w:tab w:val="left" w:pos="8777"/>
          <w:tab w:val="left" w:pos="9582"/>
        </w:tabs>
        <w:spacing w:line="240" w:lineRule="auto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Федеральный закон от 12 января 1996 г. №7-ФЗ (ред. от 03.08.2018 </w:t>
      </w:r>
      <w:hyperlink r:id="rId7" w:anchor="dst9" w:history="1">
        <w:r w:rsidRPr="00637460">
          <w:rPr>
            <w:rStyle w:val="ab"/>
            <w:color w:val="000000" w:themeColor="text1"/>
            <w:sz w:val="20"/>
          </w:rPr>
          <w:t>N 290-ФЗ</w:t>
        </w:r>
      </w:hyperlink>
      <w:r w:rsidRPr="00637460">
        <w:rPr>
          <w:color w:val="000000" w:themeColor="text1"/>
          <w:sz w:val="20"/>
        </w:rPr>
        <w:t xml:space="preserve">) </w:t>
      </w:r>
      <w:r w:rsidRPr="00637460">
        <w:rPr>
          <w:color w:val="000000" w:themeColor="text1"/>
          <w:spacing w:val="-3"/>
          <w:sz w:val="20"/>
        </w:rPr>
        <w:t xml:space="preserve">«О </w:t>
      </w:r>
      <w:r w:rsidRPr="00637460">
        <w:rPr>
          <w:color w:val="000000" w:themeColor="text1"/>
          <w:sz w:val="20"/>
        </w:rPr>
        <w:t>некоммерческих</w:t>
      </w:r>
      <w:r w:rsidRPr="00637460">
        <w:rPr>
          <w:color w:val="000000" w:themeColor="text1"/>
          <w:spacing w:val="8"/>
          <w:sz w:val="20"/>
        </w:rPr>
        <w:t xml:space="preserve"> </w:t>
      </w:r>
      <w:r w:rsidRPr="00637460">
        <w:rPr>
          <w:color w:val="000000" w:themeColor="text1"/>
          <w:sz w:val="20"/>
        </w:rPr>
        <w:t>организациях».</w:t>
      </w:r>
    </w:p>
    <w:p w:rsidR="0034175E" w:rsidRPr="00637460" w:rsidRDefault="0034175E" w:rsidP="0034175E">
      <w:pPr>
        <w:pStyle w:val="aff1"/>
        <w:tabs>
          <w:tab w:val="left" w:pos="1106"/>
          <w:tab w:val="left" w:pos="1660"/>
          <w:tab w:val="left" w:pos="3520"/>
          <w:tab w:val="left" w:pos="4413"/>
          <w:tab w:val="left" w:pos="4907"/>
          <w:tab w:val="left" w:pos="5420"/>
          <w:tab w:val="left" w:pos="6086"/>
          <w:tab w:val="left" w:pos="6883"/>
          <w:tab w:val="left" w:pos="7304"/>
          <w:tab w:val="left" w:pos="7803"/>
          <w:tab w:val="left" w:pos="8777"/>
          <w:tab w:val="left" w:pos="9582"/>
        </w:tabs>
        <w:spacing w:line="240" w:lineRule="auto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Распоряжение Правительства Российской Федерации от 27 декабря 2018 г. № 2950-р «Концепция содействия развитию добровольчества (</w:t>
      </w:r>
      <w:proofErr w:type="spellStart"/>
      <w:r w:rsidRPr="00637460">
        <w:rPr>
          <w:color w:val="000000" w:themeColor="text1"/>
          <w:sz w:val="20"/>
        </w:rPr>
        <w:t>волонтерства</w:t>
      </w:r>
      <w:proofErr w:type="spellEnd"/>
      <w:r w:rsidRPr="00637460">
        <w:rPr>
          <w:color w:val="000000" w:themeColor="text1"/>
          <w:sz w:val="20"/>
        </w:rPr>
        <w:t>) в Российской Федерации до 2025</w:t>
      </w:r>
      <w:r w:rsidRPr="00637460">
        <w:rPr>
          <w:color w:val="000000" w:themeColor="text1"/>
          <w:spacing w:val="6"/>
          <w:sz w:val="20"/>
        </w:rPr>
        <w:t xml:space="preserve"> </w:t>
      </w:r>
      <w:r w:rsidRPr="00637460">
        <w:rPr>
          <w:color w:val="000000" w:themeColor="text1"/>
          <w:sz w:val="20"/>
        </w:rPr>
        <w:t>года».</w:t>
      </w:r>
    </w:p>
    <w:p w:rsidR="0034175E" w:rsidRPr="00637460" w:rsidRDefault="0034175E" w:rsidP="0034175E">
      <w:pPr>
        <w:pStyle w:val="TableParagraph"/>
        <w:tabs>
          <w:tab w:val="left" w:pos="1106"/>
        </w:tabs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  <w:lang w:val="ru-RU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5. Теоретико-практические основания развития добровольческого движения: Методическое пособие / Под ред. В.С. </w:t>
      </w:r>
      <w:proofErr w:type="spellStart"/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Басюка</w:t>
      </w:r>
      <w:proofErr w:type="spellEnd"/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, А.А. Крюковой; Авт.- сост.: Арсеньева Т.Н., Зотова В.А., Маслова Д.Д., Покровский</w:t>
      </w:r>
      <w:r w:rsidRPr="00637460">
        <w:rPr>
          <w:rFonts w:ascii="Times New Roman" w:hAnsi="Times New Roman"/>
          <w:color w:val="000000" w:themeColor="text1"/>
          <w:spacing w:val="16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Д.Е., Федоров</w:t>
      </w:r>
      <w:r w:rsidRPr="00637460">
        <w:rPr>
          <w:rFonts w:ascii="Times New Roman" w:hAnsi="Times New Roman"/>
          <w:color w:val="000000" w:themeColor="text1"/>
          <w:spacing w:val="-2"/>
          <w:sz w:val="20"/>
          <w:szCs w:val="20"/>
          <w:lang w:val="ru-RU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А.С. М., 2018. </w:t>
      </w:r>
      <w:r w:rsidRPr="00637460">
        <w:rPr>
          <w:rFonts w:ascii="Times New Roman" w:hAnsi="Times New Roman"/>
          <w:color w:val="000000" w:themeColor="text1"/>
          <w:sz w:val="20"/>
          <w:szCs w:val="20"/>
        </w:rPr>
        <w:t>URL</w:t>
      </w:r>
      <w:r w:rsidRPr="00637460">
        <w:rPr>
          <w:rFonts w:ascii="Times New Roman" w:hAnsi="Times New Roman"/>
          <w:color w:val="000000" w:themeColor="text1"/>
          <w:sz w:val="20"/>
          <w:szCs w:val="20"/>
          <w:lang w:val="ru-RU"/>
        </w:rPr>
        <w:t>:</w:t>
      </w:r>
      <w:r w:rsidRPr="00637460">
        <w:rPr>
          <w:rFonts w:ascii="Times New Roman" w:hAnsi="Times New Roman"/>
          <w:color w:val="000000" w:themeColor="text1"/>
          <w:spacing w:val="-1"/>
          <w:sz w:val="20"/>
          <w:szCs w:val="20"/>
          <w:u w:val="single" w:color="0000FF"/>
          <w:lang w:val="ru-RU"/>
        </w:rPr>
        <w:t xml:space="preserve"> </w:t>
      </w:r>
      <w:hyperlink r:id="rId8" w:history="1">
        <w:r w:rsidRPr="00637460">
          <w:rPr>
            <w:rStyle w:val="ab"/>
            <w:color w:val="000000" w:themeColor="text1"/>
            <w:spacing w:val="-1"/>
            <w:sz w:val="20"/>
            <w:szCs w:val="20"/>
            <w:u w:color="0000FF"/>
          </w:rPr>
          <w:t>http</w:t>
        </w:r>
        <w:r w:rsidRPr="00637460">
          <w:rPr>
            <w:rStyle w:val="ab"/>
            <w:color w:val="000000" w:themeColor="text1"/>
            <w:spacing w:val="-1"/>
            <w:sz w:val="20"/>
            <w:szCs w:val="20"/>
            <w:u w:color="0000FF"/>
            <w:lang w:val="ru-RU"/>
          </w:rPr>
          <w:t>://</w:t>
        </w:r>
        <w:r w:rsidRPr="00637460">
          <w:rPr>
            <w:rStyle w:val="ab"/>
            <w:color w:val="000000" w:themeColor="text1"/>
            <w:spacing w:val="-1"/>
            <w:sz w:val="20"/>
            <w:szCs w:val="20"/>
            <w:u w:color="0000FF"/>
          </w:rPr>
          <w:t>www</w:t>
        </w:r>
        <w:r w:rsidRPr="00637460">
          <w:rPr>
            <w:rStyle w:val="ab"/>
            <w:color w:val="000000" w:themeColor="text1"/>
            <w:spacing w:val="-1"/>
            <w:sz w:val="20"/>
            <w:szCs w:val="20"/>
            <w:u w:color="0000FF"/>
            <w:lang w:val="ru-RU"/>
          </w:rPr>
          <w:t>.</w:t>
        </w:r>
        <w:proofErr w:type="spellStart"/>
        <w:r w:rsidRPr="00637460">
          <w:rPr>
            <w:rStyle w:val="ab"/>
            <w:color w:val="000000" w:themeColor="text1"/>
            <w:spacing w:val="-1"/>
            <w:sz w:val="20"/>
            <w:szCs w:val="20"/>
            <w:u w:color="0000FF"/>
          </w:rPr>
          <w:t>edu</w:t>
        </w:r>
        <w:proofErr w:type="spellEnd"/>
        <w:r w:rsidRPr="00637460">
          <w:rPr>
            <w:rStyle w:val="ab"/>
            <w:color w:val="000000" w:themeColor="text1"/>
            <w:spacing w:val="-1"/>
            <w:sz w:val="20"/>
            <w:szCs w:val="20"/>
            <w:u w:color="0000FF"/>
            <w:lang w:val="ru-RU"/>
          </w:rPr>
          <w:t>-</w:t>
        </w:r>
      </w:hyperlink>
      <w:hyperlink r:id="rId9" w:history="1">
        <w:proofErr w:type="spellStart"/>
        <w:r w:rsidRPr="00637460">
          <w:rPr>
            <w:rStyle w:val="ab"/>
            <w:color w:val="000000" w:themeColor="text1"/>
            <w:sz w:val="20"/>
            <w:szCs w:val="20"/>
            <w:u w:color="0000FF"/>
          </w:rPr>
          <w:t>mezhgorie</w:t>
        </w:r>
        <w:proofErr w:type="spellEnd"/>
        <w:r w:rsidRPr="00637460">
          <w:rPr>
            <w:rStyle w:val="ab"/>
            <w:color w:val="000000" w:themeColor="text1"/>
            <w:sz w:val="20"/>
            <w:szCs w:val="20"/>
            <w:u w:color="0000FF"/>
            <w:lang w:val="ru-RU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szCs w:val="20"/>
            <w:u w:color="0000FF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  <w:szCs w:val="20"/>
            <w:u w:color="0000FF"/>
            <w:lang w:val="ru-RU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szCs w:val="20"/>
            <w:u w:color="0000FF"/>
          </w:rPr>
          <w:t>rdsh</w:t>
        </w:r>
        <w:proofErr w:type="spellEnd"/>
        <w:r w:rsidRPr="00637460">
          <w:rPr>
            <w:rStyle w:val="ab"/>
            <w:color w:val="000000" w:themeColor="text1"/>
            <w:sz w:val="20"/>
            <w:szCs w:val="20"/>
            <w:u w:color="0000FF"/>
            <w:lang w:val="ru-RU"/>
          </w:rPr>
          <w:t>/2</w:t>
        </w:r>
        <w:proofErr w:type="spellStart"/>
        <w:r w:rsidRPr="00637460">
          <w:rPr>
            <w:rStyle w:val="ab"/>
            <w:color w:val="000000" w:themeColor="text1"/>
            <w:sz w:val="20"/>
            <w:szCs w:val="20"/>
            <w:u w:color="0000FF"/>
          </w:rPr>
          <w:t>metodrekomendacii</w:t>
        </w:r>
        <w:proofErr w:type="spellEnd"/>
        <w:r w:rsidRPr="00637460">
          <w:rPr>
            <w:rStyle w:val="ab"/>
            <w:color w:val="000000" w:themeColor="text1"/>
            <w:sz w:val="20"/>
            <w:szCs w:val="20"/>
            <w:u w:color="0000FF"/>
            <w:lang w:val="ru-RU"/>
          </w:rPr>
          <w:t>_</w:t>
        </w:r>
        <w:proofErr w:type="spellStart"/>
        <w:r w:rsidRPr="00637460">
          <w:rPr>
            <w:rStyle w:val="ab"/>
            <w:color w:val="000000" w:themeColor="text1"/>
            <w:sz w:val="20"/>
            <w:szCs w:val="20"/>
            <w:u w:color="0000FF"/>
          </w:rPr>
          <w:t>volontery</w:t>
        </w:r>
        <w:proofErr w:type="spellEnd"/>
        <w:r w:rsidRPr="00637460">
          <w:rPr>
            <w:rStyle w:val="ab"/>
            <w:color w:val="000000" w:themeColor="text1"/>
            <w:sz w:val="20"/>
            <w:szCs w:val="20"/>
            <w:u w:color="0000FF"/>
            <w:lang w:val="ru-RU"/>
          </w:rPr>
          <w:t>.</w:t>
        </w:r>
        <w:r w:rsidRPr="00637460">
          <w:rPr>
            <w:rStyle w:val="ab"/>
            <w:color w:val="000000" w:themeColor="text1"/>
            <w:sz w:val="20"/>
            <w:szCs w:val="20"/>
            <w:u w:color="0000FF"/>
          </w:rPr>
          <w:t>pdf</w:t>
        </w:r>
      </w:hyperlink>
    </w:p>
    <w:p w:rsidR="0034175E" w:rsidRDefault="0034175E" w:rsidP="00B815F6">
      <w:pPr>
        <w:tabs>
          <w:tab w:val="left" w:pos="1080"/>
          <w:tab w:val="left" w:pos="1106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B815F6">
      <w:pPr>
        <w:tabs>
          <w:tab w:val="left" w:pos="1080"/>
          <w:tab w:val="left" w:pos="1106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017CA3" w:rsidRPr="00017CA3" w:rsidRDefault="00017CA3" w:rsidP="00B815F6">
      <w:pPr>
        <w:pStyle w:val="afffc"/>
        <w:numPr>
          <w:ilvl w:val="0"/>
          <w:numId w:val="27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7CA3">
        <w:rPr>
          <w:rFonts w:ascii="Times New Roman" w:hAnsi="Times New Roman"/>
          <w:color w:val="000000" w:themeColor="text1"/>
        </w:rPr>
        <w:t>Бокова О. А. Психология решения жизненных задач в процессе волонтерской деятельности / О.А. Бокова, Ю. А. Мельникова. — Барнаул: Алтайский государственный педагогический университет, 2018. — 88 c. — ISBN 2227-8397. — Текст: электронный // Электронно-библиотечная система IPR BOOKS: [сайт]. — URL: http://www.iprbookshop.ru/102765.html</w:t>
      </w:r>
    </w:p>
    <w:p w:rsidR="00017CA3" w:rsidRPr="00017CA3" w:rsidRDefault="00017CA3" w:rsidP="00B815F6">
      <w:pPr>
        <w:pStyle w:val="afffc"/>
        <w:numPr>
          <w:ilvl w:val="0"/>
          <w:numId w:val="27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7CA3">
        <w:rPr>
          <w:rFonts w:ascii="Times New Roman" w:hAnsi="Times New Roman"/>
          <w:color w:val="000000" w:themeColor="text1"/>
        </w:rPr>
        <w:t xml:space="preserve">Васильковская М. И. Социально-культурное творчество участников молодежных объединений в формировании института </w:t>
      </w:r>
      <w:proofErr w:type="spellStart"/>
      <w:r w:rsidRPr="00017CA3">
        <w:rPr>
          <w:rFonts w:ascii="Times New Roman" w:hAnsi="Times New Roman"/>
          <w:color w:val="000000" w:themeColor="text1"/>
        </w:rPr>
        <w:t>волонтерства</w:t>
      </w:r>
      <w:proofErr w:type="spellEnd"/>
      <w:r w:rsidRPr="00017CA3">
        <w:rPr>
          <w:rFonts w:ascii="Times New Roman" w:hAnsi="Times New Roman"/>
          <w:color w:val="000000" w:themeColor="text1"/>
        </w:rPr>
        <w:t>: монография / М. И. Васильковская, В. Д. Пономарёв. — Кемерово: Кемеровский государственный институт культуры, 2017. — 192 c. — ISBN 978-5-8154-0361-1. — Текст: электронный // Цифровой образовательный ресурс IPR SMART: [сайт]. — URL: https://www.iprbookshop.ru/66366.html</w:t>
      </w:r>
    </w:p>
    <w:p w:rsidR="007E3D3A" w:rsidRPr="00017CA3" w:rsidRDefault="00017CA3" w:rsidP="00B815F6">
      <w:pPr>
        <w:pStyle w:val="afffc"/>
        <w:numPr>
          <w:ilvl w:val="0"/>
          <w:numId w:val="27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7CA3">
        <w:rPr>
          <w:rFonts w:ascii="Times New Roman" w:hAnsi="Times New Roman"/>
          <w:color w:val="000000" w:themeColor="text1"/>
        </w:rPr>
        <w:t xml:space="preserve">Митрофаненко В. В. Технологии организации волонтерского движения: учебное пособие / В. В. Митрофаненко. — Ставрополь: Северо-Кавказский федеральный университет, 2015. — 130 c. — Текст: электронный // Цифровой образовательный ресурс IPR SMART: [сайт]. — URL: </w:t>
      </w:r>
      <w:hyperlink r:id="rId10" w:history="1">
        <w:r w:rsidRPr="00017CA3">
          <w:rPr>
            <w:rStyle w:val="ab"/>
            <w:rFonts w:ascii="Times New Roman" w:hAnsi="Times New Roman"/>
          </w:rPr>
          <w:t>https://www.iprbookshop.ru/63025.html</w:t>
        </w:r>
      </w:hyperlink>
    </w:p>
    <w:p w:rsidR="00017CA3" w:rsidRPr="00637460" w:rsidRDefault="00017CA3" w:rsidP="00B815F6">
      <w:pPr>
        <w:tabs>
          <w:tab w:val="left" w:pos="1080"/>
          <w:tab w:val="left" w:pos="1106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7E3D3A" w:rsidP="00B815F6">
      <w:pPr>
        <w:tabs>
          <w:tab w:val="left" w:pos="1080"/>
          <w:tab w:val="left" w:pos="1106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7E3D3A" w:rsidRPr="00637460" w:rsidRDefault="007E3D3A" w:rsidP="00B815F6">
      <w:pPr>
        <w:pStyle w:val="afffc"/>
        <w:numPr>
          <w:ilvl w:val="0"/>
          <w:numId w:val="22"/>
        </w:numPr>
        <w:tabs>
          <w:tab w:val="left" w:pos="1106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Тимец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М. В. Правовое регулиро</w:t>
      </w:r>
      <w:r w:rsidR="00017CA3">
        <w:rPr>
          <w:rFonts w:ascii="Times New Roman" w:hAnsi="Times New Roman"/>
          <w:color w:val="000000" w:themeColor="text1"/>
        </w:rPr>
        <w:t>вание волонтерской деятельности</w:t>
      </w:r>
      <w:r w:rsidRPr="00637460">
        <w:rPr>
          <w:rFonts w:ascii="Times New Roman" w:hAnsi="Times New Roman"/>
          <w:color w:val="000000" w:themeColor="text1"/>
        </w:rPr>
        <w:t xml:space="preserve">: монография / М. В. </w:t>
      </w:r>
      <w:proofErr w:type="spellStart"/>
      <w:r w:rsidRPr="00637460">
        <w:rPr>
          <w:rFonts w:ascii="Times New Roman" w:hAnsi="Times New Roman"/>
          <w:color w:val="000000" w:themeColor="text1"/>
        </w:rPr>
        <w:t>Тимец</w:t>
      </w:r>
      <w:proofErr w:type="spellEnd"/>
      <w:r w:rsidRPr="00637460">
        <w:rPr>
          <w:rFonts w:ascii="Times New Roman" w:hAnsi="Times New Roman"/>
          <w:color w:val="000000" w:themeColor="text1"/>
        </w:rPr>
        <w:t>. — Москва, Саратов: Всероссийский государственный университет юстиции (РПА Минюста России), Ай Пи Эр Медиа, 2016. — 128 c. — ISBN 978-5-00094-344-1. — Текст: электронный // Электронно-библиотечная система IPR BOOKS: [сайт]. — URL: http://www.iprbookshop.ru/68907.html</w:t>
      </w:r>
    </w:p>
    <w:p w:rsidR="007E3D3A" w:rsidRPr="00637460" w:rsidRDefault="007E3D3A" w:rsidP="00B815F6">
      <w:pPr>
        <w:tabs>
          <w:tab w:val="left" w:pos="1080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3D3A" w:rsidRPr="00637460" w:rsidRDefault="00B815F6" w:rsidP="00B815F6">
      <w:pPr>
        <w:tabs>
          <w:tab w:val="left" w:pos="1080"/>
          <w:tab w:val="left" w:pos="1106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E3D3A" w:rsidRPr="00637460">
        <w:rPr>
          <w:b/>
          <w:color w:val="000000" w:themeColor="text1"/>
          <w:sz w:val="20"/>
        </w:rPr>
        <w:t>.2  Ресурсы информационно-телекоммуникационной сети «Интернет»</w:t>
      </w:r>
    </w:p>
    <w:p w:rsidR="00FE4296" w:rsidRPr="00B668B7" w:rsidRDefault="00FE4296" w:rsidP="00B815F6">
      <w:pPr>
        <w:tabs>
          <w:tab w:val="left" w:pos="900"/>
          <w:tab w:val="left" w:pos="1106"/>
        </w:tabs>
        <w:suppressAutoHyphens/>
        <w:spacing w:before="0" w:after="0"/>
        <w:ind w:firstLine="709"/>
        <w:jc w:val="both"/>
        <w:rPr>
          <w:w w:val="95"/>
          <w:sz w:val="20"/>
        </w:rPr>
      </w:pPr>
      <w:r w:rsidRPr="00B668B7">
        <w:rPr>
          <w:sz w:val="20"/>
        </w:rPr>
        <w:t xml:space="preserve">- </w:t>
      </w:r>
      <w:hyperlink r:id="rId11" w:history="1">
        <w:r w:rsidRPr="00B668B7">
          <w:rPr>
            <w:rStyle w:val="ab"/>
            <w:sz w:val="20"/>
          </w:rPr>
          <w:t>http://avcrf.ru</w:t>
        </w:r>
      </w:hyperlink>
      <w:r w:rsidRPr="00B668B7">
        <w:rPr>
          <w:sz w:val="20"/>
        </w:rPr>
        <w:t xml:space="preserve">: Сайт Ассоциации волонтерских </w:t>
      </w:r>
      <w:r w:rsidRPr="00B668B7">
        <w:rPr>
          <w:w w:val="95"/>
          <w:sz w:val="20"/>
        </w:rPr>
        <w:t>центров.</w:t>
      </w:r>
    </w:p>
    <w:p w:rsidR="00FE4296" w:rsidRPr="00B668B7" w:rsidRDefault="00FE4296" w:rsidP="00B815F6">
      <w:pPr>
        <w:tabs>
          <w:tab w:val="left" w:pos="900"/>
          <w:tab w:val="left" w:pos="1106"/>
        </w:tabs>
        <w:suppressAutoHyphens/>
        <w:spacing w:before="0" w:after="0"/>
        <w:ind w:firstLine="709"/>
        <w:jc w:val="both"/>
        <w:rPr>
          <w:sz w:val="20"/>
        </w:rPr>
      </w:pPr>
      <w:r w:rsidRPr="00B668B7">
        <w:rPr>
          <w:w w:val="95"/>
          <w:sz w:val="20"/>
        </w:rPr>
        <w:t xml:space="preserve">- </w:t>
      </w:r>
      <w:r w:rsidRPr="00B668B7">
        <w:rPr>
          <w:sz w:val="20"/>
          <w:u w:color="0000FF"/>
          <w:lang w:val="en-US"/>
        </w:rPr>
        <w:t>https</w:t>
      </w:r>
      <w:r w:rsidRPr="00B668B7">
        <w:rPr>
          <w:sz w:val="20"/>
          <w:u w:color="0000FF"/>
        </w:rPr>
        <w:t>://</w:t>
      </w:r>
      <w:proofErr w:type="spellStart"/>
      <w:r w:rsidRPr="00B668B7">
        <w:rPr>
          <w:sz w:val="20"/>
          <w:u w:color="0000FF"/>
        </w:rPr>
        <w:t>добровольцыроссии.рф</w:t>
      </w:r>
      <w:proofErr w:type="spellEnd"/>
      <w:r w:rsidRPr="00B668B7">
        <w:rPr>
          <w:sz w:val="20"/>
        </w:rPr>
        <w:t xml:space="preserve"> / </w:t>
      </w:r>
      <w:r w:rsidRPr="00B668B7">
        <w:rPr>
          <w:sz w:val="20"/>
          <w:lang w:val="en-US"/>
        </w:rPr>
        <w:t>volunteers</w:t>
      </w:r>
      <w:r w:rsidRPr="00B668B7">
        <w:rPr>
          <w:sz w:val="20"/>
        </w:rPr>
        <w:t>.</w:t>
      </w:r>
      <w:proofErr w:type="spellStart"/>
      <w:r w:rsidRPr="00B668B7">
        <w:rPr>
          <w:sz w:val="20"/>
          <w:lang w:val="en-US"/>
        </w:rPr>
        <w:t>ru</w:t>
      </w:r>
      <w:proofErr w:type="spellEnd"/>
      <w:r w:rsidRPr="00B668B7">
        <w:rPr>
          <w:sz w:val="20"/>
        </w:rPr>
        <w:t>: Единая информационная система в сфере развития добровольчества (</w:t>
      </w:r>
      <w:proofErr w:type="spellStart"/>
      <w:r w:rsidRPr="00B668B7">
        <w:rPr>
          <w:sz w:val="20"/>
        </w:rPr>
        <w:t>волонтерства</w:t>
      </w:r>
      <w:proofErr w:type="spellEnd"/>
      <w:r w:rsidRPr="00B668B7">
        <w:rPr>
          <w:sz w:val="20"/>
        </w:rPr>
        <w:t>).</w:t>
      </w:r>
    </w:p>
    <w:p w:rsidR="00FE4296" w:rsidRPr="00B668B7" w:rsidRDefault="00FE4296" w:rsidP="00B815F6">
      <w:pPr>
        <w:pStyle w:val="TableParagraph"/>
        <w:tabs>
          <w:tab w:val="left" w:pos="1106"/>
        </w:tabs>
        <w:ind w:firstLine="709"/>
        <w:jc w:val="both"/>
        <w:rPr>
          <w:rFonts w:ascii="Times New Roman" w:hAnsi="Times New Roman"/>
          <w:sz w:val="20"/>
          <w:szCs w:val="20"/>
          <w:lang w:val="ru-RU"/>
        </w:rPr>
      </w:pPr>
      <w:r w:rsidRPr="00B668B7">
        <w:rPr>
          <w:rFonts w:ascii="Times New Roman" w:hAnsi="Times New Roman"/>
          <w:sz w:val="20"/>
          <w:szCs w:val="20"/>
          <w:lang w:val="ru-RU"/>
        </w:rPr>
        <w:t xml:space="preserve">- </w:t>
      </w:r>
      <w:hyperlink r:id="rId12">
        <w:r w:rsidRPr="00B668B7">
          <w:rPr>
            <w:rFonts w:ascii="Times New Roman" w:hAnsi="Times New Roman"/>
            <w:sz w:val="20"/>
            <w:szCs w:val="20"/>
          </w:rPr>
          <w:t>http</w:t>
        </w:r>
        <w:r w:rsidRPr="00B668B7">
          <w:rPr>
            <w:rFonts w:ascii="Times New Roman" w:hAnsi="Times New Roman"/>
            <w:sz w:val="20"/>
            <w:szCs w:val="20"/>
            <w:lang w:val="ru-RU"/>
          </w:rPr>
          <w:t>://</w:t>
        </w:r>
        <w:proofErr w:type="spellStart"/>
        <w:r w:rsidRPr="00B668B7">
          <w:rPr>
            <w:rFonts w:ascii="Times New Roman" w:hAnsi="Times New Roman"/>
            <w:sz w:val="20"/>
            <w:szCs w:val="20"/>
          </w:rPr>
          <w:t>lawcs</w:t>
        </w:r>
        <w:proofErr w:type="spellEnd"/>
        <w:r w:rsidRPr="00B668B7">
          <w:rPr>
            <w:rFonts w:ascii="Times New Roman" w:hAnsi="Times New Roman"/>
            <w:sz w:val="20"/>
            <w:szCs w:val="20"/>
            <w:lang w:val="ru-RU"/>
          </w:rPr>
          <w:t>.</w:t>
        </w:r>
        <w:proofErr w:type="spellStart"/>
        <w:r w:rsidRPr="00B668B7">
          <w:rPr>
            <w:rFonts w:ascii="Times New Roman" w:hAnsi="Times New Roman"/>
            <w:sz w:val="20"/>
            <w:szCs w:val="20"/>
          </w:rPr>
          <w:t>ru</w:t>
        </w:r>
        <w:proofErr w:type="spellEnd"/>
      </w:hyperlink>
      <w:r w:rsidRPr="00B668B7">
        <w:rPr>
          <w:rFonts w:ascii="Times New Roman" w:hAnsi="Times New Roman"/>
          <w:sz w:val="20"/>
          <w:szCs w:val="20"/>
          <w:lang w:val="ru-RU"/>
        </w:rPr>
        <w:t>: Материалы Ассоциации «Юристы за гражданское общество».</w:t>
      </w:r>
    </w:p>
    <w:p w:rsidR="00FE4296" w:rsidRPr="00B668B7" w:rsidRDefault="00FE4296" w:rsidP="00B815F6">
      <w:pPr>
        <w:pStyle w:val="1d"/>
        <w:widowControl w:val="0"/>
        <w:tabs>
          <w:tab w:val="left" w:pos="1106"/>
          <w:tab w:val="left" w:pos="1661"/>
        </w:tabs>
        <w:autoSpaceDE w:val="0"/>
        <w:autoSpaceDN w:val="0"/>
        <w:ind w:left="0" w:firstLine="709"/>
        <w:jc w:val="both"/>
        <w:rPr>
          <w:sz w:val="20"/>
        </w:rPr>
      </w:pPr>
      <w:r w:rsidRPr="00B668B7">
        <w:rPr>
          <w:sz w:val="20"/>
        </w:rPr>
        <w:t xml:space="preserve">- Особенности волонтёрской деятельности в сфере культуры [Электронный ресурс]. URL: </w:t>
      </w:r>
      <w:hyperlink r:id="rId13">
        <w:r w:rsidRPr="00B668B7">
          <w:rPr>
            <w:sz w:val="20"/>
            <w:u w:color="0000FF"/>
          </w:rPr>
          <w:t>http://xn--b1aedacfkrjqgbzj3aoc9lpa.xn--</w:t>
        </w:r>
      </w:hyperlink>
      <w:r w:rsidRPr="00B668B7">
        <w:rPr>
          <w:sz w:val="20"/>
          <w:u w:color="0000FF"/>
        </w:rPr>
        <w:t xml:space="preserve"> p1ai/</w:t>
      </w:r>
      <w:proofErr w:type="spellStart"/>
      <w:r w:rsidRPr="00B668B7">
        <w:rPr>
          <w:sz w:val="20"/>
          <w:u w:color="0000FF"/>
        </w:rPr>
        <w:t>news</w:t>
      </w:r>
      <w:proofErr w:type="spellEnd"/>
      <w:r w:rsidRPr="00B668B7">
        <w:rPr>
          <w:sz w:val="20"/>
          <w:u w:color="0000FF"/>
        </w:rPr>
        <w:t>/2016-06-01-81</w:t>
      </w:r>
      <w:r w:rsidRPr="00B668B7">
        <w:rPr>
          <w:sz w:val="20"/>
        </w:rPr>
        <w:t>.</w:t>
      </w:r>
    </w:p>
    <w:p w:rsidR="00FE4296" w:rsidRPr="00B668B7" w:rsidRDefault="00FE4296" w:rsidP="00B815F6">
      <w:pPr>
        <w:pStyle w:val="1d"/>
        <w:widowControl w:val="0"/>
        <w:tabs>
          <w:tab w:val="left" w:pos="1106"/>
          <w:tab w:val="left" w:pos="1661"/>
        </w:tabs>
        <w:autoSpaceDE w:val="0"/>
        <w:autoSpaceDN w:val="0"/>
        <w:ind w:left="0" w:firstLine="709"/>
        <w:jc w:val="both"/>
        <w:rPr>
          <w:sz w:val="20"/>
        </w:rPr>
      </w:pPr>
      <w:r w:rsidRPr="00B668B7">
        <w:rPr>
          <w:sz w:val="20"/>
        </w:rPr>
        <w:t xml:space="preserve">- Материалы о Всероссийском добровольном пожарном обществе [Сайт]. </w:t>
      </w:r>
      <w:r w:rsidRPr="00B668B7">
        <w:rPr>
          <w:sz w:val="20"/>
          <w:lang w:val="en-US"/>
        </w:rPr>
        <w:t>URL</w:t>
      </w:r>
      <w:r w:rsidRPr="00B668B7">
        <w:rPr>
          <w:sz w:val="20"/>
        </w:rPr>
        <w:t>:</w:t>
      </w:r>
      <w:r w:rsidRPr="00B668B7">
        <w:rPr>
          <w:color w:val="0000FF"/>
          <w:sz w:val="20"/>
        </w:rPr>
        <w:t xml:space="preserve"> </w:t>
      </w:r>
      <w:r w:rsidRPr="00B668B7">
        <w:rPr>
          <w:sz w:val="20"/>
          <w:lang w:val="en-US"/>
        </w:rPr>
        <w:t>https</w:t>
      </w:r>
      <w:r w:rsidRPr="00B668B7">
        <w:rPr>
          <w:sz w:val="20"/>
        </w:rPr>
        <w:t>://</w:t>
      </w:r>
      <w:r w:rsidRPr="00B668B7">
        <w:rPr>
          <w:sz w:val="20"/>
          <w:lang w:val="en-US"/>
        </w:rPr>
        <w:t>www</w:t>
      </w:r>
      <w:r w:rsidRPr="00B668B7">
        <w:rPr>
          <w:sz w:val="20"/>
        </w:rPr>
        <w:t>.</w:t>
      </w:r>
      <w:proofErr w:type="spellStart"/>
      <w:r w:rsidRPr="00B668B7">
        <w:rPr>
          <w:sz w:val="20"/>
          <w:lang w:val="en-US"/>
        </w:rPr>
        <w:t>vdpo</w:t>
      </w:r>
      <w:proofErr w:type="spellEnd"/>
      <w:r w:rsidRPr="00B668B7">
        <w:rPr>
          <w:sz w:val="20"/>
        </w:rPr>
        <w:t>.</w:t>
      </w:r>
      <w:proofErr w:type="spellStart"/>
      <w:r w:rsidRPr="00B668B7">
        <w:rPr>
          <w:sz w:val="20"/>
          <w:lang w:val="en-US"/>
        </w:rPr>
        <w:t>ru</w:t>
      </w:r>
      <w:proofErr w:type="spellEnd"/>
      <w:r w:rsidRPr="00B668B7">
        <w:rPr>
          <w:sz w:val="20"/>
        </w:rPr>
        <w:t xml:space="preserve"> </w:t>
      </w:r>
    </w:p>
    <w:p w:rsidR="00FE4296" w:rsidRPr="00B668B7" w:rsidRDefault="00FE4296" w:rsidP="00B815F6">
      <w:pPr>
        <w:pStyle w:val="1d"/>
        <w:widowControl w:val="0"/>
        <w:tabs>
          <w:tab w:val="left" w:pos="1106"/>
          <w:tab w:val="left" w:pos="1661"/>
        </w:tabs>
        <w:autoSpaceDE w:val="0"/>
        <w:autoSpaceDN w:val="0"/>
        <w:ind w:left="0" w:firstLine="709"/>
        <w:jc w:val="both"/>
        <w:rPr>
          <w:sz w:val="20"/>
          <w:lang w:val="en-US"/>
        </w:rPr>
      </w:pPr>
      <w:r w:rsidRPr="00B668B7">
        <w:rPr>
          <w:sz w:val="20"/>
        </w:rPr>
        <w:t xml:space="preserve">- Материалы об Обществе добровольных лесных пожарных [Сайт]. </w:t>
      </w:r>
      <w:r w:rsidRPr="00B668B7">
        <w:rPr>
          <w:sz w:val="20"/>
          <w:lang w:val="en-US"/>
        </w:rPr>
        <w:t>URL:</w:t>
      </w:r>
      <w:r w:rsidRPr="00B668B7">
        <w:rPr>
          <w:color w:val="0000FF"/>
          <w:sz w:val="20"/>
          <w:lang w:val="en-US"/>
        </w:rPr>
        <w:t xml:space="preserve"> </w:t>
      </w:r>
      <w:hyperlink r:id="rId14" w:history="1">
        <w:r w:rsidRPr="00B668B7">
          <w:rPr>
            <w:rStyle w:val="ab"/>
            <w:sz w:val="20"/>
            <w:u w:color="0000FF"/>
            <w:lang w:val="en-US"/>
          </w:rPr>
          <w:t>https://www.forestfire.ru</w:t>
        </w:r>
      </w:hyperlink>
      <w:r w:rsidRPr="00B668B7">
        <w:rPr>
          <w:sz w:val="20"/>
          <w:lang w:val="en-US"/>
        </w:rPr>
        <w:t>.</w:t>
      </w:r>
    </w:p>
    <w:p w:rsidR="00FE4296" w:rsidRPr="00B668B7" w:rsidRDefault="00FE4296" w:rsidP="00B815F6">
      <w:pPr>
        <w:pStyle w:val="1d"/>
        <w:widowControl w:val="0"/>
        <w:tabs>
          <w:tab w:val="left" w:pos="1106"/>
          <w:tab w:val="left" w:pos="1661"/>
        </w:tabs>
        <w:autoSpaceDE w:val="0"/>
        <w:autoSpaceDN w:val="0"/>
        <w:ind w:left="0" w:firstLine="709"/>
        <w:jc w:val="both"/>
        <w:rPr>
          <w:sz w:val="20"/>
        </w:rPr>
      </w:pPr>
      <w:r w:rsidRPr="00B668B7">
        <w:rPr>
          <w:sz w:val="20"/>
        </w:rPr>
        <w:t xml:space="preserve">- Паспорт федерального проекта «Социальная активность» национального проекта «Образование», </w:t>
      </w:r>
      <w:r w:rsidRPr="00B668B7">
        <w:rPr>
          <w:sz w:val="20"/>
        </w:rPr>
        <w:lastRenderedPageBreak/>
        <w:t>утвержденный президиумом Совета при Президенте Российской Федерации по стратегическому развитию и национальным проектам (протокол от 24.12.2018</w:t>
      </w:r>
      <w:r w:rsidRPr="00B668B7">
        <w:rPr>
          <w:sz w:val="20"/>
        </w:rPr>
        <w:tab/>
        <w:t xml:space="preserve">№ 16). </w:t>
      </w:r>
      <w:r w:rsidRPr="00B668B7">
        <w:rPr>
          <w:spacing w:val="-5"/>
          <w:sz w:val="20"/>
          <w:lang w:val="en-US"/>
        </w:rPr>
        <w:t>URL</w:t>
      </w:r>
      <w:r w:rsidRPr="00B668B7">
        <w:rPr>
          <w:spacing w:val="-5"/>
          <w:sz w:val="20"/>
        </w:rPr>
        <w:t>:</w:t>
      </w:r>
      <w:hyperlink r:id="rId15">
        <w:r w:rsidRPr="00B668B7">
          <w:rPr>
            <w:spacing w:val="-5"/>
            <w:sz w:val="20"/>
          </w:rPr>
          <w:t xml:space="preserve"> </w:t>
        </w:r>
        <w:proofErr w:type="spellStart"/>
        <w:r w:rsidRPr="00B668B7">
          <w:rPr>
            <w:sz w:val="20"/>
            <w:lang w:val="en-US"/>
          </w:rPr>
          <w:t>ttp</w:t>
        </w:r>
        <w:proofErr w:type="spellEnd"/>
        <w:r w:rsidRPr="00B668B7">
          <w:rPr>
            <w:sz w:val="20"/>
          </w:rPr>
          <w:t>://</w:t>
        </w:r>
        <w:proofErr w:type="spellStart"/>
        <w:r w:rsidRPr="00B668B7">
          <w:rPr>
            <w:sz w:val="20"/>
          </w:rPr>
          <w:t>майскийуказ.рф</w:t>
        </w:r>
        <w:proofErr w:type="spellEnd"/>
        <w:r w:rsidRPr="00B668B7">
          <w:rPr>
            <w:sz w:val="20"/>
          </w:rPr>
          <w:t>/</w:t>
        </w:r>
        <w:r w:rsidRPr="00B668B7">
          <w:rPr>
            <w:sz w:val="20"/>
            <w:lang w:val="en-US"/>
          </w:rPr>
          <w:t>upload</w:t>
        </w:r>
        <w:r w:rsidRPr="00B668B7">
          <w:rPr>
            <w:sz w:val="20"/>
          </w:rPr>
          <w:t>/</w:t>
        </w:r>
        <w:proofErr w:type="spellStart"/>
        <w:r w:rsidRPr="00B668B7">
          <w:rPr>
            <w:sz w:val="20"/>
            <w:lang w:val="en-US"/>
          </w:rPr>
          <w:t>iblock</w:t>
        </w:r>
        <w:proofErr w:type="spellEnd"/>
        <w:r w:rsidRPr="00B668B7">
          <w:rPr>
            <w:sz w:val="20"/>
          </w:rPr>
          <w:t>/</w:t>
        </w:r>
        <w:r w:rsidRPr="00B668B7">
          <w:rPr>
            <w:sz w:val="20"/>
            <w:lang w:val="en-US"/>
          </w:rPr>
          <w:t>a</w:t>
        </w:r>
        <w:r w:rsidRPr="00B668B7">
          <w:rPr>
            <w:sz w:val="20"/>
          </w:rPr>
          <w:t>66/</w:t>
        </w:r>
        <w:proofErr w:type="spellStart"/>
        <w:r w:rsidRPr="00B668B7">
          <w:rPr>
            <w:sz w:val="20"/>
            <w:lang w:val="en-US"/>
          </w:rPr>
          <w:t>Sotsialnaya</w:t>
        </w:r>
        <w:proofErr w:type="spellEnd"/>
        <w:r w:rsidRPr="00B668B7">
          <w:rPr>
            <w:sz w:val="20"/>
          </w:rPr>
          <w:t>-</w:t>
        </w:r>
        <w:proofErr w:type="spellStart"/>
        <w:r w:rsidRPr="00B668B7">
          <w:rPr>
            <w:sz w:val="20"/>
            <w:lang w:val="en-US"/>
          </w:rPr>
          <w:t>aktivnost</w:t>
        </w:r>
        <w:proofErr w:type="spellEnd"/>
        <w:r w:rsidRPr="00B668B7">
          <w:rPr>
            <w:sz w:val="20"/>
          </w:rPr>
          <w:t>-_</w:t>
        </w:r>
        <w:proofErr w:type="spellStart"/>
        <w:r w:rsidRPr="00B668B7">
          <w:rPr>
            <w:sz w:val="20"/>
            <w:lang w:val="en-US"/>
          </w:rPr>
          <w:t>obnov</w:t>
        </w:r>
        <w:proofErr w:type="spellEnd"/>
        <w:r w:rsidRPr="00B668B7">
          <w:rPr>
            <w:sz w:val="20"/>
          </w:rPr>
          <w:t>.-</w:t>
        </w:r>
      </w:hyperlink>
      <w:r w:rsidRPr="00B668B7">
        <w:rPr>
          <w:sz w:val="20"/>
        </w:rPr>
        <w:t xml:space="preserve"> red_.pdf.</w:t>
      </w:r>
    </w:p>
    <w:p w:rsidR="007E3D3A" w:rsidRPr="00637460" w:rsidRDefault="007E3D3A" w:rsidP="00B815F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9A7FA7" w:rsidRDefault="00B815F6" w:rsidP="00B815F6">
      <w:pPr>
        <w:tabs>
          <w:tab w:val="left" w:pos="1106"/>
        </w:tabs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9A7FA7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9A7FA7" w:rsidRDefault="009A7FA7" w:rsidP="00B815F6">
      <w:pPr>
        <w:tabs>
          <w:tab w:val="left" w:pos="1106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712DA9" w:rsidRDefault="00712DA9" w:rsidP="00B815F6">
      <w:pPr>
        <w:tabs>
          <w:tab w:val="left" w:pos="1106"/>
        </w:tabs>
        <w:spacing w:before="0" w:after="0"/>
        <w:ind w:firstLine="709"/>
        <w:jc w:val="both"/>
        <w:rPr>
          <w:sz w:val="20"/>
        </w:rPr>
      </w:pPr>
      <w:r w:rsidRPr="00712DA9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9A7FA7" w:rsidRDefault="009A7FA7" w:rsidP="00B815F6">
      <w:pPr>
        <w:tabs>
          <w:tab w:val="left" w:pos="1106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7E3D3A" w:rsidRPr="00637460" w:rsidRDefault="009A7FA7" w:rsidP="00B815F6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7E3D3A" w:rsidRPr="00637460" w:rsidRDefault="007E3D3A" w:rsidP="00B815F6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7E3D3A" w:rsidRPr="00637460" w:rsidRDefault="007E3D3A" w:rsidP="00B815F6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7E3D3A" w:rsidRPr="00637460" w:rsidRDefault="007E3D3A" w:rsidP="00B815F6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7E3D3A" w:rsidRPr="00637460" w:rsidRDefault="00F25CCD" w:rsidP="00B815F6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hyperlink r:id="rId16" w:history="1">
        <w:r w:rsidR="007E3D3A" w:rsidRPr="00637460">
          <w:rPr>
            <w:sz w:val="20"/>
            <w:lang w:val="en-US"/>
          </w:rPr>
          <w:t>http://qsp.su/tools/onlinehelp/about_license_gpl_russian.html</w:t>
        </w:r>
      </w:hyperlink>
      <w:r w:rsidR="007E3D3A" w:rsidRPr="00637460">
        <w:rPr>
          <w:sz w:val="20"/>
          <w:lang w:val="en-US"/>
        </w:rPr>
        <w:t xml:space="preserve"> </w:t>
      </w:r>
    </w:p>
    <w:p w:rsidR="007E3D3A" w:rsidRPr="00637460" w:rsidRDefault="007E3D3A" w:rsidP="007E3D3A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7E3D3A" w:rsidRPr="00637460" w:rsidRDefault="00F25CCD" w:rsidP="007E3D3A">
      <w:pPr>
        <w:spacing w:before="0" w:after="0"/>
        <w:ind w:firstLine="709"/>
        <w:rPr>
          <w:sz w:val="20"/>
        </w:rPr>
      </w:pPr>
      <w:hyperlink r:id="rId17" w:history="1">
        <w:r w:rsidR="007E3D3A" w:rsidRPr="00637460">
          <w:rPr>
            <w:sz w:val="20"/>
          </w:rPr>
          <w:t>http://qsp.su/tools/onlinehelp/about_license_gpl_russian.html</w:t>
        </w:r>
      </w:hyperlink>
    </w:p>
    <w:p w:rsidR="007E3D3A" w:rsidRPr="00637460" w:rsidRDefault="007E3D3A" w:rsidP="007E3D3A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7E3D3A" w:rsidRPr="00637460" w:rsidRDefault="00F25CCD" w:rsidP="007E3D3A">
      <w:pPr>
        <w:spacing w:before="0" w:after="0"/>
        <w:ind w:firstLine="709"/>
        <w:rPr>
          <w:sz w:val="20"/>
          <w:lang w:val="en-US"/>
        </w:rPr>
      </w:pPr>
      <w:hyperlink r:id="rId18" w:history="1">
        <w:r w:rsidR="007E3D3A" w:rsidRPr="00637460">
          <w:rPr>
            <w:sz w:val="20"/>
            <w:lang w:val="en-US"/>
          </w:rPr>
          <w:t>http://qsp.su/tools/onlinehelp/about_license_gpl_russian.html</w:t>
        </w:r>
      </w:hyperlink>
      <w:r w:rsidR="007E3D3A" w:rsidRPr="00637460">
        <w:rPr>
          <w:sz w:val="20"/>
          <w:lang w:val="en-US"/>
        </w:rPr>
        <w:t xml:space="preserve"> </w:t>
      </w:r>
    </w:p>
    <w:p w:rsidR="007E3D3A" w:rsidRPr="00637460" w:rsidRDefault="007E3D3A" w:rsidP="007E3D3A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7E3D3A" w:rsidRPr="00637460" w:rsidRDefault="00F25CCD" w:rsidP="007E3D3A">
      <w:pPr>
        <w:spacing w:before="0" w:after="0"/>
        <w:ind w:firstLine="709"/>
        <w:rPr>
          <w:sz w:val="20"/>
          <w:lang w:val="en-US"/>
        </w:rPr>
      </w:pPr>
      <w:hyperlink r:id="rId19" w:history="1">
        <w:r w:rsidR="007E3D3A" w:rsidRPr="00637460">
          <w:rPr>
            <w:sz w:val="20"/>
            <w:lang w:val="en-US"/>
          </w:rPr>
          <w:t>http://qsp.su/tools/onlinehelp/about_license_gpl_russian.html</w:t>
        </w:r>
      </w:hyperlink>
    </w:p>
    <w:p w:rsidR="007E3D3A" w:rsidRPr="00637460" w:rsidRDefault="007E3D3A" w:rsidP="007E3D3A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7E3D3A" w:rsidRPr="00637460" w:rsidRDefault="00F25CCD" w:rsidP="007E3D3A">
      <w:pPr>
        <w:spacing w:before="0" w:after="0"/>
        <w:ind w:firstLine="709"/>
        <w:rPr>
          <w:sz w:val="20"/>
          <w:lang w:val="en-US"/>
        </w:rPr>
      </w:pPr>
      <w:hyperlink r:id="rId20" w:history="1">
        <w:r w:rsidR="007E3D3A" w:rsidRPr="00637460">
          <w:rPr>
            <w:sz w:val="20"/>
            <w:lang w:val="en-US"/>
          </w:rPr>
          <w:t>http://qsp.su/tools/onlinehelp/about_license_gpl_russian.html</w:t>
        </w:r>
      </w:hyperlink>
    </w:p>
    <w:p w:rsidR="007E3D3A" w:rsidRPr="00637460" w:rsidRDefault="007E3D3A" w:rsidP="007E3D3A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  </w:t>
      </w:r>
    </w:p>
    <w:p w:rsidR="007E3D3A" w:rsidRPr="00637460" w:rsidRDefault="007E3D3A" w:rsidP="007E3D3A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7E3D3A" w:rsidRPr="00637460" w:rsidRDefault="007E3D3A" w:rsidP="007E3D3A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Электронные каталоги и базы данных </w:t>
      </w:r>
      <w:hyperlink r:id="rId21" w:history="1">
        <w:r w:rsidRPr="00637460">
          <w:rPr>
            <w:rStyle w:val="ab"/>
            <w:sz w:val="20"/>
          </w:rPr>
          <w:t>https://catalog.unatlib.org.ru/</w:t>
        </w:r>
      </w:hyperlink>
    </w:p>
    <w:p w:rsidR="007E3D3A" w:rsidRPr="00637460" w:rsidRDefault="007E3D3A" w:rsidP="007E3D3A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Инфоурок</w:t>
      </w:r>
      <w:proofErr w:type="spellEnd"/>
      <w:r w:rsidRPr="00637460">
        <w:rPr>
          <w:sz w:val="20"/>
        </w:rPr>
        <w:t xml:space="preserve">. Ведущий образовательный портал </w:t>
      </w:r>
      <w:hyperlink r:id="rId22" w:history="1">
        <w:r w:rsidRPr="00637460">
          <w:rPr>
            <w:rStyle w:val="ab"/>
            <w:sz w:val="20"/>
          </w:rPr>
          <w:t>https://infourok.ru/metodicheskie-rekomendacii-organizaciya-volonterskoy-deyatelnosti-2376356.html</w:t>
        </w:r>
      </w:hyperlink>
    </w:p>
    <w:p w:rsidR="007E3D3A" w:rsidRPr="00637460" w:rsidRDefault="007E3D3A" w:rsidP="007E3D3A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2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E3D3A" w:rsidRPr="00637460" w:rsidRDefault="007E3D3A" w:rsidP="007E3D3A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2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E3D3A" w:rsidRDefault="007E3D3A" w:rsidP="007E3D3A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455804" w:rsidRPr="00455804" w:rsidRDefault="00455804" w:rsidP="0045580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455804">
        <w:rPr>
          <w:sz w:val="20"/>
        </w:rPr>
        <w:t xml:space="preserve">Справочно-правовая система «Гарант»; </w:t>
      </w:r>
    </w:p>
    <w:p w:rsidR="006564D2" w:rsidRDefault="00455804" w:rsidP="0045580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</w:pPr>
      <w:r w:rsidRPr="00455804">
        <w:rPr>
          <w:sz w:val="20"/>
        </w:rPr>
        <w:t>Справочно-правовая система «Консультант Плюс».</w:t>
      </w:r>
    </w:p>
    <w:sectPr w:rsidR="006564D2" w:rsidSect="007E3D3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152C5C1A"/>
    <w:multiLevelType w:val="singleLevel"/>
    <w:tmpl w:val="152C5C1A"/>
    <w:lvl w:ilvl="0">
      <w:start w:val="1"/>
      <w:numFmt w:val="none"/>
      <w:lvlText w:val=""/>
      <w:legacy w:legacy="1" w:legacySpace="120" w:legacyIndent="360"/>
      <w:lvlJc w:val="left"/>
      <w:pPr>
        <w:ind w:left="1854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9493D89"/>
    <w:multiLevelType w:val="hybridMultilevel"/>
    <w:tmpl w:val="FB80E8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2E1BD4"/>
    <w:multiLevelType w:val="multilevel"/>
    <w:tmpl w:val="212E1BD4"/>
    <w:lvl w:ilvl="0">
      <w:start w:val="1"/>
      <w:numFmt w:val="decimal"/>
      <w:lvlText w:val="%1."/>
      <w:lvlJc w:val="left"/>
      <w:pPr>
        <w:tabs>
          <w:tab w:val="left" w:pos="1748"/>
        </w:tabs>
        <w:ind w:left="174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20"/>
        </w:tabs>
        <w:ind w:left="2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40"/>
        </w:tabs>
        <w:ind w:left="2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560"/>
        </w:tabs>
        <w:ind w:left="3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280"/>
        </w:tabs>
        <w:ind w:left="4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00"/>
        </w:tabs>
        <w:ind w:left="5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20"/>
        </w:tabs>
        <w:ind w:left="5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40"/>
        </w:tabs>
        <w:ind w:left="6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160"/>
        </w:tabs>
        <w:ind w:left="7160" w:hanging="180"/>
      </w:pPr>
      <w:rPr>
        <w:rFonts w:cs="Times New Roman"/>
      </w:rPr>
    </w:lvl>
  </w:abstractNum>
  <w:abstractNum w:abstractNumId="13" w15:restartNumberingAfterBreak="0">
    <w:nsid w:val="2E9A0686"/>
    <w:multiLevelType w:val="hybridMultilevel"/>
    <w:tmpl w:val="D854A42C"/>
    <w:lvl w:ilvl="0" w:tplc="27A0AA4E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rFonts w:hint="default"/>
        <w:b w:val="0"/>
        <w:color w:val="auto"/>
      </w:rPr>
    </w:lvl>
    <w:lvl w:ilvl="1" w:tplc="EB70C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3AE5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008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AED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089B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921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307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343F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842432"/>
    <w:multiLevelType w:val="multilevel"/>
    <w:tmpl w:val="36842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815EF0"/>
    <w:multiLevelType w:val="multilevel"/>
    <w:tmpl w:val="38815EF0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9A4A1F"/>
    <w:multiLevelType w:val="multilevel"/>
    <w:tmpl w:val="469A4A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19" w15:restartNumberingAfterBreak="0">
    <w:nsid w:val="57EF3651"/>
    <w:multiLevelType w:val="multilevel"/>
    <w:tmpl w:val="57EF36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8C302A4"/>
    <w:multiLevelType w:val="hybridMultilevel"/>
    <w:tmpl w:val="1C60FE54"/>
    <w:lvl w:ilvl="0" w:tplc="8A904018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rFonts w:hint="default"/>
        <w:b w:val="0"/>
        <w:color w:val="auto"/>
      </w:rPr>
    </w:lvl>
    <w:lvl w:ilvl="1" w:tplc="361ADD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C8BC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425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E40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7836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4AD3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D431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6AB6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F10BC8"/>
    <w:multiLevelType w:val="multilevel"/>
    <w:tmpl w:val="62F10BC8"/>
    <w:lvl w:ilvl="0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69385B16"/>
    <w:multiLevelType w:val="multilevel"/>
    <w:tmpl w:val="69385B16"/>
    <w:lvl w:ilvl="0">
      <w:start w:val="1"/>
      <w:numFmt w:val="decimal"/>
      <w:lvlText w:val="%1."/>
      <w:lvlJc w:val="left"/>
      <w:pPr>
        <w:tabs>
          <w:tab w:val="left" w:pos="1620"/>
        </w:tabs>
        <w:ind w:left="16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992"/>
        </w:tabs>
        <w:ind w:left="199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712"/>
        </w:tabs>
        <w:ind w:left="271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432"/>
        </w:tabs>
        <w:ind w:left="343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152"/>
        </w:tabs>
        <w:ind w:left="415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872"/>
        </w:tabs>
        <w:ind w:left="487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592"/>
        </w:tabs>
        <w:ind w:left="559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312"/>
        </w:tabs>
        <w:ind w:left="631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032"/>
        </w:tabs>
        <w:ind w:left="7032" w:hanging="180"/>
      </w:pPr>
      <w:rPr>
        <w:rFonts w:cs="Times New Roman"/>
      </w:rPr>
    </w:lvl>
  </w:abstractNum>
  <w:abstractNum w:abstractNumId="23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4D113E"/>
    <w:multiLevelType w:val="multilevel"/>
    <w:tmpl w:val="734D113E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23"/>
  </w:num>
  <w:num w:numId="3">
    <w:abstractNumId w:val="6"/>
  </w:num>
  <w:num w:numId="4">
    <w:abstractNumId w:val="18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0"/>
  </w:num>
  <w:num w:numId="10">
    <w:abstractNumId w:val="24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7"/>
    <w:lvlOverride w:ilvl="0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9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1"/>
  </w:num>
  <w:num w:numId="23">
    <w:abstractNumId w:val="13"/>
  </w:num>
  <w:num w:numId="24">
    <w:abstractNumId w:val="20"/>
  </w:num>
  <w:num w:numId="25">
    <w:abstractNumId w:val="11"/>
  </w:num>
  <w:num w:numId="26">
    <w:abstractNumId w:val="16"/>
  </w:num>
  <w:num w:numId="27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E3D3A"/>
    <w:rsid w:val="00017CA3"/>
    <w:rsid w:val="00084B91"/>
    <w:rsid w:val="001E289E"/>
    <w:rsid w:val="001E4C87"/>
    <w:rsid w:val="00244FFF"/>
    <w:rsid w:val="00287F2A"/>
    <w:rsid w:val="00331B09"/>
    <w:rsid w:val="0034175E"/>
    <w:rsid w:val="004538BA"/>
    <w:rsid w:val="00455804"/>
    <w:rsid w:val="004D64DF"/>
    <w:rsid w:val="0059535A"/>
    <w:rsid w:val="005B31CE"/>
    <w:rsid w:val="005D2178"/>
    <w:rsid w:val="005E5A3B"/>
    <w:rsid w:val="00626F4D"/>
    <w:rsid w:val="00655420"/>
    <w:rsid w:val="006564D2"/>
    <w:rsid w:val="0065717A"/>
    <w:rsid w:val="00674E04"/>
    <w:rsid w:val="00712DA9"/>
    <w:rsid w:val="007E3D3A"/>
    <w:rsid w:val="00807439"/>
    <w:rsid w:val="00831313"/>
    <w:rsid w:val="009023B7"/>
    <w:rsid w:val="00952061"/>
    <w:rsid w:val="00981917"/>
    <w:rsid w:val="00991C44"/>
    <w:rsid w:val="009A7FA7"/>
    <w:rsid w:val="009D1D91"/>
    <w:rsid w:val="00A27539"/>
    <w:rsid w:val="00A804E3"/>
    <w:rsid w:val="00A82094"/>
    <w:rsid w:val="00A93348"/>
    <w:rsid w:val="00B815F6"/>
    <w:rsid w:val="00B9490B"/>
    <w:rsid w:val="00BA56B0"/>
    <w:rsid w:val="00BD63D9"/>
    <w:rsid w:val="00BF2D3F"/>
    <w:rsid w:val="00C51A9B"/>
    <w:rsid w:val="00C54611"/>
    <w:rsid w:val="00C66DB4"/>
    <w:rsid w:val="00C76F84"/>
    <w:rsid w:val="00CB043F"/>
    <w:rsid w:val="00D002A3"/>
    <w:rsid w:val="00D51CCC"/>
    <w:rsid w:val="00E90710"/>
    <w:rsid w:val="00F25CCD"/>
    <w:rsid w:val="00F7676D"/>
    <w:rsid w:val="00FB4215"/>
    <w:rsid w:val="00FD66BB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B32F8"/>
  <w15:docId w15:val="{EDF30D9B-F19C-4B8A-9989-47494416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E3D3A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7E3D3A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7E3D3A"/>
    <w:pPr>
      <w:outlineLvl w:val="1"/>
    </w:pPr>
  </w:style>
  <w:style w:type="paragraph" w:styleId="30">
    <w:name w:val="heading 3"/>
    <w:basedOn w:val="a2"/>
    <w:next w:val="a2"/>
    <w:link w:val="32"/>
    <w:qFormat/>
    <w:rsid w:val="007E3D3A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7E3D3A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7E3D3A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7E3D3A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7E3D3A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7E3D3A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7E3D3A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7E3D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7E3D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7E3D3A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7E3D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7E3D3A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7E3D3A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7E3D3A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7E3D3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7E3D3A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7E3D3A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7E3D3A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7E3D3A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7E3D3A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7E3D3A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7E3D3A"/>
    <w:rPr>
      <w:rFonts w:cs="Times New Roman"/>
    </w:rPr>
  </w:style>
  <w:style w:type="character" w:styleId="aa">
    <w:name w:val="Emphasis"/>
    <w:basedOn w:val="a3"/>
    <w:uiPriority w:val="99"/>
    <w:qFormat/>
    <w:rsid w:val="007E3D3A"/>
    <w:rPr>
      <w:rFonts w:cs="Times New Roman"/>
      <w:i/>
    </w:rPr>
  </w:style>
  <w:style w:type="character" w:styleId="ab">
    <w:name w:val="Hyperlink"/>
    <w:basedOn w:val="a3"/>
    <w:qFormat/>
    <w:rsid w:val="007E3D3A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7E3D3A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7E3D3A"/>
    <w:rPr>
      <w:rFonts w:cs="Times New Roman"/>
    </w:rPr>
  </w:style>
  <w:style w:type="character" w:styleId="ad">
    <w:name w:val="line number"/>
    <w:basedOn w:val="a3"/>
    <w:uiPriority w:val="99"/>
    <w:qFormat/>
    <w:rsid w:val="007E3D3A"/>
    <w:rPr>
      <w:rFonts w:cs="Times New Roman"/>
    </w:rPr>
  </w:style>
  <w:style w:type="character" w:styleId="HTML2">
    <w:name w:val="HTML Definition"/>
    <w:basedOn w:val="a3"/>
    <w:uiPriority w:val="99"/>
    <w:qFormat/>
    <w:rsid w:val="007E3D3A"/>
    <w:rPr>
      <w:rFonts w:cs="Times New Roman"/>
      <w:i/>
    </w:rPr>
  </w:style>
  <w:style w:type="character" w:styleId="HTML3">
    <w:name w:val="HTML Variable"/>
    <w:basedOn w:val="a3"/>
    <w:uiPriority w:val="99"/>
    <w:qFormat/>
    <w:rsid w:val="007E3D3A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7E3D3A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7E3D3A"/>
    <w:rPr>
      <w:rFonts w:cs="Times New Roman"/>
      <w:b/>
    </w:rPr>
  </w:style>
  <w:style w:type="character" w:styleId="HTML5">
    <w:name w:val="HTML Cite"/>
    <w:basedOn w:val="a3"/>
    <w:uiPriority w:val="99"/>
    <w:qFormat/>
    <w:rsid w:val="007E3D3A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7E3D3A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7E3D3A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7E3D3A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7E3D3A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7E3D3A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7E3D3A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7E3D3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7E3D3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7E3D3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7E3D3A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7E3D3A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7E3D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7E3D3A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7E3D3A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7E3D3A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7E3D3A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7E3D3A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7E3D3A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7E3D3A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7E3D3A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7E3D3A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7E3D3A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7E3D3A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7E3D3A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7E3D3A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7E3D3A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7E3D3A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7E3D3A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7E3D3A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7E3D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7E3D3A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7E3D3A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7E3D3A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7E3D3A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7E3D3A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7E3D3A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7E3D3A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7E3D3A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7E3D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7E3D3A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7E3D3A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7E3D3A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7E3D3A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7E3D3A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7E3D3A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7E3D3A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7E3D3A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7E3D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7E3D3A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7E3D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7E3D3A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7E3D3A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7E3D3A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7E3D3A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7E3D3A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7E3D3A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7E3D3A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7E3D3A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7E3D3A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7E3D3A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7E3D3A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7E3D3A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7E3D3A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7E3D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7E3D3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7E3D3A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7E3D3A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7E3D3A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7E3D3A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7E3D3A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7E3D3A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7E3D3A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7E3D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7E3D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7E3D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7E3D3A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7E3D3A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7E3D3A"/>
    <w:rPr>
      <w:rFonts w:cs="Times New Roman"/>
    </w:rPr>
  </w:style>
  <w:style w:type="character" w:customStyle="1" w:styleId="spelle">
    <w:name w:val="spelle"/>
    <w:uiPriority w:val="99"/>
    <w:qFormat/>
    <w:rsid w:val="007E3D3A"/>
  </w:style>
  <w:style w:type="character" w:customStyle="1" w:styleId="FootnoteTextChar3">
    <w:name w:val="Footnote Text Char3"/>
    <w:uiPriority w:val="99"/>
    <w:qFormat/>
    <w:locked/>
    <w:rsid w:val="007E3D3A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7E3D3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7E3D3A"/>
  </w:style>
  <w:style w:type="character" w:customStyle="1" w:styleId="FootnoteTextChar">
    <w:name w:val="Footnote Text Char"/>
    <w:basedOn w:val="a3"/>
    <w:uiPriority w:val="99"/>
    <w:qFormat/>
    <w:locked/>
    <w:rsid w:val="007E3D3A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7E3D3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7E3D3A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7E3D3A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7E3D3A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7E3D3A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7E3D3A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7E3D3A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7E3D3A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7E3D3A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7E3D3A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7E3D3A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7E3D3A"/>
  </w:style>
  <w:style w:type="character" w:customStyle="1" w:styleId="DocumentMapChar">
    <w:name w:val="Document Map Char"/>
    <w:basedOn w:val="a3"/>
    <w:uiPriority w:val="99"/>
    <w:qFormat/>
    <w:locked/>
    <w:rsid w:val="007E3D3A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7E3D3A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7E3D3A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7E3D3A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7E3D3A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7E3D3A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7E3D3A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7E3D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7E3D3A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7E3D3A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7E3D3A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7E3D3A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7E3D3A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7E3D3A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7E3D3A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7E3D3A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7E3D3A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7E3D3A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7E3D3A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7E3D3A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7E3D3A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7E3D3A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7E3D3A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7E3D3A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7E3D3A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7E3D3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7E3D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7E3D3A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7E3D3A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7E3D3A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7E3D3A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7E3D3A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7E3D3A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7E3D3A"/>
    <w:rPr>
      <w:rFonts w:cs="Times New Roman"/>
    </w:rPr>
  </w:style>
  <w:style w:type="paragraph" w:customStyle="1" w:styleId="ConsPlusNonformat">
    <w:name w:val="ConsPlusNonformat"/>
    <w:uiPriority w:val="99"/>
    <w:qFormat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7E3D3A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7E3D3A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7E3D3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7E3D3A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7E3D3A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7E3D3A"/>
  </w:style>
  <w:style w:type="character" w:customStyle="1" w:styleId="110">
    <w:name w:val="Заголовок 1 Знак1"/>
    <w:uiPriority w:val="99"/>
    <w:qFormat/>
    <w:locked/>
    <w:rsid w:val="007E3D3A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7E3D3A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7E3D3A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7E3D3A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7E3D3A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7E3D3A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7E3D3A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7E3D3A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7E3D3A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7E3D3A"/>
  </w:style>
  <w:style w:type="paragraph" w:customStyle="1" w:styleId="Style16">
    <w:name w:val="Style16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7E3D3A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7E3D3A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7E3D3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7E3D3A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7E3D3A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7E3D3A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7E3D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qFormat/>
    <w:rsid w:val="007E3D3A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7E3D3A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7E3D3A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7E3D3A"/>
    <w:rPr>
      <w:sz w:val="24"/>
    </w:rPr>
  </w:style>
  <w:style w:type="character" w:customStyle="1" w:styleId="trb12">
    <w:name w:val="trb12"/>
    <w:basedOn w:val="a3"/>
    <w:uiPriority w:val="99"/>
    <w:qFormat/>
    <w:rsid w:val="007E3D3A"/>
    <w:rPr>
      <w:rFonts w:cs="Times New Roman"/>
    </w:rPr>
  </w:style>
  <w:style w:type="character" w:customStyle="1" w:styleId="tbln12">
    <w:name w:val="tbln12"/>
    <w:basedOn w:val="a3"/>
    <w:uiPriority w:val="99"/>
    <w:qFormat/>
    <w:rsid w:val="007E3D3A"/>
    <w:rPr>
      <w:rFonts w:cs="Times New Roman"/>
    </w:rPr>
  </w:style>
  <w:style w:type="character" w:customStyle="1" w:styleId="tbb12">
    <w:name w:val="tbb12"/>
    <w:basedOn w:val="a3"/>
    <w:uiPriority w:val="99"/>
    <w:qFormat/>
    <w:rsid w:val="007E3D3A"/>
    <w:rPr>
      <w:rFonts w:cs="Times New Roman"/>
    </w:rPr>
  </w:style>
  <w:style w:type="paragraph" w:customStyle="1" w:styleId="Style9">
    <w:name w:val="Style9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7E3D3A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7E3D3A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7E3D3A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7E3D3A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7E3D3A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7E3D3A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7E3D3A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7E3D3A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7E3D3A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7E3D3A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7E3D3A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7E3D3A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7E3D3A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7E3D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7E3D3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7E3D3A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7E3D3A"/>
    <w:rPr>
      <w:rFonts w:cs="Times New Roman"/>
    </w:rPr>
  </w:style>
  <w:style w:type="character" w:customStyle="1" w:styleId="161">
    <w:name w:val="Знак Знак16"/>
    <w:uiPriority w:val="99"/>
    <w:qFormat/>
    <w:locked/>
    <w:rsid w:val="007E3D3A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7E3D3A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7E3D3A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7E3D3A"/>
    <w:rPr>
      <w:sz w:val="16"/>
    </w:rPr>
  </w:style>
  <w:style w:type="paragraph" w:customStyle="1" w:styleId="affff2">
    <w:name w:val="a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7E3D3A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7E3D3A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7E3D3A"/>
  </w:style>
  <w:style w:type="character" w:customStyle="1" w:styleId="apple-style-span">
    <w:name w:val="apple-style-span"/>
    <w:uiPriority w:val="99"/>
    <w:qFormat/>
    <w:rsid w:val="007E3D3A"/>
  </w:style>
  <w:style w:type="character" w:customStyle="1" w:styleId="orange">
    <w:name w:val="orange"/>
    <w:uiPriority w:val="99"/>
    <w:qFormat/>
    <w:rsid w:val="007E3D3A"/>
  </w:style>
  <w:style w:type="character" w:customStyle="1" w:styleId="gray">
    <w:name w:val="gray"/>
    <w:uiPriority w:val="99"/>
    <w:qFormat/>
    <w:rsid w:val="007E3D3A"/>
  </w:style>
  <w:style w:type="paragraph" w:customStyle="1" w:styleId="1KGK9">
    <w:name w:val="1KG=K9"/>
    <w:uiPriority w:val="99"/>
    <w:qFormat/>
    <w:rsid w:val="007E3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7E3D3A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7E3D3A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7E3D3A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7E3D3A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7E3D3A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7E3D3A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7E3D3A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7E3D3A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7E3D3A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7E3D3A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7E3D3A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7E3D3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7E3D3A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7E3D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7E3D3A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7E3D3A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7E3D3A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7E3D3A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7E3D3A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7E3D3A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7E3D3A"/>
    <w:rPr>
      <w:rFonts w:cs="Times New Roman"/>
    </w:rPr>
  </w:style>
  <w:style w:type="character" w:customStyle="1" w:styleId="ft523">
    <w:name w:val="ft523"/>
    <w:basedOn w:val="a3"/>
    <w:uiPriority w:val="99"/>
    <w:qFormat/>
    <w:rsid w:val="007E3D3A"/>
    <w:rPr>
      <w:rFonts w:cs="Times New Roman"/>
    </w:rPr>
  </w:style>
  <w:style w:type="character" w:customStyle="1" w:styleId="ft459">
    <w:name w:val="ft459"/>
    <w:basedOn w:val="a3"/>
    <w:uiPriority w:val="99"/>
    <w:qFormat/>
    <w:rsid w:val="007E3D3A"/>
    <w:rPr>
      <w:rFonts w:cs="Times New Roman"/>
    </w:rPr>
  </w:style>
  <w:style w:type="character" w:customStyle="1" w:styleId="ft553">
    <w:name w:val="ft553"/>
    <w:basedOn w:val="a3"/>
    <w:uiPriority w:val="99"/>
    <w:qFormat/>
    <w:rsid w:val="007E3D3A"/>
    <w:rPr>
      <w:rFonts w:cs="Times New Roman"/>
    </w:rPr>
  </w:style>
  <w:style w:type="character" w:customStyle="1" w:styleId="ft672">
    <w:name w:val="ft672"/>
    <w:basedOn w:val="a3"/>
    <w:uiPriority w:val="99"/>
    <w:qFormat/>
    <w:rsid w:val="007E3D3A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7E3D3A"/>
    <w:rPr>
      <w:rFonts w:cs="Times New Roman"/>
    </w:rPr>
  </w:style>
  <w:style w:type="character" w:customStyle="1" w:styleId="ft224">
    <w:name w:val="ft224"/>
    <w:basedOn w:val="a3"/>
    <w:uiPriority w:val="99"/>
    <w:qFormat/>
    <w:rsid w:val="007E3D3A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7E3D3A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7E3D3A"/>
    <w:rPr>
      <w:sz w:val="16"/>
    </w:rPr>
  </w:style>
  <w:style w:type="paragraph" w:customStyle="1" w:styleId="affffb">
    <w:name w:val="Стиль"/>
    <w:uiPriority w:val="99"/>
    <w:qFormat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7E3D3A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7E3D3A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7E3D3A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7E3D3A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7E3D3A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7E3D3A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7E3D3A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7E3D3A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7E3D3A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7E3D3A"/>
    <w:rPr>
      <w:rFonts w:cs="Times New Roman"/>
    </w:rPr>
  </w:style>
  <w:style w:type="character" w:customStyle="1" w:styleId="ft1168">
    <w:name w:val="ft1168"/>
    <w:basedOn w:val="a3"/>
    <w:uiPriority w:val="99"/>
    <w:qFormat/>
    <w:rsid w:val="007E3D3A"/>
    <w:rPr>
      <w:rFonts w:cs="Times New Roman"/>
    </w:rPr>
  </w:style>
  <w:style w:type="character" w:customStyle="1" w:styleId="ft1237">
    <w:name w:val="ft1237"/>
    <w:basedOn w:val="a3"/>
    <w:uiPriority w:val="99"/>
    <w:qFormat/>
    <w:rsid w:val="007E3D3A"/>
    <w:rPr>
      <w:rFonts w:cs="Times New Roman"/>
    </w:rPr>
  </w:style>
  <w:style w:type="character" w:customStyle="1" w:styleId="ft1245">
    <w:name w:val="ft1245"/>
    <w:basedOn w:val="a3"/>
    <w:uiPriority w:val="99"/>
    <w:qFormat/>
    <w:rsid w:val="007E3D3A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7E3D3A"/>
    <w:rPr>
      <w:rFonts w:cs="Times New Roman"/>
    </w:rPr>
  </w:style>
  <w:style w:type="paragraph" w:customStyle="1" w:styleId="2f4">
    <w:name w:val="[О] Загол. 2 ур."/>
    <w:uiPriority w:val="99"/>
    <w:qFormat/>
    <w:rsid w:val="007E3D3A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7E3D3A"/>
    <w:rPr>
      <w:rFonts w:cs="Times New Roman"/>
    </w:rPr>
  </w:style>
  <w:style w:type="character" w:customStyle="1" w:styleId="610">
    <w:name w:val="Знак Знак610"/>
    <w:uiPriority w:val="99"/>
    <w:qFormat/>
    <w:locked/>
    <w:rsid w:val="007E3D3A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7E3D3A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7E3D3A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7E3D3A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7E3D3A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7E3D3A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7E3D3A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7E3D3A"/>
    <w:rPr>
      <w:rFonts w:cs="Times New Roman"/>
    </w:rPr>
  </w:style>
  <w:style w:type="character" w:customStyle="1" w:styleId="FontStyle33">
    <w:name w:val="Font Style33"/>
    <w:uiPriority w:val="99"/>
    <w:qFormat/>
    <w:rsid w:val="007E3D3A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7E3D3A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7E3D3A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7E3D3A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7E3D3A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7E3D3A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7E3D3A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7E3D3A"/>
    <w:rPr>
      <w:rFonts w:cs="Times New Roman"/>
    </w:rPr>
  </w:style>
  <w:style w:type="character" w:customStyle="1" w:styleId="ft3162">
    <w:name w:val="ft3162"/>
    <w:basedOn w:val="a3"/>
    <w:uiPriority w:val="99"/>
    <w:qFormat/>
    <w:rsid w:val="007E3D3A"/>
    <w:rPr>
      <w:rFonts w:cs="Times New Roman"/>
    </w:rPr>
  </w:style>
  <w:style w:type="character" w:customStyle="1" w:styleId="ft1373">
    <w:name w:val="ft1373"/>
    <w:basedOn w:val="a3"/>
    <w:uiPriority w:val="99"/>
    <w:qFormat/>
    <w:rsid w:val="007E3D3A"/>
    <w:rPr>
      <w:rFonts w:cs="Times New Roman"/>
    </w:rPr>
  </w:style>
  <w:style w:type="character" w:customStyle="1" w:styleId="ft32">
    <w:name w:val="ft32"/>
    <w:basedOn w:val="a3"/>
    <w:uiPriority w:val="99"/>
    <w:qFormat/>
    <w:rsid w:val="007E3D3A"/>
    <w:rPr>
      <w:rFonts w:cs="Times New Roman"/>
    </w:rPr>
  </w:style>
  <w:style w:type="character" w:customStyle="1" w:styleId="ft1433">
    <w:name w:val="ft1433"/>
    <w:basedOn w:val="a3"/>
    <w:uiPriority w:val="99"/>
    <w:qFormat/>
    <w:rsid w:val="007E3D3A"/>
    <w:rPr>
      <w:rFonts w:cs="Times New Roman"/>
    </w:rPr>
  </w:style>
  <w:style w:type="character" w:customStyle="1" w:styleId="ft1481">
    <w:name w:val="ft1481"/>
    <w:basedOn w:val="a3"/>
    <w:uiPriority w:val="99"/>
    <w:qFormat/>
    <w:rsid w:val="007E3D3A"/>
    <w:rPr>
      <w:rFonts w:cs="Times New Roman"/>
    </w:rPr>
  </w:style>
  <w:style w:type="character" w:customStyle="1" w:styleId="ft1536">
    <w:name w:val="ft1536"/>
    <w:basedOn w:val="a3"/>
    <w:uiPriority w:val="99"/>
    <w:qFormat/>
    <w:rsid w:val="007E3D3A"/>
    <w:rPr>
      <w:rFonts w:cs="Times New Roman"/>
    </w:rPr>
  </w:style>
  <w:style w:type="character" w:customStyle="1" w:styleId="ft1543">
    <w:name w:val="ft1543"/>
    <w:basedOn w:val="a3"/>
    <w:uiPriority w:val="99"/>
    <w:qFormat/>
    <w:rsid w:val="007E3D3A"/>
    <w:rPr>
      <w:rFonts w:cs="Times New Roman"/>
    </w:rPr>
  </w:style>
  <w:style w:type="character" w:customStyle="1" w:styleId="ft1">
    <w:name w:val="ft1"/>
    <w:basedOn w:val="a3"/>
    <w:uiPriority w:val="99"/>
    <w:qFormat/>
    <w:rsid w:val="007E3D3A"/>
    <w:rPr>
      <w:rFonts w:cs="Times New Roman"/>
    </w:rPr>
  </w:style>
  <w:style w:type="character" w:customStyle="1" w:styleId="ft1546">
    <w:name w:val="ft1546"/>
    <w:basedOn w:val="a3"/>
    <w:uiPriority w:val="99"/>
    <w:qFormat/>
    <w:rsid w:val="007E3D3A"/>
    <w:rPr>
      <w:rFonts w:cs="Times New Roman"/>
    </w:rPr>
  </w:style>
  <w:style w:type="character" w:customStyle="1" w:styleId="ft1550">
    <w:name w:val="ft1550"/>
    <w:basedOn w:val="a3"/>
    <w:uiPriority w:val="99"/>
    <w:qFormat/>
    <w:rsid w:val="007E3D3A"/>
    <w:rPr>
      <w:rFonts w:cs="Times New Roman"/>
    </w:rPr>
  </w:style>
  <w:style w:type="character" w:customStyle="1" w:styleId="ft1571">
    <w:name w:val="ft1571"/>
    <w:basedOn w:val="a3"/>
    <w:uiPriority w:val="99"/>
    <w:qFormat/>
    <w:rsid w:val="007E3D3A"/>
    <w:rPr>
      <w:rFonts w:cs="Times New Roman"/>
    </w:rPr>
  </w:style>
  <w:style w:type="character" w:customStyle="1" w:styleId="ft1577">
    <w:name w:val="ft1577"/>
    <w:basedOn w:val="a3"/>
    <w:uiPriority w:val="99"/>
    <w:qFormat/>
    <w:rsid w:val="007E3D3A"/>
    <w:rPr>
      <w:rFonts w:cs="Times New Roman"/>
    </w:rPr>
  </w:style>
  <w:style w:type="character" w:customStyle="1" w:styleId="ft1583">
    <w:name w:val="ft1583"/>
    <w:basedOn w:val="a3"/>
    <w:uiPriority w:val="99"/>
    <w:qFormat/>
    <w:rsid w:val="007E3D3A"/>
    <w:rPr>
      <w:rFonts w:cs="Times New Roman"/>
    </w:rPr>
  </w:style>
  <w:style w:type="character" w:customStyle="1" w:styleId="ft1593">
    <w:name w:val="ft1593"/>
    <w:basedOn w:val="a3"/>
    <w:uiPriority w:val="99"/>
    <w:qFormat/>
    <w:rsid w:val="007E3D3A"/>
    <w:rPr>
      <w:rFonts w:cs="Times New Roman"/>
    </w:rPr>
  </w:style>
  <w:style w:type="character" w:customStyle="1" w:styleId="ft1641">
    <w:name w:val="ft1641"/>
    <w:basedOn w:val="a3"/>
    <w:uiPriority w:val="99"/>
    <w:qFormat/>
    <w:rsid w:val="007E3D3A"/>
    <w:rPr>
      <w:rFonts w:cs="Times New Roman"/>
    </w:rPr>
  </w:style>
  <w:style w:type="character" w:customStyle="1" w:styleId="ft1671">
    <w:name w:val="ft1671"/>
    <w:basedOn w:val="a3"/>
    <w:uiPriority w:val="99"/>
    <w:qFormat/>
    <w:rsid w:val="007E3D3A"/>
    <w:rPr>
      <w:rFonts w:cs="Times New Roman"/>
    </w:rPr>
  </w:style>
  <w:style w:type="character" w:customStyle="1" w:styleId="ft1723">
    <w:name w:val="ft1723"/>
    <w:basedOn w:val="a3"/>
    <w:uiPriority w:val="99"/>
    <w:qFormat/>
    <w:rsid w:val="007E3D3A"/>
    <w:rPr>
      <w:rFonts w:cs="Times New Roman"/>
    </w:rPr>
  </w:style>
  <w:style w:type="character" w:customStyle="1" w:styleId="ft1786">
    <w:name w:val="ft1786"/>
    <w:basedOn w:val="a3"/>
    <w:uiPriority w:val="99"/>
    <w:qFormat/>
    <w:rsid w:val="007E3D3A"/>
    <w:rPr>
      <w:rFonts w:cs="Times New Roman"/>
    </w:rPr>
  </w:style>
  <w:style w:type="character" w:customStyle="1" w:styleId="ft1809">
    <w:name w:val="ft1809"/>
    <w:basedOn w:val="a3"/>
    <w:uiPriority w:val="99"/>
    <w:qFormat/>
    <w:rsid w:val="007E3D3A"/>
    <w:rPr>
      <w:rFonts w:cs="Times New Roman"/>
    </w:rPr>
  </w:style>
  <w:style w:type="character" w:customStyle="1" w:styleId="ft1814">
    <w:name w:val="ft1814"/>
    <w:basedOn w:val="a3"/>
    <w:uiPriority w:val="99"/>
    <w:qFormat/>
    <w:rsid w:val="007E3D3A"/>
    <w:rPr>
      <w:rFonts w:cs="Times New Roman"/>
    </w:rPr>
  </w:style>
  <w:style w:type="character" w:customStyle="1" w:styleId="ft1827">
    <w:name w:val="ft1827"/>
    <w:basedOn w:val="a3"/>
    <w:uiPriority w:val="99"/>
    <w:qFormat/>
    <w:rsid w:val="007E3D3A"/>
    <w:rPr>
      <w:rFonts w:cs="Times New Roman"/>
    </w:rPr>
  </w:style>
  <w:style w:type="character" w:customStyle="1" w:styleId="ft1831">
    <w:name w:val="ft1831"/>
    <w:basedOn w:val="a3"/>
    <w:uiPriority w:val="99"/>
    <w:qFormat/>
    <w:rsid w:val="007E3D3A"/>
    <w:rPr>
      <w:rFonts w:cs="Times New Roman"/>
    </w:rPr>
  </w:style>
  <w:style w:type="character" w:customStyle="1" w:styleId="ft1837">
    <w:name w:val="ft1837"/>
    <w:basedOn w:val="a3"/>
    <w:uiPriority w:val="99"/>
    <w:qFormat/>
    <w:rsid w:val="007E3D3A"/>
    <w:rPr>
      <w:rFonts w:cs="Times New Roman"/>
    </w:rPr>
  </w:style>
  <w:style w:type="character" w:customStyle="1" w:styleId="ft1857">
    <w:name w:val="ft1857"/>
    <w:basedOn w:val="a3"/>
    <w:uiPriority w:val="99"/>
    <w:qFormat/>
    <w:rsid w:val="007E3D3A"/>
    <w:rPr>
      <w:rFonts w:cs="Times New Roman"/>
    </w:rPr>
  </w:style>
  <w:style w:type="character" w:customStyle="1" w:styleId="ft1873">
    <w:name w:val="ft1873"/>
    <w:basedOn w:val="a3"/>
    <w:uiPriority w:val="99"/>
    <w:qFormat/>
    <w:rsid w:val="007E3D3A"/>
    <w:rPr>
      <w:rFonts w:cs="Times New Roman"/>
    </w:rPr>
  </w:style>
  <w:style w:type="character" w:customStyle="1" w:styleId="ft1932">
    <w:name w:val="ft1932"/>
    <w:basedOn w:val="a3"/>
    <w:uiPriority w:val="99"/>
    <w:qFormat/>
    <w:rsid w:val="007E3D3A"/>
    <w:rPr>
      <w:rFonts w:cs="Times New Roman"/>
    </w:rPr>
  </w:style>
  <w:style w:type="character" w:customStyle="1" w:styleId="ft1995">
    <w:name w:val="ft1995"/>
    <w:basedOn w:val="a3"/>
    <w:uiPriority w:val="99"/>
    <w:qFormat/>
    <w:rsid w:val="007E3D3A"/>
    <w:rPr>
      <w:rFonts w:cs="Times New Roman"/>
    </w:rPr>
  </w:style>
  <w:style w:type="character" w:customStyle="1" w:styleId="ft2033">
    <w:name w:val="ft2033"/>
    <w:basedOn w:val="a3"/>
    <w:uiPriority w:val="99"/>
    <w:qFormat/>
    <w:rsid w:val="007E3D3A"/>
    <w:rPr>
      <w:rFonts w:cs="Times New Roman"/>
    </w:rPr>
  </w:style>
  <w:style w:type="character" w:customStyle="1" w:styleId="ft11943">
    <w:name w:val="ft11943"/>
    <w:basedOn w:val="a3"/>
    <w:uiPriority w:val="99"/>
    <w:qFormat/>
    <w:rsid w:val="007E3D3A"/>
    <w:rPr>
      <w:rFonts w:cs="Times New Roman"/>
    </w:rPr>
  </w:style>
  <w:style w:type="character" w:customStyle="1" w:styleId="ft12010">
    <w:name w:val="ft12010"/>
    <w:basedOn w:val="a3"/>
    <w:uiPriority w:val="99"/>
    <w:qFormat/>
    <w:rsid w:val="007E3D3A"/>
    <w:rPr>
      <w:rFonts w:cs="Times New Roman"/>
    </w:rPr>
  </w:style>
  <w:style w:type="character" w:customStyle="1" w:styleId="ft12050">
    <w:name w:val="ft12050"/>
    <w:basedOn w:val="a3"/>
    <w:uiPriority w:val="99"/>
    <w:qFormat/>
    <w:rsid w:val="007E3D3A"/>
    <w:rPr>
      <w:rFonts w:cs="Times New Roman"/>
    </w:rPr>
  </w:style>
  <w:style w:type="character" w:customStyle="1" w:styleId="ft12104">
    <w:name w:val="ft12104"/>
    <w:basedOn w:val="a3"/>
    <w:uiPriority w:val="99"/>
    <w:qFormat/>
    <w:rsid w:val="007E3D3A"/>
    <w:rPr>
      <w:rFonts w:cs="Times New Roman"/>
    </w:rPr>
  </w:style>
  <w:style w:type="character" w:customStyle="1" w:styleId="ft12139">
    <w:name w:val="ft12139"/>
    <w:basedOn w:val="a3"/>
    <w:uiPriority w:val="99"/>
    <w:qFormat/>
    <w:rsid w:val="007E3D3A"/>
    <w:rPr>
      <w:rFonts w:cs="Times New Roman"/>
    </w:rPr>
  </w:style>
  <w:style w:type="character" w:customStyle="1" w:styleId="ft12166">
    <w:name w:val="ft12166"/>
    <w:basedOn w:val="a3"/>
    <w:uiPriority w:val="99"/>
    <w:qFormat/>
    <w:rsid w:val="007E3D3A"/>
    <w:rPr>
      <w:rFonts w:cs="Times New Roman"/>
    </w:rPr>
  </w:style>
  <w:style w:type="character" w:customStyle="1" w:styleId="ft12184">
    <w:name w:val="ft12184"/>
    <w:basedOn w:val="a3"/>
    <w:uiPriority w:val="99"/>
    <w:qFormat/>
    <w:rsid w:val="007E3D3A"/>
    <w:rPr>
      <w:rFonts w:cs="Times New Roman"/>
    </w:rPr>
  </w:style>
  <w:style w:type="character" w:customStyle="1" w:styleId="ft12250">
    <w:name w:val="ft12250"/>
    <w:basedOn w:val="a3"/>
    <w:uiPriority w:val="99"/>
    <w:qFormat/>
    <w:rsid w:val="007E3D3A"/>
    <w:rPr>
      <w:rFonts w:cs="Times New Roman"/>
    </w:rPr>
  </w:style>
  <w:style w:type="character" w:customStyle="1" w:styleId="ft12278">
    <w:name w:val="ft12278"/>
    <w:basedOn w:val="a3"/>
    <w:uiPriority w:val="99"/>
    <w:qFormat/>
    <w:rsid w:val="007E3D3A"/>
    <w:rPr>
      <w:rFonts w:cs="Times New Roman"/>
    </w:rPr>
  </w:style>
  <w:style w:type="character" w:customStyle="1" w:styleId="ft12329">
    <w:name w:val="ft12329"/>
    <w:basedOn w:val="a3"/>
    <w:uiPriority w:val="99"/>
    <w:qFormat/>
    <w:rsid w:val="007E3D3A"/>
    <w:rPr>
      <w:rFonts w:cs="Times New Roman"/>
    </w:rPr>
  </w:style>
  <w:style w:type="character" w:customStyle="1" w:styleId="ft12373">
    <w:name w:val="ft12373"/>
    <w:basedOn w:val="a3"/>
    <w:uiPriority w:val="99"/>
    <w:qFormat/>
    <w:rsid w:val="007E3D3A"/>
    <w:rPr>
      <w:rFonts w:cs="Times New Roman"/>
    </w:rPr>
  </w:style>
  <w:style w:type="character" w:customStyle="1" w:styleId="ft12374">
    <w:name w:val="ft12374"/>
    <w:basedOn w:val="a3"/>
    <w:uiPriority w:val="99"/>
    <w:qFormat/>
    <w:rsid w:val="007E3D3A"/>
    <w:rPr>
      <w:rFonts w:cs="Times New Roman"/>
    </w:rPr>
  </w:style>
  <w:style w:type="character" w:customStyle="1" w:styleId="ft12429">
    <w:name w:val="ft12429"/>
    <w:basedOn w:val="a3"/>
    <w:uiPriority w:val="99"/>
    <w:qFormat/>
    <w:rsid w:val="007E3D3A"/>
    <w:rPr>
      <w:rFonts w:cs="Times New Roman"/>
    </w:rPr>
  </w:style>
  <w:style w:type="character" w:customStyle="1" w:styleId="ft12471">
    <w:name w:val="ft12471"/>
    <w:basedOn w:val="a3"/>
    <w:uiPriority w:val="99"/>
    <w:qFormat/>
    <w:rsid w:val="007E3D3A"/>
    <w:rPr>
      <w:rFonts w:cs="Times New Roman"/>
    </w:rPr>
  </w:style>
  <w:style w:type="character" w:customStyle="1" w:styleId="ft12500">
    <w:name w:val="ft12500"/>
    <w:basedOn w:val="a3"/>
    <w:uiPriority w:val="99"/>
    <w:qFormat/>
    <w:rsid w:val="007E3D3A"/>
    <w:rPr>
      <w:rFonts w:cs="Times New Roman"/>
    </w:rPr>
  </w:style>
  <w:style w:type="character" w:customStyle="1" w:styleId="ft12501">
    <w:name w:val="ft12501"/>
    <w:basedOn w:val="a3"/>
    <w:uiPriority w:val="99"/>
    <w:qFormat/>
    <w:rsid w:val="007E3D3A"/>
    <w:rPr>
      <w:rFonts w:cs="Times New Roman"/>
    </w:rPr>
  </w:style>
  <w:style w:type="character" w:customStyle="1" w:styleId="ft12561">
    <w:name w:val="ft12561"/>
    <w:basedOn w:val="a3"/>
    <w:uiPriority w:val="99"/>
    <w:qFormat/>
    <w:rsid w:val="007E3D3A"/>
    <w:rPr>
      <w:rFonts w:cs="Times New Roman"/>
    </w:rPr>
  </w:style>
  <w:style w:type="character" w:customStyle="1" w:styleId="ft12562">
    <w:name w:val="ft12562"/>
    <w:basedOn w:val="a3"/>
    <w:uiPriority w:val="99"/>
    <w:qFormat/>
    <w:rsid w:val="007E3D3A"/>
    <w:rPr>
      <w:rFonts w:cs="Times New Roman"/>
    </w:rPr>
  </w:style>
  <w:style w:type="character" w:customStyle="1" w:styleId="ft12589">
    <w:name w:val="ft12589"/>
    <w:basedOn w:val="a3"/>
    <w:uiPriority w:val="99"/>
    <w:qFormat/>
    <w:rsid w:val="007E3D3A"/>
    <w:rPr>
      <w:rFonts w:cs="Times New Roman"/>
    </w:rPr>
  </w:style>
  <w:style w:type="character" w:customStyle="1" w:styleId="ft12609">
    <w:name w:val="ft12609"/>
    <w:basedOn w:val="a3"/>
    <w:uiPriority w:val="99"/>
    <w:qFormat/>
    <w:rsid w:val="007E3D3A"/>
    <w:rPr>
      <w:rFonts w:cs="Times New Roman"/>
    </w:rPr>
  </w:style>
  <w:style w:type="character" w:customStyle="1" w:styleId="ft12670">
    <w:name w:val="ft12670"/>
    <w:basedOn w:val="a3"/>
    <w:uiPriority w:val="99"/>
    <w:qFormat/>
    <w:rsid w:val="007E3D3A"/>
    <w:rPr>
      <w:rFonts w:cs="Times New Roman"/>
    </w:rPr>
  </w:style>
  <w:style w:type="character" w:customStyle="1" w:styleId="ft12676">
    <w:name w:val="ft12676"/>
    <w:basedOn w:val="a3"/>
    <w:uiPriority w:val="99"/>
    <w:qFormat/>
    <w:rsid w:val="007E3D3A"/>
    <w:rPr>
      <w:rFonts w:cs="Times New Roman"/>
    </w:rPr>
  </w:style>
  <w:style w:type="character" w:customStyle="1" w:styleId="ft12686">
    <w:name w:val="ft12686"/>
    <w:basedOn w:val="a3"/>
    <w:uiPriority w:val="99"/>
    <w:qFormat/>
    <w:rsid w:val="007E3D3A"/>
    <w:rPr>
      <w:rFonts w:cs="Times New Roman"/>
    </w:rPr>
  </w:style>
  <w:style w:type="character" w:customStyle="1" w:styleId="ft12696">
    <w:name w:val="ft12696"/>
    <w:basedOn w:val="a3"/>
    <w:uiPriority w:val="99"/>
    <w:qFormat/>
    <w:rsid w:val="007E3D3A"/>
    <w:rPr>
      <w:rFonts w:cs="Times New Roman"/>
    </w:rPr>
  </w:style>
  <w:style w:type="character" w:customStyle="1" w:styleId="ft12701">
    <w:name w:val="ft12701"/>
    <w:basedOn w:val="a3"/>
    <w:uiPriority w:val="99"/>
    <w:qFormat/>
    <w:rsid w:val="007E3D3A"/>
    <w:rPr>
      <w:rFonts w:cs="Times New Roman"/>
    </w:rPr>
  </w:style>
  <w:style w:type="character" w:customStyle="1" w:styleId="ft12708">
    <w:name w:val="ft12708"/>
    <w:basedOn w:val="a3"/>
    <w:uiPriority w:val="99"/>
    <w:qFormat/>
    <w:rsid w:val="007E3D3A"/>
    <w:rPr>
      <w:rFonts w:cs="Times New Roman"/>
    </w:rPr>
  </w:style>
  <w:style w:type="character" w:customStyle="1" w:styleId="ft12715">
    <w:name w:val="ft12715"/>
    <w:basedOn w:val="a3"/>
    <w:uiPriority w:val="99"/>
    <w:qFormat/>
    <w:rsid w:val="007E3D3A"/>
    <w:rPr>
      <w:rFonts w:cs="Times New Roman"/>
    </w:rPr>
  </w:style>
  <w:style w:type="character" w:customStyle="1" w:styleId="ft12722">
    <w:name w:val="ft12722"/>
    <w:basedOn w:val="a3"/>
    <w:uiPriority w:val="99"/>
    <w:qFormat/>
    <w:rsid w:val="007E3D3A"/>
    <w:rPr>
      <w:rFonts w:cs="Times New Roman"/>
    </w:rPr>
  </w:style>
  <w:style w:type="character" w:customStyle="1" w:styleId="ft12787">
    <w:name w:val="ft12787"/>
    <w:basedOn w:val="a3"/>
    <w:uiPriority w:val="99"/>
    <w:qFormat/>
    <w:rsid w:val="007E3D3A"/>
    <w:rPr>
      <w:rFonts w:cs="Times New Roman"/>
    </w:rPr>
  </w:style>
  <w:style w:type="character" w:customStyle="1" w:styleId="ft12790">
    <w:name w:val="ft12790"/>
    <w:basedOn w:val="a3"/>
    <w:uiPriority w:val="99"/>
    <w:qFormat/>
    <w:rsid w:val="007E3D3A"/>
    <w:rPr>
      <w:rFonts w:cs="Times New Roman"/>
    </w:rPr>
  </w:style>
  <w:style w:type="character" w:customStyle="1" w:styleId="ft12850">
    <w:name w:val="ft12850"/>
    <w:basedOn w:val="a3"/>
    <w:uiPriority w:val="99"/>
    <w:qFormat/>
    <w:rsid w:val="007E3D3A"/>
    <w:rPr>
      <w:rFonts w:cs="Times New Roman"/>
    </w:rPr>
  </w:style>
  <w:style w:type="character" w:customStyle="1" w:styleId="ft12896">
    <w:name w:val="ft12896"/>
    <w:basedOn w:val="a3"/>
    <w:uiPriority w:val="99"/>
    <w:qFormat/>
    <w:rsid w:val="007E3D3A"/>
    <w:rPr>
      <w:rFonts w:cs="Times New Roman"/>
    </w:rPr>
  </w:style>
  <w:style w:type="character" w:customStyle="1" w:styleId="ft12942">
    <w:name w:val="ft12942"/>
    <w:basedOn w:val="a3"/>
    <w:uiPriority w:val="99"/>
    <w:qFormat/>
    <w:rsid w:val="007E3D3A"/>
    <w:rPr>
      <w:rFonts w:cs="Times New Roman"/>
    </w:rPr>
  </w:style>
  <w:style w:type="character" w:customStyle="1" w:styleId="ft12991">
    <w:name w:val="ft12991"/>
    <w:basedOn w:val="a3"/>
    <w:uiPriority w:val="99"/>
    <w:qFormat/>
    <w:rsid w:val="007E3D3A"/>
    <w:rPr>
      <w:rFonts w:cs="Times New Roman"/>
    </w:rPr>
  </w:style>
  <w:style w:type="character" w:customStyle="1" w:styleId="ft13046">
    <w:name w:val="ft13046"/>
    <w:basedOn w:val="a3"/>
    <w:uiPriority w:val="99"/>
    <w:qFormat/>
    <w:rsid w:val="007E3D3A"/>
    <w:rPr>
      <w:rFonts w:cs="Times New Roman"/>
    </w:rPr>
  </w:style>
  <w:style w:type="character" w:customStyle="1" w:styleId="ft13079">
    <w:name w:val="ft13079"/>
    <w:basedOn w:val="a3"/>
    <w:uiPriority w:val="99"/>
    <w:qFormat/>
    <w:rsid w:val="007E3D3A"/>
    <w:rPr>
      <w:rFonts w:cs="Times New Roman"/>
    </w:rPr>
  </w:style>
  <w:style w:type="character" w:customStyle="1" w:styleId="ft13129">
    <w:name w:val="ft13129"/>
    <w:basedOn w:val="a3"/>
    <w:uiPriority w:val="99"/>
    <w:qFormat/>
    <w:rsid w:val="007E3D3A"/>
    <w:rPr>
      <w:rFonts w:cs="Times New Roman"/>
    </w:rPr>
  </w:style>
  <w:style w:type="character" w:customStyle="1" w:styleId="ft13186">
    <w:name w:val="ft13186"/>
    <w:basedOn w:val="a3"/>
    <w:uiPriority w:val="99"/>
    <w:qFormat/>
    <w:rsid w:val="007E3D3A"/>
    <w:rPr>
      <w:rFonts w:cs="Times New Roman"/>
    </w:rPr>
  </w:style>
  <w:style w:type="character" w:customStyle="1" w:styleId="ft13226">
    <w:name w:val="ft13226"/>
    <w:basedOn w:val="a3"/>
    <w:uiPriority w:val="99"/>
    <w:qFormat/>
    <w:rsid w:val="007E3D3A"/>
    <w:rPr>
      <w:rFonts w:cs="Times New Roman"/>
    </w:rPr>
  </w:style>
  <w:style w:type="character" w:customStyle="1" w:styleId="ft13271">
    <w:name w:val="ft13271"/>
    <w:basedOn w:val="a3"/>
    <w:uiPriority w:val="99"/>
    <w:qFormat/>
    <w:rsid w:val="007E3D3A"/>
    <w:rPr>
      <w:rFonts w:cs="Times New Roman"/>
    </w:rPr>
  </w:style>
  <w:style w:type="character" w:customStyle="1" w:styleId="ft13309">
    <w:name w:val="ft13309"/>
    <w:basedOn w:val="a3"/>
    <w:uiPriority w:val="99"/>
    <w:qFormat/>
    <w:rsid w:val="007E3D3A"/>
    <w:rPr>
      <w:rFonts w:cs="Times New Roman"/>
    </w:rPr>
  </w:style>
  <w:style w:type="character" w:customStyle="1" w:styleId="ft13366">
    <w:name w:val="ft13366"/>
    <w:basedOn w:val="a3"/>
    <w:uiPriority w:val="99"/>
    <w:qFormat/>
    <w:rsid w:val="007E3D3A"/>
    <w:rPr>
      <w:rFonts w:cs="Times New Roman"/>
    </w:rPr>
  </w:style>
  <w:style w:type="character" w:customStyle="1" w:styleId="ft13418">
    <w:name w:val="ft13418"/>
    <w:basedOn w:val="a3"/>
    <w:uiPriority w:val="99"/>
    <w:qFormat/>
    <w:rsid w:val="007E3D3A"/>
    <w:rPr>
      <w:rFonts w:cs="Times New Roman"/>
    </w:rPr>
  </w:style>
  <w:style w:type="character" w:customStyle="1" w:styleId="ft13441">
    <w:name w:val="ft13441"/>
    <w:basedOn w:val="a3"/>
    <w:uiPriority w:val="99"/>
    <w:qFormat/>
    <w:rsid w:val="007E3D3A"/>
    <w:rPr>
      <w:rFonts w:cs="Times New Roman"/>
    </w:rPr>
  </w:style>
  <w:style w:type="character" w:customStyle="1" w:styleId="ft13487">
    <w:name w:val="ft13487"/>
    <w:basedOn w:val="a3"/>
    <w:uiPriority w:val="99"/>
    <w:qFormat/>
    <w:rsid w:val="007E3D3A"/>
    <w:rPr>
      <w:rFonts w:cs="Times New Roman"/>
    </w:rPr>
  </w:style>
  <w:style w:type="character" w:customStyle="1" w:styleId="ft13488">
    <w:name w:val="ft13488"/>
    <w:basedOn w:val="a3"/>
    <w:uiPriority w:val="99"/>
    <w:qFormat/>
    <w:rsid w:val="007E3D3A"/>
    <w:rPr>
      <w:rFonts w:cs="Times New Roman"/>
    </w:rPr>
  </w:style>
  <w:style w:type="character" w:customStyle="1" w:styleId="ft13494">
    <w:name w:val="ft13494"/>
    <w:basedOn w:val="a3"/>
    <w:uiPriority w:val="99"/>
    <w:qFormat/>
    <w:rsid w:val="007E3D3A"/>
    <w:rPr>
      <w:rFonts w:cs="Times New Roman"/>
    </w:rPr>
  </w:style>
  <w:style w:type="character" w:customStyle="1" w:styleId="ft13500">
    <w:name w:val="ft13500"/>
    <w:basedOn w:val="a3"/>
    <w:uiPriority w:val="99"/>
    <w:qFormat/>
    <w:rsid w:val="007E3D3A"/>
    <w:rPr>
      <w:rFonts w:cs="Times New Roman"/>
    </w:rPr>
  </w:style>
  <w:style w:type="character" w:customStyle="1" w:styleId="ft13505">
    <w:name w:val="ft13505"/>
    <w:basedOn w:val="a3"/>
    <w:uiPriority w:val="99"/>
    <w:qFormat/>
    <w:rsid w:val="007E3D3A"/>
    <w:rPr>
      <w:rFonts w:cs="Times New Roman"/>
    </w:rPr>
  </w:style>
  <w:style w:type="character" w:customStyle="1" w:styleId="ft13518">
    <w:name w:val="ft13518"/>
    <w:basedOn w:val="a3"/>
    <w:uiPriority w:val="99"/>
    <w:qFormat/>
    <w:rsid w:val="007E3D3A"/>
    <w:rPr>
      <w:rFonts w:cs="Times New Roman"/>
    </w:rPr>
  </w:style>
  <w:style w:type="character" w:customStyle="1" w:styleId="ft13525">
    <w:name w:val="ft13525"/>
    <w:basedOn w:val="a3"/>
    <w:uiPriority w:val="99"/>
    <w:qFormat/>
    <w:rsid w:val="007E3D3A"/>
    <w:rPr>
      <w:rFonts w:cs="Times New Roman"/>
    </w:rPr>
  </w:style>
  <w:style w:type="character" w:customStyle="1" w:styleId="ft13537">
    <w:name w:val="ft13537"/>
    <w:basedOn w:val="a3"/>
    <w:uiPriority w:val="99"/>
    <w:qFormat/>
    <w:rsid w:val="007E3D3A"/>
    <w:rPr>
      <w:rFonts w:cs="Times New Roman"/>
    </w:rPr>
  </w:style>
  <w:style w:type="character" w:customStyle="1" w:styleId="ft13542">
    <w:name w:val="ft13542"/>
    <w:basedOn w:val="a3"/>
    <w:uiPriority w:val="99"/>
    <w:qFormat/>
    <w:rsid w:val="007E3D3A"/>
    <w:rPr>
      <w:rFonts w:cs="Times New Roman"/>
    </w:rPr>
  </w:style>
  <w:style w:type="character" w:customStyle="1" w:styleId="ft13555">
    <w:name w:val="ft13555"/>
    <w:basedOn w:val="a3"/>
    <w:uiPriority w:val="99"/>
    <w:qFormat/>
    <w:rsid w:val="007E3D3A"/>
    <w:rPr>
      <w:rFonts w:cs="Times New Roman"/>
    </w:rPr>
  </w:style>
  <w:style w:type="character" w:customStyle="1" w:styleId="ft13563">
    <w:name w:val="ft13563"/>
    <w:basedOn w:val="a3"/>
    <w:uiPriority w:val="99"/>
    <w:qFormat/>
    <w:rsid w:val="007E3D3A"/>
    <w:rPr>
      <w:rFonts w:cs="Times New Roman"/>
    </w:rPr>
  </w:style>
  <w:style w:type="character" w:customStyle="1" w:styleId="ft13566">
    <w:name w:val="ft13566"/>
    <w:basedOn w:val="a3"/>
    <w:uiPriority w:val="99"/>
    <w:qFormat/>
    <w:rsid w:val="007E3D3A"/>
    <w:rPr>
      <w:rFonts w:cs="Times New Roman"/>
    </w:rPr>
  </w:style>
  <w:style w:type="character" w:customStyle="1" w:styleId="ft13578">
    <w:name w:val="ft13578"/>
    <w:basedOn w:val="a3"/>
    <w:uiPriority w:val="99"/>
    <w:qFormat/>
    <w:rsid w:val="007E3D3A"/>
    <w:rPr>
      <w:rFonts w:cs="Times New Roman"/>
    </w:rPr>
  </w:style>
  <w:style w:type="character" w:customStyle="1" w:styleId="ft13580">
    <w:name w:val="ft13580"/>
    <w:basedOn w:val="a3"/>
    <w:uiPriority w:val="99"/>
    <w:qFormat/>
    <w:rsid w:val="007E3D3A"/>
    <w:rPr>
      <w:rFonts w:cs="Times New Roman"/>
    </w:rPr>
  </w:style>
  <w:style w:type="character" w:customStyle="1" w:styleId="ft13588">
    <w:name w:val="ft13588"/>
    <w:basedOn w:val="a3"/>
    <w:uiPriority w:val="99"/>
    <w:qFormat/>
    <w:rsid w:val="007E3D3A"/>
    <w:rPr>
      <w:rFonts w:cs="Times New Roman"/>
    </w:rPr>
  </w:style>
  <w:style w:type="character" w:customStyle="1" w:styleId="ft13644">
    <w:name w:val="ft13644"/>
    <w:basedOn w:val="a3"/>
    <w:uiPriority w:val="99"/>
    <w:qFormat/>
    <w:rsid w:val="007E3D3A"/>
    <w:rPr>
      <w:rFonts w:cs="Times New Roman"/>
    </w:rPr>
  </w:style>
  <w:style w:type="character" w:customStyle="1" w:styleId="ft13668">
    <w:name w:val="ft13668"/>
    <w:basedOn w:val="a3"/>
    <w:uiPriority w:val="99"/>
    <w:qFormat/>
    <w:rsid w:val="007E3D3A"/>
    <w:rPr>
      <w:rFonts w:cs="Times New Roman"/>
    </w:rPr>
  </w:style>
  <w:style w:type="character" w:customStyle="1" w:styleId="ft13712">
    <w:name w:val="ft13712"/>
    <w:basedOn w:val="a3"/>
    <w:uiPriority w:val="99"/>
    <w:qFormat/>
    <w:rsid w:val="007E3D3A"/>
    <w:rPr>
      <w:rFonts w:cs="Times New Roman"/>
    </w:rPr>
  </w:style>
  <w:style w:type="character" w:customStyle="1" w:styleId="ft13768">
    <w:name w:val="ft13768"/>
    <w:basedOn w:val="a3"/>
    <w:uiPriority w:val="99"/>
    <w:qFormat/>
    <w:rsid w:val="007E3D3A"/>
    <w:rPr>
      <w:rFonts w:cs="Times New Roman"/>
    </w:rPr>
  </w:style>
  <w:style w:type="character" w:customStyle="1" w:styleId="ft13810">
    <w:name w:val="ft13810"/>
    <w:basedOn w:val="a3"/>
    <w:uiPriority w:val="99"/>
    <w:qFormat/>
    <w:rsid w:val="007E3D3A"/>
    <w:rPr>
      <w:rFonts w:cs="Times New Roman"/>
    </w:rPr>
  </w:style>
  <w:style w:type="character" w:customStyle="1" w:styleId="ft13834">
    <w:name w:val="ft13834"/>
    <w:basedOn w:val="a3"/>
    <w:uiPriority w:val="99"/>
    <w:qFormat/>
    <w:rsid w:val="007E3D3A"/>
    <w:rPr>
      <w:rFonts w:cs="Times New Roman"/>
    </w:rPr>
  </w:style>
  <w:style w:type="character" w:customStyle="1" w:styleId="ft13885">
    <w:name w:val="ft13885"/>
    <w:basedOn w:val="a3"/>
    <w:uiPriority w:val="99"/>
    <w:qFormat/>
    <w:rsid w:val="007E3D3A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7E3D3A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7E3D3A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7E3D3A"/>
    <w:rPr>
      <w:rFonts w:cs="Times New Roman"/>
    </w:rPr>
  </w:style>
  <w:style w:type="character" w:customStyle="1" w:styleId="FontStyle41">
    <w:name w:val="Font Style41"/>
    <w:uiPriority w:val="99"/>
    <w:qFormat/>
    <w:rsid w:val="007E3D3A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7E3D3A"/>
  </w:style>
  <w:style w:type="character" w:customStyle="1" w:styleId="Heading2Char1">
    <w:name w:val="Heading 2 Char1"/>
    <w:uiPriority w:val="99"/>
    <w:locked/>
    <w:rsid w:val="007E3D3A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7E3D3A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7E3D3A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7E3D3A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7E3D3A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7E3D3A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7E3D3A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7E3D3A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7E3D3A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7E3D3A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7E3D3A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7E3D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7E3D3A"/>
  </w:style>
  <w:style w:type="paragraph" w:customStyle="1" w:styleId="justify2">
    <w:name w:val="justify2"/>
    <w:basedOn w:val="a2"/>
    <w:uiPriority w:val="99"/>
    <w:qFormat/>
    <w:rsid w:val="007E3D3A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7E3D3A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7E3D3A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7E3D3A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7E3D3A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7E3D3A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7E3D3A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7E3D3A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7E3D3A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7E3D3A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7E3D3A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7E3D3A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7E3D3A"/>
    <w:rPr>
      <w:color w:val="4682B4"/>
    </w:rPr>
  </w:style>
  <w:style w:type="character" w:customStyle="1" w:styleId="b1">
    <w:name w:val="b1"/>
    <w:uiPriority w:val="99"/>
    <w:qFormat/>
    <w:rsid w:val="007E3D3A"/>
    <w:rPr>
      <w:b/>
    </w:rPr>
  </w:style>
  <w:style w:type="character" w:customStyle="1" w:styleId="FontStyle201">
    <w:name w:val="Font Style201"/>
    <w:uiPriority w:val="99"/>
    <w:qFormat/>
    <w:rsid w:val="007E3D3A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7E3D3A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7E3D3A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7E3D3A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7E3D3A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7E3D3A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7E3D3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7E3D3A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7E3D3A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7E3D3A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7E3D3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7E3D3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7E3D3A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7E3D3A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7E3D3A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7E3D3A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7E3D3A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7E3D3A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7E3D3A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7E3D3A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7E3D3A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7E3D3A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7E3D3A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7E3D3A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7E3D3A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7E3D3A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7E3D3A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7E3D3A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7E3D3A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7E3D3A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7E3D3A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7E3D3A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7E3D3A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7E3D3A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7E3D3A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7E3D3A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7E3D3A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7E3D3A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7E3D3A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7E3D3A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7E3D3A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7E3D3A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7E3D3A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7E3D3A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7E3D3A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7E3D3A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7E3D3A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7E3D3A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7E3D3A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7E3D3A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7E3D3A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7E3D3A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7E3D3A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7E3D3A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7E3D3A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7E3D3A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7E3D3A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7E3D3A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7E3D3A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7E3D3A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7E3D3A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7E3D3A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7E3D3A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7E3D3A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7E3D3A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7E3D3A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7E3D3A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7E3D3A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7E3D3A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7E3D3A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7E3D3A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7E3D3A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7E3D3A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7E3D3A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7E3D3A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7E3D3A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7E3D3A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7E3D3A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7E3D3A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7E3D3A"/>
    <w:rPr>
      <w:b/>
      <w:sz w:val="28"/>
    </w:rPr>
  </w:style>
  <w:style w:type="character" w:customStyle="1" w:styleId="720">
    <w:name w:val="Знак Знак72"/>
    <w:uiPriority w:val="99"/>
    <w:qFormat/>
    <w:rsid w:val="007E3D3A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7E3D3A"/>
  </w:style>
  <w:style w:type="character" w:customStyle="1" w:styleId="Garamond">
    <w:name w:val="Основной текст + Garamond"/>
    <w:uiPriority w:val="99"/>
    <w:qFormat/>
    <w:rsid w:val="007E3D3A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7E3D3A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7E3D3A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7E3D3A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7E3D3A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7E3D3A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7E3D3A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7E3D3A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7E3D3A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7E3D3A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7E3D3A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7E3D3A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7E3D3A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7E3D3A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7E3D3A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7E3D3A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7E3D3A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7E3D3A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7E3D3A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7E3D3A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7E3D3A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7E3D3A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7E3D3A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7E3D3A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7E3D3A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7E3D3A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7E3D3A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7E3D3A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7E3D3A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7E3D3A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7E3D3A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7E3D3A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7E3D3A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7E3D3A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7E3D3A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7E3D3A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7E3D3A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7E3D3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7E3D3A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7E3D3A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7E3D3A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7E3D3A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7E3D3A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7E3D3A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7E3D3A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7E3D3A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7E3D3A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7E3D3A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7E3D3A"/>
    <w:rPr>
      <w:lang w:val="en-US"/>
    </w:rPr>
  </w:style>
  <w:style w:type="paragraph" w:customStyle="1" w:styleId="94">
    <w:name w:val="Без интервала9"/>
    <w:link w:val="affffff1"/>
    <w:uiPriority w:val="99"/>
    <w:rsid w:val="007E3D3A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7E3D3A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7E3D3A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7E3D3A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7E3D3A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7E3D3A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7E3D3A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7E3D3A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7E3D3A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7E3D3A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7E3D3A"/>
    <w:rPr>
      <w:sz w:val="24"/>
    </w:rPr>
  </w:style>
  <w:style w:type="character" w:customStyle="1" w:styleId="124">
    <w:name w:val="Знак1 Знак Знак24"/>
    <w:uiPriority w:val="99"/>
    <w:qFormat/>
    <w:locked/>
    <w:rsid w:val="007E3D3A"/>
    <w:rPr>
      <w:sz w:val="24"/>
    </w:rPr>
  </w:style>
  <w:style w:type="character" w:customStyle="1" w:styleId="1230">
    <w:name w:val="Знак1 Знак Знак23"/>
    <w:uiPriority w:val="99"/>
    <w:qFormat/>
    <w:locked/>
    <w:rsid w:val="007E3D3A"/>
    <w:rPr>
      <w:sz w:val="24"/>
    </w:rPr>
  </w:style>
  <w:style w:type="character" w:customStyle="1" w:styleId="216">
    <w:name w:val="Цитата 2 Знак1"/>
    <w:basedOn w:val="a3"/>
    <w:uiPriority w:val="99"/>
    <w:qFormat/>
    <w:rsid w:val="007E3D3A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7E3D3A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7E3D3A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7E3D3A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7E3D3A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7E3D3A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7E3D3A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7E3D3A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7E3D3A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7E3D3A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7E3D3A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7E3D3A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7E3D3A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7E3D3A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7E3D3A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7E3D3A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7E3D3A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7E3D3A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7E3D3A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7E3D3A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7E3D3A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7E3D3A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7E3D3A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7E3D3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7E3D3A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7E3D3A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7E3D3A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7E3D3A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7E3D3A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7E3D3A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7E3D3A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7E3D3A"/>
    <w:rPr>
      <w:rFonts w:cs="Times New Roman"/>
    </w:rPr>
  </w:style>
  <w:style w:type="character" w:customStyle="1" w:styleId="udar">
    <w:name w:val="udar"/>
    <w:basedOn w:val="a3"/>
    <w:uiPriority w:val="99"/>
    <w:qFormat/>
    <w:rsid w:val="007E3D3A"/>
    <w:rPr>
      <w:rFonts w:cs="Times New Roman"/>
    </w:rPr>
  </w:style>
  <w:style w:type="character" w:customStyle="1" w:styleId="FontStyle139">
    <w:name w:val="Font Style139"/>
    <w:uiPriority w:val="99"/>
    <w:qFormat/>
    <w:rsid w:val="007E3D3A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7E3D3A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7E3D3A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7E3D3A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7E3D3A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7E3D3A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7E3D3A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7E3D3A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7E3D3A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7E3D3A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7E3D3A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7E3D3A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7E3D3A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7E3D3A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7E3D3A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7E3D3A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7E3D3A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7E3D3A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7E3D3A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7E3D3A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7E3D3A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7E3D3A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7E3D3A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7E3D3A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7E3D3A"/>
    <w:rPr>
      <w:b/>
      <w:sz w:val="24"/>
    </w:rPr>
  </w:style>
  <w:style w:type="character" w:customStyle="1" w:styleId="8pt">
    <w:name w:val="Основной текст + 8 pt"/>
    <w:uiPriority w:val="99"/>
    <w:qFormat/>
    <w:rsid w:val="007E3D3A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7E3D3A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7E3D3A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7E3D3A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7E3D3A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7E3D3A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7E3D3A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7E3D3A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7E3D3A"/>
    <w:rPr>
      <w:rFonts w:cs="Times New Roman"/>
    </w:rPr>
  </w:style>
  <w:style w:type="character" w:customStyle="1" w:styleId="FontStyle124">
    <w:name w:val="Font Style124"/>
    <w:uiPriority w:val="99"/>
    <w:qFormat/>
    <w:rsid w:val="007E3D3A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7E3D3A"/>
    <w:rPr>
      <w:rFonts w:cs="Times New Roman"/>
    </w:rPr>
  </w:style>
  <w:style w:type="character" w:customStyle="1" w:styleId="msosubtleemphasis0">
    <w:name w:val="msosubtleemphasis"/>
    <w:uiPriority w:val="99"/>
    <w:qFormat/>
    <w:rsid w:val="007E3D3A"/>
    <w:rPr>
      <w:i/>
      <w:color w:val="808080"/>
    </w:rPr>
  </w:style>
  <w:style w:type="character" w:customStyle="1" w:styleId="FontStyle120">
    <w:name w:val="Font Style120"/>
    <w:uiPriority w:val="99"/>
    <w:qFormat/>
    <w:rsid w:val="007E3D3A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7E3D3A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7E3D3A"/>
    <w:rPr>
      <w:rFonts w:ascii="Tahoma" w:hAnsi="Tahoma"/>
      <w:sz w:val="16"/>
    </w:rPr>
  </w:style>
  <w:style w:type="character" w:customStyle="1" w:styleId="t9">
    <w:name w:val="t9"/>
    <w:uiPriority w:val="99"/>
    <w:qFormat/>
    <w:rsid w:val="007E3D3A"/>
  </w:style>
  <w:style w:type="character" w:customStyle="1" w:styleId="t10">
    <w:name w:val="t10"/>
    <w:uiPriority w:val="99"/>
    <w:qFormat/>
    <w:rsid w:val="007E3D3A"/>
  </w:style>
  <w:style w:type="character" w:customStyle="1" w:styleId="c2">
    <w:name w:val="c2"/>
    <w:uiPriority w:val="99"/>
    <w:qFormat/>
    <w:rsid w:val="007E3D3A"/>
  </w:style>
  <w:style w:type="character" w:customStyle="1" w:styleId="c0">
    <w:name w:val="c0"/>
    <w:uiPriority w:val="99"/>
    <w:qFormat/>
    <w:rsid w:val="007E3D3A"/>
  </w:style>
  <w:style w:type="character" w:customStyle="1" w:styleId="ft776">
    <w:name w:val="ft776"/>
    <w:uiPriority w:val="99"/>
    <w:qFormat/>
    <w:rsid w:val="007E3D3A"/>
  </w:style>
  <w:style w:type="character" w:customStyle="1" w:styleId="highlight">
    <w:name w:val="highlight"/>
    <w:uiPriority w:val="99"/>
    <w:qFormat/>
    <w:rsid w:val="007E3D3A"/>
  </w:style>
  <w:style w:type="character" w:customStyle="1" w:styleId="ft431">
    <w:name w:val="ft431"/>
    <w:uiPriority w:val="99"/>
    <w:qFormat/>
    <w:rsid w:val="007E3D3A"/>
  </w:style>
  <w:style w:type="character" w:customStyle="1" w:styleId="ft793">
    <w:name w:val="ft793"/>
    <w:uiPriority w:val="99"/>
    <w:qFormat/>
    <w:rsid w:val="007E3D3A"/>
  </w:style>
  <w:style w:type="character" w:customStyle="1" w:styleId="ft802">
    <w:name w:val="ft802"/>
    <w:uiPriority w:val="99"/>
    <w:qFormat/>
    <w:rsid w:val="007E3D3A"/>
  </w:style>
  <w:style w:type="character" w:customStyle="1" w:styleId="ft890">
    <w:name w:val="ft890"/>
    <w:uiPriority w:val="99"/>
    <w:qFormat/>
    <w:rsid w:val="007E3D3A"/>
  </w:style>
  <w:style w:type="character" w:customStyle="1" w:styleId="ft904">
    <w:name w:val="ft904"/>
    <w:uiPriority w:val="99"/>
    <w:qFormat/>
    <w:rsid w:val="007E3D3A"/>
  </w:style>
  <w:style w:type="character" w:customStyle="1" w:styleId="ft914">
    <w:name w:val="ft914"/>
    <w:uiPriority w:val="99"/>
    <w:qFormat/>
    <w:rsid w:val="007E3D3A"/>
  </w:style>
  <w:style w:type="character" w:customStyle="1" w:styleId="1fff">
    <w:name w:val="Текст Знак1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7E3D3A"/>
    <w:rPr>
      <w:rFonts w:cs="Times New Roman"/>
    </w:rPr>
  </w:style>
  <w:style w:type="character" w:customStyle="1" w:styleId="FontStyle214">
    <w:name w:val="Font Style214"/>
    <w:uiPriority w:val="99"/>
    <w:qFormat/>
    <w:rsid w:val="007E3D3A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7E3D3A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7E3D3A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7E3D3A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7E3D3A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7E3D3A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7E3D3A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7E3D3A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7E3D3A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7E3D3A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7E3D3A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7E3D3A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7E3D3A"/>
    <w:rPr>
      <w:rFonts w:cs="Times New Roman"/>
    </w:rPr>
  </w:style>
  <w:style w:type="character" w:customStyle="1" w:styleId="s3">
    <w:name w:val="s3"/>
    <w:uiPriority w:val="99"/>
    <w:qFormat/>
    <w:rsid w:val="007E3D3A"/>
  </w:style>
  <w:style w:type="character" w:customStyle="1" w:styleId="FontStyle46">
    <w:name w:val="Font Style46"/>
    <w:uiPriority w:val="99"/>
    <w:qFormat/>
    <w:rsid w:val="007E3D3A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7E3D3A"/>
    <w:rPr>
      <w:rFonts w:cs="Times New Roman"/>
    </w:rPr>
  </w:style>
  <w:style w:type="character" w:customStyle="1" w:styleId="s1">
    <w:name w:val="s1"/>
    <w:uiPriority w:val="99"/>
    <w:qFormat/>
    <w:rsid w:val="007E3D3A"/>
  </w:style>
  <w:style w:type="character" w:customStyle="1" w:styleId="WW8Num8z0">
    <w:name w:val="WW8Num8z0"/>
    <w:uiPriority w:val="99"/>
    <w:qFormat/>
    <w:rsid w:val="007E3D3A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7E3D3A"/>
    <w:rPr>
      <w:rFonts w:cs="Times New Roman"/>
    </w:rPr>
  </w:style>
  <w:style w:type="character" w:customStyle="1" w:styleId="searchterm1">
    <w:name w:val="searchterm1"/>
    <w:uiPriority w:val="99"/>
    <w:qFormat/>
    <w:rsid w:val="007E3D3A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7E3D3A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7E3D3A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7E3D3A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7E3D3A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7E3D3A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7E3D3A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7E3D3A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7E3D3A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7E3D3A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7E3D3A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7E3D3A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7E3D3A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7E3D3A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7E3D3A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7E3D3A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7E3D3A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7E3D3A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7E3D3A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7E3D3A"/>
  </w:style>
  <w:style w:type="character" w:customStyle="1" w:styleId="WW8Num1z0">
    <w:name w:val="WW8Num1z0"/>
    <w:uiPriority w:val="99"/>
    <w:qFormat/>
    <w:rsid w:val="007E3D3A"/>
  </w:style>
  <w:style w:type="character" w:customStyle="1" w:styleId="WW8Num2z0">
    <w:name w:val="WW8Num2z0"/>
    <w:uiPriority w:val="99"/>
    <w:qFormat/>
    <w:rsid w:val="007E3D3A"/>
  </w:style>
  <w:style w:type="character" w:customStyle="1" w:styleId="WW8Num3z0">
    <w:name w:val="WW8Num3z0"/>
    <w:uiPriority w:val="99"/>
    <w:qFormat/>
    <w:rsid w:val="007E3D3A"/>
  </w:style>
  <w:style w:type="character" w:customStyle="1" w:styleId="WW8Num1z1">
    <w:name w:val="WW8Num1z1"/>
    <w:uiPriority w:val="99"/>
    <w:qFormat/>
    <w:rsid w:val="007E3D3A"/>
  </w:style>
  <w:style w:type="character" w:customStyle="1" w:styleId="WW8Num1z2">
    <w:name w:val="WW8Num1z2"/>
    <w:uiPriority w:val="99"/>
    <w:qFormat/>
    <w:rsid w:val="007E3D3A"/>
  </w:style>
  <w:style w:type="character" w:customStyle="1" w:styleId="WW8Num1z3">
    <w:name w:val="WW8Num1z3"/>
    <w:uiPriority w:val="99"/>
    <w:qFormat/>
    <w:rsid w:val="007E3D3A"/>
  </w:style>
  <w:style w:type="character" w:customStyle="1" w:styleId="WW8Num1z4">
    <w:name w:val="WW8Num1z4"/>
    <w:uiPriority w:val="99"/>
    <w:qFormat/>
    <w:rsid w:val="007E3D3A"/>
  </w:style>
  <w:style w:type="character" w:customStyle="1" w:styleId="WW8Num1z5">
    <w:name w:val="WW8Num1z5"/>
    <w:uiPriority w:val="99"/>
    <w:qFormat/>
    <w:rsid w:val="007E3D3A"/>
  </w:style>
  <w:style w:type="character" w:customStyle="1" w:styleId="WW8Num1z6">
    <w:name w:val="WW8Num1z6"/>
    <w:uiPriority w:val="99"/>
    <w:qFormat/>
    <w:rsid w:val="007E3D3A"/>
  </w:style>
  <w:style w:type="character" w:customStyle="1" w:styleId="WW8Num1z7">
    <w:name w:val="WW8Num1z7"/>
    <w:uiPriority w:val="99"/>
    <w:qFormat/>
    <w:rsid w:val="007E3D3A"/>
  </w:style>
  <w:style w:type="character" w:customStyle="1" w:styleId="WW8Num1z8">
    <w:name w:val="WW8Num1z8"/>
    <w:uiPriority w:val="99"/>
    <w:qFormat/>
    <w:rsid w:val="007E3D3A"/>
  </w:style>
  <w:style w:type="character" w:customStyle="1" w:styleId="1fff5">
    <w:name w:val="Основной шрифт абзаца1"/>
    <w:uiPriority w:val="99"/>
    <w:qFormat/>
    <w:rsid w:val="007E3D3A"/>
  </w:style>
  <w:style w:type="character" w:styleId="afffffff0">
    <w:name w:val="Placeholder Text"/>
    <w:basedOn w:val="a3"/>
    <w:uiPriority w:val="99"/>
    <w:qFormat/>
    <w:rsid w:val="007E3D3A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7E3D3A"/>
    <w:rPr>
      <w:vertAlign w:val="superscript"/>
    </w:rPr>
  </w:style>
  <w:style w:type="character" w:customStyle="1" w:styleId="-">
    <w:name w:val="опред-е"/>
    <w:uiPriority w:val="99"/>
    <w:qFormat/>
    <w:rsid w:val="007E3D3A"/>
    <w:rPr>
      <w:b/>
    </w:rPr>
  </w:style>
  <w:style w:type="character" w:customStyle="1" w:styleId="FontStyle436">
    <w:name w:val="Font Style436"/>
    <w:uiPriority w:val="99"/>
    <w:qFormat/>
    <w:rsid w:val="007E3D3A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7E3D3A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7E3D3A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7E3D3A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7E3D3A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7E3D3A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7E3D3A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7E3D3A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7E3D3A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7E3D3A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7E3D3A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7E3D3A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7E3D3A"/>
    <w:rPr>
      <w:sz w:val="24"/>
    </w:rPr>
  </w:style>
  <w:style w:type="character" w:customStyle="1" w:styleId="231">
    <w:name w:val="Знак Знак231"/>
    <w:uiPriority w:val="99"/>
    <w:qFormat/>
    <w:locked/>
    <w:rsid w:val="007E3D3A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7E3D3A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7E3D3A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7E3D3A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7E3D3A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7E3D3A"/>
  </w:style>
  <w:style w:type="paragraph" w:customStyle="1" w:styleId="48">
    <w:name w:val="Без интервала4"/>
    <w:link w:val="1fff7"/>
    <w:uiPriority w:val="99"/>
    <w:qFormat/>
    <w:rsid w:val="007E3D3A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7E3D3A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7E3D3A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7E3D3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7E3D3A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7E3D3A"/>
    <w:rPr>
      <w:rFonts w:cs="Times New Roman"/>
    </w:rPr>
  </w:style>
  <w:style w:type="character" w:customStyle="1" w:styleId="epm">
    <w:name w:val="epm"/>
    <w:uiPriority w:val="99"/>
    <w:qFormat/>
    <w:rsid w:val="007E3D3A"/>
  </w:style>
  <w:style w:type="character" w:customStyle="1" w:styleId="afffffff2">
    <w:name w:val="Стиль Зеленый"/>
    <w:uiPriority w:val="99"/>
    <w:qFormat/>
    <w:rsid w:val="007E3D3A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7E3D3A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7E3D3A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7E3D3A"/>
    <w:rPr>
      <w:rFonts w:cs="Times New Roman"/>
    </w:rPr>
  </w:style>
  <w:style w:type="character" w:customStyle="1" w:styleId="s5">
    <w:name w:val="s5"/>
    <w:basedOn w:val="a3"/>
    <w:uiPriority w:val="99"/>
    <w:qFormat/>
    <w:rsid w:val="007E3D3A"/>
    <w:rPr>
      <w:rFonts w:cs="Times New Roman"/>
    </w:rPr>
  </w:style>
  <w:style w:type="character" w:customStyle="1" w:styleId="sz12">
    <w:name w:val="sz12"/>
    <w:basedOn w:val="a3"/>
    <w:uiPriority w:val="99"/>
    <w:qFormat/>
    <w:rsid w:val="007E3D3A"/>
    <w:rPr>
      <w:rFonts w:cs="Times New Roman"/>
    </w:rPr>
  </w:style>
  <w:style w:type="character" w:customStyle="1" w:styleId="s6">
    <w:name w:val="s6"/>
    <w:basedOn w:val="a3"/>
    <w:uiPriority w:val="99"/>
    <w:qFormat/>
    <w:rsid w:val="007E3D3A"/>
    <w:rPr>
      <w:rFonts w:cs="Times New Roman"/>
    </w:rPr>
  </w:style>
  <w:style w:type="character" w:customStyle="1" w:styleId="FontStyle133">
    <w:name w:val="Font Style133"/>
    <w:uiPriority w:val="99"/>
    <w:qFormat/>
    <w:rsid w:val="007E3D3A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7E3D3A"/>
  </w:style>
  <w:style w:type="character" w:customStyle="1" w:styleId="11f1">
    <w:name w:val="Знак1 Знак Знак1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7E3D3A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7E3D3A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7E3D3A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7E3D3A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7E3D3A"/>
    <w:rPr>
      <w:sz w:val="24"/>
    </w:rPr>
  </w:style>
  <w:style w:type="character" w:customStyle="1" w:styleId="511">
    <w:name w:val="Знак Знак5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7E3D3A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7E3D3A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7E3D3A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7E3D3A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7E3D3A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7E3D3A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7E3D3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7E3D3A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7E3D3A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7E3D3A"/>
  </w:style>
  <w:style w:type="character" w:customStyle="1" w:styleId="lbldata1">
    <w:name w:val="lbldata1"/>
    <w:uiPriority w:val="99"/>
    <w:qFormat/>
    <w:rsid w:val="007E3D3A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7E3D3A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7E3D3A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7E3D3A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7E3D3A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7E3D3A"/>
    <w:rPr>
      <w:rFonts w:cs="Times New Roman"/>
    </w:rPr>
  </w:style>
  <w:style w:type="paragraph" w:customStyle="1" w:styleId="c3">
    <w:name w:val="c3"/>
    <w:basedOn w:val="a2"/>
    <w:uiPriority w:val="99"/>
    <w:qFormat/>
    <w:rsid w:val="007E3D3A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7E3D3A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7E3D3A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7E3D3A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7E3D3A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7E3D3A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7E3D3A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7E3D3A"/>
    <w:rPr>
      <w:rFonts w:cs="Times New Roman"/>
    </w:rPr>
  </w:style>
  <w:style w:type="character" w:customStyle="1" w:styleId="afffffff4">
    <w:name w:val="полужирный"/>
    <w:uiPriority w:val="99"/>
    <w:qFormat/>
    <w:rsid w:val="007E3D3A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7E3D3A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7E3D3A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7E3D3A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7E3D3A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7E3D3A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7E3D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7E3D3A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7E3D3A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7E3D3A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7E3D3A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7E3D3A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7E3D3A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7E3D3A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7E3D3A"/>
    <w:rPr>
      <w:sz w:val="16"/>
    </w:rPr>
  </w:style>
  <w:style w:type="character" w:customStyle="1" w:styleId="500">
    <w:name w:val="Знак Знак50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7E3D3A"/>
    <w:rPr>
      <w:rFonts w:cs="Times New Roman"/>
    </w:rPr>
  </w:style>
  <w:style w:type="character" w:customStyle="1" w:styleId="520">
    <w:name w:val="Знак Знак52"/>
    <w:uiPriority w:val="99"/>
    <w:qFormat/>
    <w:rsid w:val="007E3D3A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7E3D3A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7E3D3A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7E3D3A"/>
  </w:style>
  <w:style w:type="character" w:customStyle="1" w:styleId="fliesstext">
    <w:name w:val="fliesstext"/>
    <w:uiPriority w:val="99"/>
    <w:qFormat/>
    <w:rsid w:val="007E3D3A"/>
  </w:style>
  <w:style w:type="character" w:customStyle="1" w:styleId="skypec2ctextspan">
    <w:name w:val="skype_c2c_text_span"/>
    <w:uiPriority w:val="99"/>
    <w:qFormat/>
    <w:rsid w:val="007E3D3A"/>
  </w:style>
  <w:style w:type="paragraph" w:customStyle="1" w:styleId="1fffd">
    <w:name w:val="ЗАГОЛОВОК 1"/>
    <w:link w:val="1fffe"/>
    <w:uiPriority w:val="99"/>
    <w:qFormat/>
    <w:rsid w:val="007E3D3A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7E3D3A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7E3D3A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7E3D3A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7E3D3A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7E3D3A"/>
    <w:rPr>
      <w:sz w:val="24"/>
    </w:rPr>
  </w:style>
  <w:style w:type="character" w:customStyle="1" w:styleId="s15122">
    <w:name w:val="s15122"/>
    <w:basedOn w:val="a3"/>
    <w:uiPriority w:val="99"/>
    <w:qFormat/>
    <w:rsid w:val="007E3D3A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7E3D3A"/>
    <w:rPr>
      <w:rFonts w:cs="Times New Roman"/>
    </w:rPr>
  </w:style>
  <w:style w:type="character" w:customStyle="1" w:styleId="CommentTextChar1">
    <w:name w:val="Comment Text Char1"/>
    <w:uiPriority w:val="99"/>
    <w:qFormat/>
    <w:rsid w:val="007E3D3A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7E3D3A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7E3D3A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7E3D3A"/>
    <w:rPr>
      <w:sz w:val="24"/>
    </w:rPr>
  </w:style>
  <w:style w:type="character" w:customStyle="1" w:styleId="1ffff">
    <w:name w:val="Основной текст Знак Знак Знак1"/>
    <w:uiPriority w:val="99"/>
    <w:rsid w:val="007E3D3A"/>
    <w:rPr>
      <w:sz w:val="24"/>
    </w:rPr>
  </w:style>
  <w:style w:type="character" w:customStyle="1" w:styleId="56">
    <w:name w:val="Знак Знак5"/>
    <w:uiPriority w:val="99"/>
    <w:qFormat/>
    <w:locked/>
    <w:rsid w:val="007E3D3A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7E3D3A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7E3D3A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7E3D3A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7E3D3A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7E3D3A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7E3D3A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7E3D3A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7E3D3A"/>
    <w:rPr>
      <w:color w:val="auto"/>
    </w:rPr>
  </w:style>
  <w:style w:type="paragraph" w:customStyle="1" w:styleId="bodytext2">
    <w:name w:val="bodytext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7E3D3A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7E3D3A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7E3D3A"/>
    <w:rPr>
      <w:rFonts w:cs="Times New Roman"/>
    </w:rPr>
  </w:style>
  <w:style w:type="paragraph" w:customStyle="1" w:styleId="text">
    <w:name w:val="tex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7E3D3A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7E3D3A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7E3D3A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7E3D3A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7E3D3A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7E3D3A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7E3D3A"/>
    <w:rPr>
      <w:rFonts w:cs="Times New Roman"/>
    </w:rPr>
  </w:style>
  <w:style w:type="paragraph" w:customStyle="1" w:styleId="p">
    <w:name w:val="p"/>
    <w:basedOn w:val="a2"/>
    <w:uiPriority w:val="99"/>
    <w:qFormat/>
    <w:rsid w:val="007E3D3A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7E3D3A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7E3D3A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7E3D3A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7E3D3A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7E3D3A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7E3D3A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7E3D3A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7E3D3A"/>
    <w:rPr>
      <w:lang w:eastAsia="ru-RU"/>
    </w:rPr>
  </w:style>
  <w:style w:type="character" w:customStyle="1" w:styleId="612">
    <w:name w:val="Знак Знак61"/>
    <w:uiPriority w:val="99"/>
    <w:qFormat/>
    <w:rsid w:val="007E3D3A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7E3D3A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7E3D3A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7E3D3A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7E3D3A"/>
    <w:rPr>
      <w:sz w:val="24"/>
    </w:rPr>
  </w:style>
  <w:style w:type="character" w:customStyle="1" w:styleId="BodyTextIndentChar1">
    <w:name w:val="Body Text Indent Char1"/>
    <w:uiPriority w:val="99"/>
    <w:qFormat/>
    <w:rsid w:val="007E3D3A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7E3D3A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7E3D3A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7E3D3A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7E3D3A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7E3D3A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7E3D3A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7E3D3A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7E3D3A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7E3D3A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7E3D3A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7E3D3A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7E3D3A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7E3D3A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7E3D3A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7E3D3A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7E3D3A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7E3D3A"/>
    <w:rPr>
      <w:i/>
      <w:color w:val="808080"/>
    </w:rPr>
  </w:style>
  <w:style w:type="paragraph" w:customStyle="1" w:styleId="p35">
    <w:name w:val="p35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7E3D3A"/>
    <w:rPr>
      <w:rFonts w:cs="Times New Roman"/>
    </w:rPr>
  </w:style>
  <w:style w:type="character" w:customStyle="1" w:styleId="FontStyle820">
    <w:name w:val="Font Style820"/>
    <w:uiPriority w:val="99"/>
    <w:qFormat/>
    <w:rsid w:val="007E3D3A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7E3D3A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7E3D3A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7E3D3A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7E3D3A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7E3D3A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7E3D3A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7E3D3A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7E3D3A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7E3D3A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7E3D3A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7E3D3A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7E3D3A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7E3D3A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7E3D3A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7E3D3A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7E3D3A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7E3D3A"/>
    <w:rPr>
      <w:rFonts w:cs="Times New Roman"/>
    </w:rPr>
  </w:style>
  <w:style w:type="character" w:customStyle="1" w:styleId="s2">
    <w:name w:val="s2"/>
    <w:basedOn w:val="a3"/>
    <w:uiPriority w:val="99"/>
    <w:qFormat/>
    <w:rsid w:val="007E3D3A"/>
    <w:rPr>
      <w:rFonts w:cs="Times New Roman"/>
    </w:rPr>
  </w:style>
  <w:style w:type="paragraph" w:customStyle="1" w:styleId="p2">
    <w:name w:val="p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7E3D3A"/>
    <w:rPr>
      <w:rFonts w:ascii="Wingdings" w:hAnsi="Wingdings"/>
    </w:rPr>
  </w:style>
  <w:style w:type="character" w:customStyle="1" w:styleId="WW8Num4z0">
    <w:name w:val="WW8Num4z0"/>
    <w:uiPriority w:val="99"/>
    <w:qFormat/>
    <w:rsid w:val="007E3D3A"/>
    <w:rPr>
      <w:color w:val="auto"/>
    </w:rPr>
  </w:style>
  <w:style w:type="character" w:customStyle="1" w:styleId="WW8Num5z0">
    <w:name w:val="WW8Num5z0"/>
    <w:uiPriority w:val="99"/>
    <w:qFormat/>
    <w:rsid w:val="007E3D3A"/>
    <w:rPr>
      <w:b/>
      <w:sz w:val="20"/>
    </w:rPr>
  </w:style>
  <w:style w:type="character" w:customStyle="1" w:styleId="WW8Num6z0">
    <w:name w:val="WW8Num6z0"/>
    <w:uiPriority w:val="99"/>
    <w:qFormat/>
    <w:rsid w:val="007E3D3A"/>
    <w:rPr>
      <w:sz w:val="20"/>
    </w:rPr>
  </w:style>
  <w:style w:type="character" w:customStyle="1" w:styleId="WW8Num7z0">
    <w:name w:val="WW8Num7z0"/>
    <w:uiPriority w:val="99"/>
    <w:qFormat/>
    <w:rsid w:val="007E3D3A"/>
    <w:rPr>
      <w:b/>
      <w:sz w:val="20"/>
    </w:rPr>
  </w:style>
  <w:style w:type="character" w:customStyle="1" w:styleId="WW8Num9z0">
    <w:name w:val="WW8Num9z0"/>
    <w:uiPriority w:val="99"/>
    <w:qFormat/>
    <w:rsid w:val="007E3D3A"/>
    <w:rPr>
      <w:sz w:val="20"/>
    </w:rPr>
  </w:style>
  <w:style w:type="character" w:customStyle="1" w:styleId="WW8Num9z1">
    <w:name w:val="WW8Num9z1"/>
    <w:uiPriority w:val="99"/>
    <w:qFormat/>
    <w:rsid w:val="007E3D3A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7E3D3A"/>
  </w:style>
  <w:style w:type="character" w:customStyle="1" w:styleId="WW8Num9z3">
    <w:name w:val="WW8Num9z3"/>
    <w:uiPriority w:val="99"/>
    <w:qFormat/>
    <w:rsid w:val="007E3D3A"/>
  </w:style>
  <w:style w:type="character" w:customStyle="1" w:styleId="WW8Num9z4">
    <w:name w:val="WW8Num9z4"/>
    <w:uiPriority w:val="99"/>
    <w:qFormat/>
    <w:rsid w:val="007E3D3A"/>
  </w:style>
  <w:style w:type="character" w:customStyle="1" w:styleId="WW8Num9z5">
    <w:name w:val="WW8Num9z5"/>
    <w:uiPriority w:val="99"/>
    <w:qFormat/>
    <w:rsid w:val="007E3D3A"/>
  </w:style>
  <w:style w:type="character" w:customStyle="1" w:styleId="WW8Num9z6">
    <w:name w:val="WW8Num9z6"/>
    <w:uiPriority w:val="99"/>
    <w:qFormat/>
    <w:rsid w:val="007E3D3A"/>
  </w:style>
  <w:style w:type="character" w:customStyle="1" w:styleId="WW8Num9z7">
    <w:name w:val="WW8Num9z7"/>
    <w:uiPriority w:val="99"/>
    <w:qFormat/>
    <w:rsid w:val="007E3D3A"/>
  </w:style>
  <w:style w:type="character" w:customStyle="1" w:styleId="WW8Num9z8">
    <w:name w:val="WW8Num9z8"/>
    <w:uiPriority w:val="99"/>
    <w:qFormat/>
    <w:rsid w:val="007E3D3A"/>
  </w:style>
  <w:style w:type="character" w:customStyle="1" w:styleId="WW8Num10z0">
    <w:name w:val="WW8Num10z0"/>
    <w:uiPriority w:val="99"/>
    <w:qFormat/>
    <w:rsid w:val="007E3D3A"/>
    <w:rPr>
      <w:sz w:val="20"/>
    </w:rPr>
  </w:style>
  <w:style w:type="character" w:customStyle="1" w:styleId="WW8Num11z0">
    <w:name w:val="WW8Num11z0"/>
    <w:uiPriority w:val="99"/>
    <w:qFormat/>
    <w:rsid w:val="007E3D3A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7E3D3A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7E3D3A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7E3D3A"/>
    <w:rPr>
      <w:sz w:val="20"/>
    </w:rPr>
  </w:style>
  <w:style w:type="character" w:customStyle="1" w:styleId="WW8Num15z0">
    <w:name w:val="WW8Num15z0"/>
    <w:uiPriority w:val="99"/>
    <w:qFormat/>
    <w:rsid w:val="007E3D3A"/>
    <w:rPr>
      <w:sz w:val="20"/>
    </w:rPr>
  </w:style>
  <w:style w:type="character" w:customStyle="1" w:styleId="WW8Num17z0">
    <w:name w:val="WW8Num17z0"/>
    <w:uiPriority w:val="99"/>
    <w:qFormat/>
    <w:rsid w:val="007E3D3A"/>
    <w:rPr>
      <w:rFonts w:ascii="Wingdings" w:hAnsi="Wingdings"/>
    </w:rPr>
  </w:style>
  <w:style w:type="character" w:customStyle="1" w:styleId="WW8Num18z0">
    <w:name w:val="WW8Num18z0"/>
    <w:uiPriority w:val="99"/>
    <w:qFormat/>
    <w:rsid w:val="007E3D3A"/>
  </w:style>
  <w:style w:type="character" w:customStyle="1" w:styleId="WW8Num18z1">
    <w:name w:val="WW8Num18z1"/>
    <w:uiPriority w:val="99"/>
    <w:qFormat/>
    <w:rsid w:val="007E3D3A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7E3D3A"/>
  </w:style>
  <w:style w:type="character" w:customStyle="1" w:styleId="WW8Num18z3">
    <w:name w:val="WW8Num18z3"/>
    <w:uiPriority w:val="99"/>
    <w:qFormat/>
    <w:rsid w:val="007E3D3A"/>
  </w:style>
  <w:style w:type="character" w:customStyle="1" w:styleId="WW8Num18z4">
    <w:name w:val="WW8Num18z4"/>
    <w:uiPriority w:val="99"/>
    <w:qFormat/>
    <w:rsid w:val="007E3D3A"/>
  </w:style>
  <w:style w:type="character" w:customStyle="1" w:styleId="WW8Num18z5">
    <w:name w:val="WW8Num18z5"/>
    <w:uiPriority w:val="99"/>
    <w:qFormat/>
    <w:rsid w:val="007E3D3A"/>
  </w:style>
  <w:style w:type="character" w:customStyle="1" w:styleId="WW8Num18z6">
    <w:name w:val="WW8Num18z6"/>
    <w:uiPriority w:val="99"/>
    <w:qFormat/>
    <w:rsid w:val="007E3D3A"/>
  </w:style>
  <w:style w:type="character" w:customStyle="1" w:styleId="WW8Num18z7">
    <w:name w:val="WW8Num18z7"/>
    <w:uiPriority w:val="99"/>
    <w:qFormat/>
    <w:rsid w:val="007E3D3A"/>
  </w:style>
  <w:style w:type="character" w:customStyle="1" w:styleId="WW8Num18z8">
    <w:name w:val="WW8Num18z8"/>
    <w:uiPriority w:val="99"/>
    <w:qFormat/>
    <w:rsid w:val="007E3D3A"/>
  </w:style>
  <w:style w:type="character" w:customStyle="1" w:styleId="WW8Num19z0">
    <w:name w:val="WW8Num19z0"/>
    <w:uiPriority w:val="99"/>
    <w:qFormat/>
    <w:rsid w:val="007E3D3A"/>
  </w:style>
  <w:style w:type="character" w:customStyle="1" w:styleId="WW8Num19z1">
    <w:name w:val="WW8Num19z1"/>
    <w:uiPriority w:val="99"/>
    <w:qFormat/>
    <w:rsid w:val="007E3D3A"/>
  </w:style>
  <w:style w:type="character" w:customStyle="1" w:styleId="WW8Num19z2">
    <w:name w:val="WW8Num19z2"/>
    <w:uiPriority w:val="99"/>
    <w:qFormat/>
    <w:rsid w:val="007E3D3A"/>
  </w:style>
  <w:style w:type="character" w:customStyle="1" w:styleId="WW8Num19z3">
    <w:name w:val="WW8Num19z3"/>
    <w:uiPriority w:val="99"/>
    <w:qFormat/>
    <w:rsid w:val="007E3D3A"/>
  </w:style>
  <w:style w:type="character" w:customStyle="1" w:styleId="WW8Num19z4">
    <w:name w:val="WW8Num19z4"/>
    <w:uiPriority w:val="99"/>
    <w:qFormat/>
    <w:rsid w:val="007E3D3A"/>
  </w:style>
  <w:style w:type="character" w:customStyle="1" w:styleId="WW8Num19z5">
    <w:name w:val="WW8Num19z5"/>
    <w:uiPriority w:val="99"/>
    <w:qFormat/>
    <w:rsid w:val="007E3D3A"/>
  </w:style>
  <w:style w:type="character" w:customStyle="1" w:styleId="WW8Num19z6">
    <w:name w:val="WW8Num19z6"/>
    <w:uiPriority w:val="99"/>
    <w:qFormat/>
    <w:rsid w:val="007E3D3A"/>
  </w:style>
  <w:style w:type="character" w:customStyle="1" w:styleId="WW8Num19z7">
    <w:name w:val="WW8Num19z7"/>
    <w:uiPriority w:val="99"/>
    <w:qFormat/>
    <w:rsid w:val="007E3D3A"/>
  </w:style>
  <w:style w:type="character" w:customStyle="1" w:styleId="WW8Num19z8">
    <w:name w:val="WW8Num19z8"/>
    <w:uiPriority w:val="99"/>
    <w:qFormat/>
    <w:rsid w:val="007E3D3A"/>
  </w:style>
  <w:style w:type="character" w:customStyle="1" w:styleId="WW8Num4z1">
    <w:name w:val="WW8Num4z1"/>
    <w:uiPriority w:val="99"/>
    <w:qFormat/>
    <w:rsid w:val="007E3D3A"/>
  </w:style>
  <w:style w:type="character" w:customStyle="1" w:styleId="WW8Num4z2">
    <w:name w:val="WW8Num4z2"/>
    <w:uiPriority w:val="99"/>
    <w:qFormat/>
    <w:rsid w:val="007E3D3A"/>
  </w:style>
  <w:style w:type="character" w:customStyle="1" w:styleId="WW8Num4z3">
    <w:name w:val="WW8Num4z3"/>
    <w:uiPriority w:val="99"/>
    <w:qFormat/>
    <w:rsid w:val="007E3D3A"/>
  </w:style>
  <w:style w:type="character" w:customStyle="1" w:styleId="WW8Num4z4">
    <w:name w:val="WW8Num4z4"/>
    <w:uiPriority w:val="99"/>
    <w:qFormat/>
    <w:rsid w:val="007E3D3A"/>
  </w:style>
  <w:style w:type="character" w:customStyle="1" w:styleId="WW8Num4z5">
    <w:name w:val="WW8Num4z5"/>
    <w:uiPriority w:val="99"/>
    <w:qFormat/>
    <w:rsid w:val="007E3D3A"/>
  </w:style>
  <w:style w:type="character" w:customStyle="1" w:styleId="WW8Num4z6">
    <w:name w:val="WW8Num4z6"/>
    <w:uiPriority w:val="99"/>
    <w:qFormat/>
    <w:rsid w:val="007E3D3A"/>
  </w:style>
  <w:style w:type="character" w:customStyle="1" w:styleId="WW8Num4z7">
    <w:name w:val="WW8Num4z7"/>
    <w:uiPriority w:val="99"/>
    <w:qFormat/>
    <w:rsid w:val="007E3D3A"/>
  </w:style>
  <w:style w:type="character" w:customStyle="1" w:styleId="WW8Num4z8">
    <w:name w:val="WW8Num4z8"/>
    <w:uiPriority w:val="99"/>
    <w:qFormat/>
    <w:rsid w:val="007E3D3A"/>
  </w:style>
  <w:style w:type="character" w:customStyle="1" w:styleId="WW8Num5z1">
    <w:name w:val="WW8Num5z1"/>
    <w:uiPriority w:val="99"/>
    <w:qFormat/>
    <w:rsid w:val="007E3D3A"/>
  </w:style>
  <w:style w:type="character" w:customStyle="1" w:styleId="WW8Num5z2">
    <w:name w:val="WW8Num5z2"/>
    <w:uiPriority w:val="99"/>
    <w:qFormat/>
    <w:rsid w:val="007E3D3A"/>
  </w:style>
  <w:style w:type="character" w:customStyle="1" w:styleId="WW8Num5z3">
    <w:name w:val="WW8Num5z3"/>
    <w:uiPriority w:val="99"/>
    <w:qFormat/>
    <w:rsid w:val="007E3D3A"/>
  </w:style>
  <w:style w:type="character" w:customStyle="1" w:styleId="WW8Num5z4">
    <w:name w:val="WW8Num5z4"/>
    <w:uiPriority w:val="99"/>
    <w:qFormat/>
    <w:rsid w:val="007E3D3A"/>
  </w:style>
  <w:style w:type="character" w:customStyle="1" w:styleId="WW8Num5z5">
    <w:name w:val="WW8Num5z5"/>
    <w:uiPriority w:val="99"/>
    <w:qFormat/>
    <w:rsid w:val="007E3D3A"/>
  </w:style>
  <w:style w:type="character" w:customStyle="1" w:styleId="WW8Num5z6">
    <w:name w:val="WW8Num5z6"/>
    <w:uiPriority w:val="99"/>
    <w:qFormat/>
    <w:rsid w:val="007E3D3A"/>
  </w:style>
  <w:style w:type="character" w:customStyle="1" w:styleId="WW8Num5z7">
    <w:name w:val="WW8Num5z7"/>
    <w:uiPriority w:val="99"/>
    <w:qFormat/>
    <w:rsid w:val="007E3D3A"/>
  </w:style>
  <w:style w:type="character" w:customStyle="1" w:styleId="WW8Num5z8">
    <w:name w:val="WW8Num5z8"/>
    <w:uiPriority w:val="99"/>
    <w:qFormat/>
    <w:rsid w:val="007E3D3A"/>
  </w:style>
  <w:style w:type="character" w:customStyle="1" w:styleId="WW8Num6z1">
    <w:name w:val="WW8Num6z1"/>
    <w:uiPriority w:val="99"/>
    <w:qFormat/>
    <w:rsid w:val="007E3D3A"/>
  </w:style>
  <w:style w:type="character" w:customStyle="1" w:styleId="WW8Num6z2">
    <w:name w:val="WW8Num6z2"/>
    <w:uiPriority w:val="99"/>
    <w:qFormat/>
    <w:rsid w:val="007E3D3A"/>
  </w:style>
  <w:style w:type="character" w:customStyle="1" w:styleId="WW8Num6z3">
    <w:name w:val="WW8Num6z3"/>
    <w:uiPriority w:val="99"/>
    <w:qFormat/>
    <w:rsid w:val="007E3D3A"/>
  </w:style>
  <w:style w:type="character" w:customStyle="1" w:styleId="WW8Num6z4">
    <w:name w:val="WW8Num6z4"/>
    <w:uiPriority w:val="99"/>
    <w:qFormat/>
    <w:rsid w:val="007E3D3A"/>
  </w:style>
  <w:style w:type="character" w:customStyle="1" w:styleId="WW8Num6z5">
    <w:name w:val="WW8Num6z5"/>
    <w:uiPriority w:val="99"/>
    <w:qFormat/>
    <w:rsid w:val="007E3D3A"/>
  </w:style>
  <w:style w:type="character" w:customStyle="1" w:styleId="WW8Num6z6">
    <w:name w:val="WW8Num6z6"/>
    <w:uiPriority w:val="99"/>
    <w:qFormat/>
    <w:rsid w:val="007E3D3A"/>
  </w:style>
  <w:style w:type="character" w:customStyle="1" w:styleId="WW8Num6z7">
    <w:name w:val="WW8Num6z7"/>
    <w:uiPriority w:val="99"/>
    <w:qFormat/>
    <w:rsid w:val="007E3D3A"/>
  </w:style>
  <w:style w:type="character" w:customStyle="1" w:styleId="WW8Num6z8">
    <w:name w:val="WW8Num6z8"/>
    <w:uiPriority w:val="99"/>
    <w:qFormat/>
    <w:rsid w:val="007E3D3A"/>
  </w:style>
  <w:style w:type="character" w:customStyle="1" w:styleId="WW8Num7z1">
    <w:name w:val="WW8Num7z1"/>
    <w:uiPriority w:val="99"/>
    <w:qFormat/>
    <w:rsid w:val="007E3D3A"/>
  </w:style>
  <w:style w:type="character" w:customStyle="1" w:styleId="WW8Num7z2">
    <w:name w:val="WW8Num7z2"/>
    <w:uiPriority w:val="99"/>
    <w:qFormat/>
    <w:rsid w:val="007E3D3A"/>
  </w:style>
  <w:style w:type="character" w:customStyle="1" w:styleId="WW8Num7z3">
    <w:name w:val="WW8Num7z3"/>
    <w:uiPriority w:val="99"/>
    <w:qFormat/>
    <w:rsid w:val="007E3D3A"/>
  </w:style>
  <w:style w:type="character" w:customStyle="1" w:styleId="WW8Num7z4">
    <w:name w:val="WW8Num7z4"/>
    <w:uiPriority w:val="99"/>
    <w:qFormat/>
    <w:rsid w:val="007E3D3A"/>
  </w:style>
  <w:style w:type="character" w:customStyle="1" w:styleId="WW8Num7z5">
    <w:name w:val="WW8Num7z5"/>
    <w:uiPriority w:val="99"/>
    <w:qFormat/>
    <w:rsid w:val="007E3D3A"/>
  </w:style>
  <w:style w:type="character" w:customStyle="1" w:styleId="WW8Num7z6">
    <w:name w:val="WW8Num7z6"/>
    <w:uiPriority w:val="99"/>
    <w:qFormat/>
    <w:rsid w:val="007E3D3A"/>
  </w:style>
  <w:style w:type="character" w:customStyle="1" w:styleId="WW8Num7z7">
    <w:name w:val="WW8Num7z7"/>
    <w:uiPriority w:val="99"/>
    <w:qFormat/>
    <w:rsid w:val="007E3D3A"/>
  </w:style>
  <w:style w:type="character" w:customStyle="1" w:styleId="WW8Num7z8">
    <w:name w:val="WW8Num7z8"/>
    <w:uiPriority w:val="99"/>
    <w:qFormat/>
    <w:rsid w:val="007E3D3A"/>
  </w:style>
  <w:style w:type="character" w:customStyle="1" w:styleId="WW8Num8z1">
    <w:name w:val="WW8Num8z1"/>
    <w:uiPriority w:val="99"/>
    <w:qFormat/>
    <w:rsid w:val="007E3D3A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7E3D3A"/>
  </w:style>
  <w:style w:type="character" w:customStyle="1" w:styleId="WW8Num8z3">
    <w:name w:val="WW8Num8z3"/>
    <w:uiPriority w:val="99"/>
    <w:qFormat/>
    <w:rsid w:val="007E3D3A"/>
  </w:style>
  <w:style w:type="character" w:customStyle="1" w:styleId="WW8Num8z4">
    <w:name w:val="WW8Num8z4"/>
    <w:uiPriority w:val="99"/>
    <w:qFormat/>
    <w:rsid w:val="007E3D3A"/>
  </w:style>
  <w:style w:type="character" w:customStyle="1" w:styleId="WW8Num8z5">
    <w:name w:val="WW8Num8z5"/>
    <w:uiPriority w:val="99"/>
    <w:qFormat/>
    <w:rsid w:val="007E3D3A"/>
  </w:style>
  <w:style w:type="character" w:customStyle="1" w:styleId="WW8Num8z6">
    <w:name w:val="WW8Num8z6"/>
    <w:uiPriority w:val="99"/>
    <w:qFormat/>
    <w:rsid w:val="007E3D3A"/>
  </w:style>
  <w:style w:type="character" w:customStyle="1" w:styleId="WW8Num8z7">
    <w:name w:val="WW8Num8z7"/>
    <w:uiPriority w:val="99"/>
    <w:qFormat/>
    <w:rsid w:val="007E3D3A"/>
  </w:style>
  <w:style w:type="character" w:customStyle="1" w:styleId="WW8Num8z8">
    <w:name w:val="WW8Num8z8"/>
    <w:uiPriority w:val="99"/>
    <w:qFormat/>
    <w:rsid w:val="007E3D3A"/>
  </w:style>
  <w:style w:type="character" w:customStyle="1" w:styleId="WW8Num10z1">
    <w:name w:val="WW8Num10z1"/>
    <w:uiPriority w:val="99"/>
    <w:qFormat/>
    <w:rsid w:val="007E3D3A"/>
  </w:style>
  <w:style w:type="character" w:customStyle="1" w:styleId="WW8Num10z2">
    <w:name w:val="WW8Num10z2"/>
    <w:uiPriority w:val="99"/>
    <w:qFormat/>
    <w:rsid w:val="007E3D3A"/>
  </w:style>
  <w:style w:type="character" w:customStyle="1" w:styleId="WW8Num10z3">
    <w:name w:val="WW8Num10z3"/>
    <w:uiPriority w:val="99"/>
    <w:qFormat/>
    <w:rsid w:val="007E3D3A"/>
  </w:style>
  <w:style w:type="character" w:customStyle="1" w:styleId="WW8Num10z4">
    <w:name w:val="WW8Num10z4"/>
    <w:uiPriority w:val="99"/>
    <w:qFormat/>
    <w:rsid w:val="007E3D3A"/>
  </w:style>
  <w:style w:type="character" w:customStyle="1" w:styleId="WW8Num10z5">
    <w:name w:val="WW8Num10z5"/>
    <w:uiPriority w:val="99"/>
    <w:qFormat/>
    <w:rsid w:val="007E3D3A"/>
  </w:style>
  <w:style w:type="character" w:customStyle="1" w:styleId="WW8Num10z6">
    <w:name w:val="WW8Num10z6"/>
    <w:uiPriority w:val="99"/>
    <w:qFormat/>
    <w:rsid w:val="007E3D3A"/>
  </w:style>
  <w:style w:type="character" w:customStyle="1" w:styleId="WW8Num10z7">
    <w:name w:val="WW8Num10z7"/>
    <w:uiPriority w:val="99"/>
    <w:qFormat/>
    <w:rsid w:val="007E3D3A"/>
  </w:style>
  <w:style w:type="character" w:customStyle="1" w:styleId="WW8Num10z8">
    <w:name w:val="WW8Num10z8"/>
    <w:uiPriority w:val="99"/>
    <w:qFormat/>
    <w:rsid w:val="007E3D3A"/>
  </w:style>
  <w:style w:type="character" w:customStyle="1" w:styleId="WW8Num11z1">
    <w:name w:val="WW8Num11z1"/>
    <w:uiPriority w:val="99"/>
    <w:qFormat/>
    <w:rsid w:val="007E3D3A"/>
    <w:rPr>
      <w:sz w:val="20"/>
    </w:rPr>
  </w:style>
  <w:style w:type="character" w:customStyle="1" w:styleId="WW8Num11z2">
    <w:name w:val="WW8Num11z2"/>
    <w:uiPriority w:val="99"/>
    <w:qFormat/>
    <w:rsid w:val="007E3D3A"/>
  </w:style>
  <w:style w:type="character" w:customStyle="1" w:styleId="WW8Num11z3">
    <w:name w:val="WW8Num11z3"/>
    <w:uiPriority w:val="99"/>
    <w:qFormat/>
    <w:rsid w:val="007E3D3A"/>
  </w:style>
  <w:style w:type="character" w:customStyle="1" w:styleId="WW8Num11z4">
    <w:name w:val="WW8Num11z4"/>
    <w:uiPriority w:val="99"/>
    <w:qFormat/>
    <w:rsid w:val="007E3D3A"/>
  </w:style>
  <w:style w:type="character" w:customStyle="1" w:styleId="WW8Num11z5">
    <w:name w:val="WW8Num11z5"/>
    <w:uiPriority w:val="99"/>
    <w:qFormat/>
    <w:rsid w:val="007E3D3A"/>
  </w:style>
  <w:style w:type="character" w:customStyle="1" w:styleId="WW8Num11z6">
    <w:name w:val="WW8Num11z6"/>
    <w:uiPriority w:val="99"/>
    <w:qFormat/>
    <w:rsid w:val="007E3D3A"/>
  </w:style>
  <w:style w:type="character" w:customStyle="1" w:styleId="WW8Num11z7">
    <w:name w:val="WW8Num11z7"/>
    <w:uiPriority w:val="99"/>
    <w:qFormat/>
    <w:rsid w:val="007E3D3A"/>
  </w:style>
  <w:style w:type="character" w:customStyle="1" w:styleId="WW8Num11z8">
    <w:name w:val="WW8Num11z8"/>
    <w:uiPriority w:val="99"/>
    <w:qFormat/>
    <w:rsid w:val="007E3D3A"/>
  </w:style>
  <w:style w:type="character" w:customStyle="1" w:styleId="WW8Num12z2">
    <w:name w:val="WW8Num12z2"/>
    <w:uiPriority w:val="99"/>
    <w:qFormat/>
    <w:rsid w:val="007E3D3A"/>
    <w:rPr>
      <w:rFonts w:ascii="Wingdings" w:hAnsi="Wingdings"/>
    </w:rPr>
  </w:style>
  <w:style w:type="character" w:customStyle="1" w:styleId="WW8Num12z3">
    <w:name w:val="WW8Num12z3"/>
    <w:uiPriority w:val="99"/>
    <w:qFormat/>
    <w:rsid w:val="007E3D3A"/>
    <w:rPr>
      <w:rFonts w:ascii="Symbol" w:hAnsi="Symbol"/>
    </w:rPr>
  </w:style>
  <w:style w:type="character" w:customStyle="1" w:styleId="WW8Num12z4">
    <w:name w:val="WW8Num12z4"/>
    <w:uiPriority w:val="99"/>
    <w:qFormat/>
    <w:rsid w:val="007E3D3A"/>
    <w:rPr>
      <w:rFonts w:ascii="Courier New" w:hAnsi="Courier New"/>
    </w:rPr>
  </w:style>
  <w:style w:type="character" w:customStyle="1" w:styleId="WW8Num13z1">
    <w:name w:val="WW8Num13z1"/>
    <w:uiPriority w:val="99"/>
    <w:qFormat/>
    <w:rsid w:val="007E3D3A"/>
  </w:style>
  <w:style w:type="character" w:customStyle="1" w:styleId="WW8Num13z2">
    <w:name w:val="WW8Num13z2"/>
    <w:uiPriority w:val="99"/>
    <w:qFormat/>
    <w:rsid w:val="007E3D3A"/>
  </w:style>
  <w:style w:type="character" w:customStyle="1" w:styleId="WW8Num13z3">
    <w:name w:val="WW8Num13z3"/>
    <w:uiPriority w:val="99"/>
    <w:qFormat/>
    <w:rsid w:val="007E3D3A"/>
  </w:style>
  <w:style w:type="character" w:customStyle="1" w:styleId="WW8Num13z4">
    <w:name w:val="WW8Num13z4"/>
    <w:uiPriority w:val="99"/>
    <w:qFormat/>
    <w:rsid w:val="007E3D3A"/>
  </w:style>
  <w:style w:type="character" w:customStyle="1" w:styleId="WW8Num13z5">
    <w:name w:val="WW8Num13z5"/>
    <w:uiPriority w:val="99"/>
    <w:qFormat/>
    <w:rsid w:val="007E3D3A"/>
  </w:style>
  <w:style w:type="character" w:customStyle="1" w:styleId="WW8Num13z6">
    <w:name w:val="WW8Num13z6"/>
    <w:uiPriority w:val="99"/>
    <w:qFormat/>
    <w:rsid w:val="007E3D3A"/>
  </w:style>
  <w:style w:type="character" w:customStyle="1" w:styleId="WW8Num13z7">
    <w:name w:val="WW8Num13z7"/>
    <w:uiPriority w:val="99"/>
    <w:qFormat/>
    <w:rsid w:val="007E3D3A"/>
  </w:style>
  <w:style w:type="character" w:customStyle="1" w:styleId="WW8Num13z8">
    <w:name w:val="WW8Num13z8"/>
    <w:uiPriority w:val="99"/>
    <w:qFormat/>
    <w:rsid w:val="007E3D3A"/>
  </w:style>
  <w:style w:type="character" w:customStyle="1" w:styleId="WW8Num14z1">
    <w:name w:val="WW8Num14z1"/>
    <w:uiPriority w:val="99"/>
    <w:qFormat/>
    <w:rsid w:val="007E3D3A"/>
  </w:style>
  <w:style w:type="character" w:customStyle="1" w:styleId="WW8Num14z2">
    <w:name w:val="WW8Num14z2"/>
    <w:uiPriority w:val="99"/>
    <w:qFormat/>
    <w:rsid w:val="007E3D3A"/>
  </w:style>
  <w:style w:type="character" w:customStyle="1" w:styleId="WW8Num14z3">
    <w:name w:val="WW8Num14z3"/>
    <w:uiPriority w:val="99"/>
    <w:qFormat/>
    <w:rsid w:val="007E3D3A"/>
  </w:style>
  <w:style w:type="character" w:customStyle="1" w:styleId="WW8Num14z4">
    <w:name w:val="WW8Num14z4"/>
    <w:uiPriority w:val="99"/>
    <w:qFormat/>
    <w:rsid w:val="007E3D3A"/>
  </w:style>
  <w:style w:type="character" w:customStyle="1" w:styleId="WW8Num14z5">
    <w:name w:val="WW8Num14z5"/>
    <w:uiPriority w:val="99"/>
    <w:qFormat/>
    <w:rsid w:val="007E3D3A"/>
  </w:style>
  <w:style w:type="character" w:customStyle="1" w:styleId="WW8Num14z6">
    <w:name w:val="WW8Num14z6"/>
    <w:uiPriority w:val="99"/>
    <w:qFormat/>
    <w:rsid w:val="007E3D3A"/>
  </w:style>
  <w:style w:type="character" w:customStyle="1" w:styleId="WW8Num14z7">
    <w:name w:val="WW8Num14z7"/>
    <w:uiPriority w:val="99"/>
    <w:qFormat/>
    <w:rsid w:val="007E3D3A"/>
  </w:style>
  <w:style w:type="character" w:customStyle="1" w:styleId="WW8Num14z8">
    <w:name w:val="WW8Num14z8"/>
    <w:uiPriority w:val="99"/>
    <w:qFormat/>
    <w:rsid w:val="007E3D3A"/>
  </w:style>
  <w:style w:type="character" w:customStyle="1" w:styleId="WW8Num15z1">
    <w:name w:val="WW8Num15z1"/>
    <w:uiPriority w:val="99"/>
    <w:qFormat/>
    <w:rsid w:val="007E3D3A"/>
  </w:style>
  <w:style w:type="character" w:customStyle="1" w:styleId="WW8Num15z2">
    <w:name w:val="WW8Num15z2"/>
    <w:uiPriority w:val="99"/>
    <w:qFormat/>
    <w:rsid w:val="007E3D3A"/>
  </w:style>
  <w:style w:type="character" w:customStyle="1" w:styleId="WW8Num15z3">
    <w:name w:val="WW8Num15z3"/>
    <w:uiPriority w:val="99"/>
    <w:qFormat/>
    <w:rsid w:val="007E3D3A"/>
  </w:style>
  <w:style w:type="character" w:customStyle="1" w:styleId="WW8Num15z4">
    <w:name w:val="WW8Num15z4"/>
    <w:uiPriority w:val="99"/>
    <w:qFormat/>
    <w:rsid w:val="007E3D3A"/>
  </w:style>
  <w:style w:type="character" w:customStyle="1" w:styleId="WW8Num15z5">
    <w:name w:val="WW8Num15z5"/>
    <w:uiPriority w:val="99"/>
    <w:qFormat/>
    <w:rsid w:val="007E3D3A"/>
  </w:style>
  <w:style w:type="character" w:customStyle="1" w:styleId="WW8Num15z6">
    <w:name w:val="WW8Num15z6"/>
    <w:uiPriority w:val="99"/>
    <w:qFormat/>
    <w:rsid w:val="007E3D3A"/>
  </w:style>
  <w:style w:type="character" w:customStyle="1" w:styleId="WW8Num15z7">
    <w:name w:val="WW8Num15z7"/>
    <w:uiPriority w:val="99"/>
    <w:qFormat/>
    <w:rsid w:val="007E3D3A"/>
  </w:style>
  <w:style w:type="character" w:customStyle="1" w:styleId="WW8Num15z8">
    <w:name w:val="WW8Num15z8"/>
    <w:uiPriority w:val="99"/>
    <w:qFormat/>
    <w:rsid w:val="007E3D3A"/>
  </w:style>
  <w:style w:type="character" w:customStyle="1" w:styleId="WW8Num16z1">
    <w:name w:val="WW8Num16z1"/>
    <w:uiPriority w:val="99"/>
    <w:qFormat/>
    <w:rsid w:val="007E3D3A"/>
  </w:style>
  <w:style w:type="character" w:customStyle="1" w:styleId="WW8Num16z2">
    <w:name w:val="WW8Num16z2"/>
    <w:uiPriority w:val="99"/>
    <w:qFormat/>
    <w:rsid w:val="007E3D3A"/>
  </w:style>
  <w:style w:type="character" w:customStyle="1" w:styleId="WW8Num16z3">
    <w:name w:val="WW8Num16z3"/>
    <w:uiPriority w:val="99"/>
    <w:qFormat/>
    <w:rsid w:val="007E3D3A"/>
  </w:style>
  <w:style w:type="character" w:customStyle="1" w:styleId="WW8Num16z4">
    <w:name w:val="WW8Num16z4"/>
    <w:uiPriority w:val="99"/>
    <w:qFormat/>
    <w:rsid w:val="007E3D3A"/>
  </w:style>
  <w:style w:type="character" w:customStyle="1" w:styleId="WW8Num16z5">
    <w:name w:val="WW8Num16z5"/>
    <w:uiPriority w:val="99"/>
    <w:qFormat/>
    <w:rsid w:val="007E3D3A"/>
  </w:style>
  <w:style w:type="character" w:customStyle="1" w:styleId="WW8Num16z6">
    <w:name w:val="WW8Num16z6"/>
    <w:uiPriority w:val="99"/>
    <w:qFormat/>
    <w:rsid w:val="007E3D3A"/>
  </w:style>
  <w:style w:type="character" w:customStyle="1" w:styleId="WW8Num16z7">
    <w:name w:val="WW8Num16z7"/>
    <w:uiPriority w:val="99"/>
    <w:qFormat/>
    <w:rsid w:val="007E3D3A"/>
  </w:style>
  <w:style w:type="character" w:customStyle="1" w:styleId="WW8Num16z8">
    <w:name w:val="WW8Num16z8"/>
    <w:uiPriority w:val="99"/>
    <w:qFormat/>
    <w:rsid w:val="007E3D3A"/>
  </w:style>
  <w:style w:type="character" w:customStyle="1" w:styleId="affffffff1">
    <w:name w:val="Символ нумерации"/>
    <w:uiPriority w:val="99"/>
    <w:qFormat/>
    <w:rsid w:val="007E3D3A"/>
  </w:style>
  <w:style w:type="paragraph" w:customStyle="1" w:styleId="1ffff3">
    <w:name w:val="Название1"/>
    <w:basedOn w:val="a2"/>
    <w:uiPriority w:val="99"/>
    <w:qFormat/>
    <w:rsid w:val="007E3D3A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7E3D3A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7E3D3A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7E3D3A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7E3D3A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7E3D3A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7E3D3A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7E3D3A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7E3D3A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7E3D3A"/>
    <w:rPr>
      <w:sz w:val="24"/>
    </w:rPr>
  </w:style>
  <w:style w:type="character" w:customStyle="1" w:styleId="501">
    <w:name w:val="Знак Знак501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7E3D3A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7E3D3A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7E3D3A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7E3D3A"/>
    <w:rPr>
      <w:rFonts w:cs="Times New Roman"/>
    </w:rPr>
  </w:style>
  <w:style w:type="character" w:customStyle="1" w:styleId="Heading12">
    <w:name w:val="Heading 12 Знак Знак"/>
    <w:uiPriority w:val="99"/>
    <w:qFormat/>
    <w:rsid w:val="007E3D3A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7E3D3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7E3D3A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7E3D3A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7E3D3A"/>
    <w:rPr>
      <w:lang w:eastAsia="en-US"/>
    </w:rPr>
  </w:style>
  <w:style w:type="character" w:customStyle="1" w:styleId="225">
    <w:name w:val="Заголовок 2 Знак2"/>
    <w:uiPriority w:val="99"/>
    <w:qFormat/>
    <w:rsid w:val="007E3D3A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7E3D3A"/>
    <w:rPr>
      <w:sz w:val="24"/>
    </w:rPr>
  </w:style>
  <w:style w:type="paragraph" w:customStyle="1" w:styleId="paragraf2">
    <w:name w:val="paragraf2"/>
    <w:basedOn w:val="a2"/>
    <w:uiPriority w:val="99"/>
    <w:qFormat/>
    <w:rsid w:val="007E3D3A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7E3D3A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7E3D3A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7E3D3A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7E3D3A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7E3D3A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7E3D3A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7E3D3A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7E3D3A"/>
    <w:rPr>
      <w:color w:val="auto"/>
    </w:rPr>
  </w:style>
  <w:style w:type="paragraph" w:customStyle="1" w:styleId="affffffff3">
    <w:name w:val="Обычный.Нормальный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7E3D3A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7E3D3A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7E3D3A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7E3D3A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7E3D3A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7E3D3A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7E3D3A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7E3D3A"/>
    <w:rPr>
      <w:i/>
    </w:rPr>
  </w:style>
  <w:style w:type="character" w:customStyle="1" w:styleId="font2">
    <w:name w:val="font2"/>
    <w:uiPriority w:val="99"/>
    <w:qFormat/>
    <w:rsid w:val="007E3D3A"/>
  </w:style>
  <w:style w:type="character" w:customStyle="1" w:styleId="keyworddef1">
    <w:name w:val="keyword_def1"/>
    <w:uiPriority w:val="99"/>
    <w:qFormat/>
    <w:rsid w:val="007E3D3A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7E3D3A"/>
    <w:rPr>
      <w:b/>
    </w:rPr>
  </w:style>
  <w:style w:type="paragraph" w:customStyle="1" w:styleId="affffffff5">
    <w:name w:val="Текст документа"/>
    <w:basedOn w:val="a2"/>
    <w:uiPriority w:val="99"/>
    <w:qFormat/>
    <w:rsid w:val="007E3D3A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7E3D3A"/>
    <w:rPr>
      <w:i/>
    </w:rPr>
  </w:style>
  <w:style w:type="paragraph" w:customStyle="1" w:styleId="Style164">
    <w:name w:val="Style16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7E3D3A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7E3D3A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7E3D3A"/>
    <w:rPr>
      <w:i/>
    </w:rPr>
  </w:style>
  <w:style w:type="paragraph" w:customStyle="1" w:styleId="68">
    <w:name w:val="Обычный (веб)6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7E3D3A"/>
  </w:style>
  <w:style w:type="character" w:customStyle="1" w:styleId="pav31">
    <w:name w:val="pav31"/>
    <w:uiPriority w:val="99"/>
    <w:qFormat/>
    <w:rsid w:val="007E3D3A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7E3D3A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7E3D3A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7E3D3A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7E3D3A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7E3D3A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7E3D3A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7E3D3A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7E3D3A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7E3D3A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7E3D3A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7E3D3A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7E3D3A"/>
  </w:style>
  <w:style w:type="character" w:customStyle="1" w:styleId="fontstyle160">
    <w:name w:val="fontstyle16"/>
    <w:uiPriority w:val="99"/>
    <w:qFormat/>
    <w:rsid w:val="007E3D3A"/>
  </w:style>
  <w:style w:type="character" w:customStyle="1" w:styleId="noprint">
    <w:name w:val="noprint"/>
    <w:uiPriority w:val="99"/>
    <w:qFormat/>
    <w:rsid w:val="007E3D3A"/>
  </w:style>
  <w:style w:type="paragraph" w:customStyle="1" w:styleId="center">
    <w:name w:val="cent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7E3D3A"/>
  </w:style>
  <w:style w:type="character" w:customStyle="1" w:styleId="Typewriter">
    <w:name w:val="Typewriter"/>
    <w:uiPriority w:val="99"/>
    <w:qFormat/>
    <w:rsid w:val="007E3D3A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7E3D3A"/>
  </w:style>
  <w:style w:type="character" w:customStyle="1" w:styleId="texample">
    <w:name w:val="texample"/>
    <w:uiPriority w:val="99"/>
    <w:qFormat/>
    <w:rsid w:val="007E3D3A"/>
  </w:style>
  <w:style w:type="character" w:customStyle="1" w:styleId="sentence">
    <w:name w:val="sentence"/>
    <w:uiPriority w:val="99"/>
    <w:qFormat/>
    <w:rsid w:val="007E3D3A"/>
  </w:style>
  <w:style w:type="character" w:customStyle="1" w:styleId="input">
    <w:name w:val="input"/>
    <w:uiPriority w:val="99"/>
    <w:qFormat/>
    <w:rsid w:val="007E3D3A"/>
  </w:style>
  <w:style w:type="character" w:customStyle="1" w:styleId="xmlemitalic">
    <w:name w:val="xml_em_italic"/>
    <w:uiPriority w:val="99"/>
    <w:qFormat/>
    <w:rsid w:val="007E3D3A"/>
  </w:style>
  <w:style w:type="character" w:customStyle="1" w:styleId="serp-urlitem">
    <w:name w:val="serp-url__item"/>
    <w:uiPriority w:val="99"/>
    <w:qFormat/>
    <w:rsid w:val="007E3D3A"/>
  </w:style>
  <w:style w:type="character" w:customStyle="1" w:styleId="1ffff9">
    <w:name w:val="Гиперссылка1"/>
    <w:uiPriority w:val="99"/>
    <w:qFormat/>
    <w:rsid w:val="007E3D3A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7E3D3A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qFormat/>
    <w:rsid w:val="007E3D3A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7E3D3A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7E3D3A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7E3D3A"/>
  </w:style>
  <w:style w:type="character" w:customStyle="1" w:styleId="zagl">
    <w:name w:val="zagl"/>
    <w:uiPriority w:val="99"/>
    <w:qFormat/>
    <w:rsid w:val="007E3D3A"/>
  </w:style>
  <w:style w:type="character" w:customStyle="1" w:styleId="FontStyle135">
    <w:name w:val="Font Style135"/>
    <w:uiPriority w:val="99"/>
    <w:qFormat/>
    <w:rsid w:val="007E3D3A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7E3D3A"/>
    <w:rPr>
      <w:vanish/>
    </w:rPr>
  </w:style>
  <w:style w:type="character" w:customStyle="1" w:styleId="butback">
    <w:name w:val="butback"/>
    <w:uiPriority w:val="99"/>
    <w:qFormat/>
    <w:rsid w:val="007E3D3A"/>
  </w:style>
  <w:style w:type="character" w:customStyle="1" w:styleId="3f8">
    <w:name w:val="Основной текст Знак Знак3"/>
    <w:uiPriority w:val="99"/>
    <w:locked/>
    <w:rsid w:val="007E3D3A"/>
    <w:rPr>
      <w:sz w:val="24"/>
      <w:lang w:val="ru-RU" w:eastAsia="ru-RU"/>
    </w:rPr>
  </w:style>
  <w:style w:type="character" w:customStyle="1" w:styleId="a30">
    <w:name w:val="a3"/>
    <w:uiPriority w:val="99"/>
    <w:qFormat/>
    <w:rsid w:val="007E3D3A"/>
  </w:style>
  <w:style w:type="character" w:customStyle="1" w:styleId="formula">
    <w:name w:val="formula"/>
    <w:uiPriority w:val="99"/>
    <w:qFormat/>
    <w:rsid w:val="007E3D3A"/>
  </w:style>
  <w:style w:type="character" w:customStyle="1" w:styleId="style170">
    <w:name w:val="style17"/>
    <w:uiPriority w:val="99"/>
    <w:qFormat/>
    <w:rsid w:val="007E3D3A"/>
  </w:style>
  <w:style w:type="character" w:customStyle="1" w:styleId="texhtml">
    <w:name w:val="texhtml"/>
    <w:uiPriority w:val="99"/>
    <w:qFormat/>
    <w:rsid w:val="007E3D3A"/>
  </w:style>
  <w:style w:type="character" w:customStyle="1" w:styleId="style230">
    <w:name w:val="style23"/>
    <w:uiPriority w:val="99"/>
    <w:qFormat/>
    <w:rsid w:val="007E3D3A"/>
  </w:style>
  <w:style w:type="character" w:customStyle="1" w:styleId="BodyTextChar1">
    <w:name w:val="Body Text Char1"/>
    <w:uiPriority w:val="99"/>
    <w:qFormat/>
    <w:locked/>
    <w:rsid w:val="007E3D3A"/>
    <w:rPr>
      <w:sz w:val="24"/>
      <w:lang w:eastAsia="ru-RU"/>
    </w:rPr>
  </w:style>
  <w:style w:type="character" w:customStyle="1" w:styleId="FontStyle29">
    <w:name w:val="Font Style29"/>
    <w:uiPriority w:val="99"/>
    <w:qFormat/>
    <w:rsid w:val="007E3D3A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7E3D3A"/>
  </w:style>
  <w:style w:type="character" w:customStyle="1" w:styleId="answer-source">
    <w:name w:val="answer-source"/>
    <w:uiPriority w:val="99"/>
    <w:qFormat/>
    <w:rsid w:val="007E3D3A"/>
  </w:style>
  <w:style w:type="character" w:customStyle="1" w:styleId="reftag">
    <w:name w:val="reftag"/>
    <w:uiPriority w:val="99"/>
    <w:qFormat/>
    <w:rsid w:val="007E3D3A"/>
  </w:style>
  <w:style w:type="character" w:customStyle="1" w:styleId="tgc">
    <w:name w:val="_tgc"/>
    <w:uiPriority w:val="99"/>
    <w:qFormat/>
    <w:rsid w:val="007E3D3A"/>
  </w:style>
  <w:style w:type="paragraph" w:customStyle="1" w:styleId="Style134">
    <w:name w:val="Style13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7E3D3A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7E3D3A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7E3D3A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7E3D3A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7E3D3A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7E3D3A"/>
  </w:style>
  <w:style w:type="character" w:customStyle="1" w:styleId="s13">
    <w:name w:val="s13"/>
    <w:uiPriority w:val="99"/>
    <w:qFormat/>
    <w:rsid w:val="007E3D3A"/>
  </w:style>
  <w:style w:type="paragraph" w:customStyle="1" w:styleId="p29">
    <w:name w:val="p29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7E3D3A"/>
  </w:style>
  <w:style w:type="character" w:customStyle="1" w:styleId="s15">
    <w:name w:val="s15"/>
    <w:uiPriority w:val="99"/>
    <w:qFormat/>
    <w:rsid w:val="007E3D3A"/>
  </w:style>
  <w:style w:type="paragraph" w:customStyle="1" w:styleId="p33">
    <w:name w:val="p3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7E3D3A"/>
  </w:style>
  <w:style w:type="paragraph" w:customStyle="1" w:styleId="p25">
    <w:name w:val="p25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7E3D3A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7E3D3A"/>
    <w:rPr>
      <w:sz w:val="24"/>
    </w:rPr>
  </w:style>
  <w:style w:type="character" w:customStyle="1" w:styleId="1ffffb">
    <w:name w:val="Красная строка Знак1"/>
    <w:uiPriority w:val="99"/>
    <w:qFormat/>
    <w:rsid w:val="007E3D3A"/>
    <w:rPr>
      <w:sz w:val="24"/>
    </w:rPr>
  </w:style>
  <w:style w:type="character" w:customStyle="1" w:styleId="2610">
    <w:name w:val="Знак Знак261"/>
    <w:uiPriority w:val="99"/>
    <w:qFormat/>
    <w:rsid w:val="007E3D3A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7E3D3A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7E3D3A"/>
    <w:rPr>
      <w:rFonts w:cs="Times New Roman"/>
    </w:rPr>
  </w:style>
  <w:style w:type="character" w:customStyle="1" w:styleId="2112">
    <w:name w:val="Цитата 2 Знак11"/>
    <w:uiPriority w:val="99"/>
    <w:qFormat/>
    <w:rsid w:val="007E3D3A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7E3D3A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7E3D3A"/>
    <w:rPr>
      <w:sz w:val="24"/>
    </w:rPr>
  </w:style>
  <w:style w:type="character" w:customStyle="1" w:styleId="613">
    <w:name w:val="Знак6 Знак Знак1"/>
    <w:uiPriority w:val="99"/>
    <w:qFormat/>
    <w:rsid w:val="007E3D3A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7E3D3A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7E3D3A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7E3D3A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7E3D3A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7E3D3A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7E3D3A"/>
    <w:rPr>
      <w:rFonts w:cs="Times New Roman"/>
    </w:rPr>
  </w:style>
  <w:style w:type="paragraph" w:customStyle="1" w:styleId="p21">
    <w:name w:val="p2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7E3D3A"/>
    <w:rPr>
      <w:color w:val="2C437A"/>
      <w:u w:val="none"/>
    </w:rPr>
  </w:style>
  <w:style w:type="character" w:customStyle="1" w:styleId="700">
    <w:name w:val="Знак Знак70"/>
    <w:uiPriority w:val="99"/>
    <w:qFormat/>
    <w:rsid w:val="007E3D3A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7E3D3A"/>
    <w:rPr>
      <w:b/>
      <w:sz w:val="28"/>
    </w:rPr>
  </w:style>
  <w:style w:type="character" w:customStyle="1" w:styleId="680">
    <w:name w:val="Знак Знак68"/>
    <w:uiPriority w:val="99"/>
    <w:qFormat/>
    <w:rsid w:val="007E3D3A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7E3D3A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7E3D3A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7E3D3A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7E3D3A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7E3D3A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7E3D3A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7E3D3A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7E3D3A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7E3D3A"/>
    <w:rPr>
      <w:shd w:val="clear" w:color="auto" w:fill="FFFFFF"/>
    </w:rPr>
  </w:style>
  <w:style w:type="paragraph" w:customStyle="1" w:styleId="WW-Normal">
    <w:name w:val="WW-Normal"/>
    <w:uiPriority w:val="99"/>
    <w:qFormat/>
    <w:rsid w:val="007E3D3A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7E3D3A"/>
    <w:rPr>
      <w:color w:val="000000"/>
      <w:sz w:val="20"/>
    </w:rPr>
  </w:style>
  <w:style w:type="character" w:customStyle="1" w:styleId="A31">
    <w:name w:val="A3"/>
    <w:uiPriority w:val="99"/>
    <w:qFormat/>
    <w:rsid w:val="007E3D3A"/>
    <w:rPr>
      <w:b/>
      <w:color w:val="000000"/>
      <w:sz w:val="30"/>
    </w:rPr>
  </w:style>
  <w:style w:type="character" w:customStyle="1" w:styleId="para6">
    <w:name w:val="para6"/>
    <w:uiPriority w:val="99"/>
    <w:qFormat/>
    <w:rsid w:val="007E3D3A"/>
  </w:style>
  <w:style w:type="character" w:customStyle="1" w:styleId="affffffff9">
    <w:name w:val="Абзац списка Знак"/>
    <w:link w:val="5a"/>
    <w:uiPriority w:val="34"/>
    <w:qFormat/>
    <w:locked/>
    <w:rsid w:val="007E3D3A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7E3D3A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7E3D3A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7E3D3A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7E3D3A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7E3D3A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7E3D3A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7E3D3A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7E3D3A"/>
    <w:rPr>
      <w:color w:val="808080"/>
    </w:rPr>
  </w:style>
  <w:style w:type="paragraph" w:customStyle="1" w:styleId="small">
    <w:name w:val="small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7E3D3A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7E3D3A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7E3D3A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7E3D3A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7E3D3A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7E3D3A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7E3D3A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7E3D3A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7E3D3A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7E3D3A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7E3D3A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7E3D3A"/>
  </w:style>
  <w:style w:type="paragraph" w:customStyle="1" w:styleId="affffffffc">
    <w:name w:val="_Обычный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7E3D3A"/>
  </w:style>
  <w:style w:type="paragraph" w:customStyle="1" w:styleId="1270">
    <w:name w:val="Стиль по ширине Первая строка:  127 см"/>
    <w:basedOn w:val="a2"/>
    <w:uiPriority w:val="99"/>
    <w:qFormat/>
    <w:rsid w:val="007E3D3A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7E3D3A"/>
    <w:rPr>
      <w:rFonts w:cs="Times New Roman"/>
    </w:rPr>
  </w:style>
  <w:style w:type="character" w:customStyle="1" w:styleId="hl">
    <w:name w:val="hl"/>
    <w:uiPriority w:val="99"/>
    <w:qFormat/>
    <w:rsid w:val="007E3D3A"/>
  </w:style>
  <w:style w:type="paragraph" w:customStyle="1" w:styleId="book">
    <w:name w:val="book"/>
    <w:basedOn w:val="a2"/>
    <w:uiPriority w:val="99"/>
    <w:qFormat/>
    <w:rsid w:val="007E3D3A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7E3D3A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7E3D3A"/>
  </w:style>
  <w:style w:type="paragraph" w:customStyle="1" w:styleId="12a">
    <w:name w:val="стиль12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7E3D3A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7E3D3A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7E3D3A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7E3D3A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7E3D3A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7E3D3A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7E3D3A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7E3D3A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7E3D3A"/>
    <w:rPr>
      <w:rFonts w:ascii="Wingdings" w:hAnsi="Wingdings"/>
    </w:rPr>
  </w:style>
  <w:style w:type="character" w:customStyle="1" w:styleId="WW8Num3z2">
    <w:name w:val="WW8Num3z2"/>
    <w:uiPriority w:val="99"/>
    <w:qFormat/>
    <w:rsid w:val="007E3D3A"/>
    <w:rPr>
      <w:rFonts w:ascii="Wingdings" w:hAnsi="Wingdings"/>
    </w:rPr>
  </w:style>
  <w:style w:type="character" w:customStyle="1" w:styleId="WW8Num3z3">
    <w:name w:val="WW8Num3z3"/>
    <w:uiPriority w:val="99"/>
    <w:qFormat/>
    <w:rsid w:val="007E3D3A"/>
    <w:rPr>
      <w:rFonts w:ascii="Symbol" w:hAnsi="Symbol"/>
    </w:rPr>
  </w:style>
  <w:style w:type="character" w:customStyle="1" w:styleId="WW8Num12z1">
    <w:name w:val="WW8Num12z1"/>
    <w:uiPriority w:val="99"/>
    <w:qFormat/>
    <w:rsid w:val="007E3D3A"/>
    <w:rPr>
      <w:b/>
    </w:rPr>
  </w:style>
  <w:style w:type="character" w:customStyle="1" w:styleId="WW8Num12z5">
    <w:name w:val="WW8Num12z5"/>
    <w:uiPriority w:val="99"/>
    <w:qFormat/>
    <w:rsid w:val="007E3D3A"/>
  </w:style>
  <w:style w:type="character" w:customStyle="1" w:styleId="WW8Num12z6">
    <w:name w:val="WW8Num12z6"/>
    <w:uiPriority w:val="99"/>
    <w:qFormat/>
    <w:rsid w:val="007E3D3A"/>
  </w:style>
  <w:style w:type="character" w:customStyle="1" w:styleId="WW8Num12z7">
    <w:name w:val="WW8Num12z7"/>
    <w:uiPriority w:val="99"/>
    <w:qFormat/>
    <w:rsid w:val="007E3D3A"/>
  </w:style>
  <w:style w:type="character" w:customStyle="1" w:styleId="WW8Num12z8">
    <w:name w:val="WW8Num12z8"/>
    <w:uiPriority w:val="99"/>
    <w:qFormat/>
    <w:rsid w:val="007E3D3A"/>
  </w:style>
  <w:style w:type="character" w:customStyle="1" w:styleId="WW8Num17z2">
    <w:name w:val="WW8Num17z2"/>
    <w:uiPriority w:val="99"/>
    <w:qFormat/>
    <w:rsid w:val="007E3D3A"/>
  </w:style>
  <w:style w:type="character" w:customStyle="1" w:styleId="WW8Num17z3">
    <w:name w:val="WW8Num17z3"/>
    <w:uiPriority w:val="99"/>
    <w:qFormat/>
    <w:rsid w:val="007E3D3A"/>
  </w:style>
  <w:style w:type="character" w:customStyle="1" w:styleId="WW8Num17z4">
    <w:name w:val="WW8Num17z4"/>
    <w:uiPriority w:val="99"/>
    <w:qFormat/>
    <w:rsid w:val="007E3D3A"/>
  </w:style>
  <w:style w:type="character" w:customStyle="1" w:styleId="WW8Num17z5">
    <w:name w:val="WW8Num17z5"/>
    <w:uiPriority w:val="99"/>
    <w:qFormat/>
    <w:rsid w:val="007E3D3A"/>
  </w:style>
  <w:style w:type="character" w:customStyle="1" w:styleId="WW8Num17z6">
    <w:name w:val="WW8Num17z6"/>
    <w:uiPriority w:val="99"/>
    <w:qFormat/>
    <w:rsid w:val="007E3D3A"/>
  </w:style>
  <w:style w:type="character" w:customStyle="1" w:styleId="WW8Num17z7">
    <w:name w:val="WW8Num17z7"/>
    <w:uiPriority w:val="99"/>
    <w:qFormat/>
    <w:rsid w:val="007E3D3A"/>
  </w:style>
  <w:style w:type="character" w:customStyle="1" w:styleId="WW8Num17z8">
    <w:name w:val="WW8Num17z8"/>
    <w:uiPriority w:val="99"/>
    <w:qFormat/>
    <w:rsid w:val="007E3D3A"/>
  </w:style>
  <w:style w:type="character" w:customStyle="1" w:styleId="WW8Num20z0">
    <w:name w:val="WW8Num20z0"/>
    <w:uiPriority w:val="99"/>
    <w:qFormat/>
    <w:rsid w:val="007E3D3A"/>
  </w:style>
  <w:style w:type="character" w:customStyle="1" w:styleId="WW8Num21z0">
    <w:name w:val="WW8Num21z0"/>
    <w:uiPriority w:val="99"/>
    <w:qFormat/>
    <w:rsid w:val="007E3D3A"/>
  </w:style>
  <w:style w:type="character" w:customStyle="1" w:styleId="WW8Num21z1">
    <w:name w:val="WW8Num21z1"/>
    <w:uiPriority w:val="99"/>
    <w:qFormat/>
    <w:rsid w:val="007E3D3A"/>
  </w:style>
  <w:style w:type="character" w:customStyle="1" w:styleId="WW8Num21z2">
    <w:name w:val="WW8Num21z2"/>
    <w:uiPriority w:val="99"/>
    <w:qFormat/>
    <w:rsid w:val="007E3D3A"/>
  </w:style>
  <w:style w:type="character" w:customStyle="1" w:styleId="WW8Num21z3">
    <w:name w:val="WW8Num21z3"/>
    <w:uiPriority w:val="99"/>
    <w:qFormat/>
    <w:rsid w:val="007E3D3A"/>
  </w:style>
  <w:style w:type="character" w:customStyle="1" w:styleId="WW8Num21z4">
    <w:name w:val="WW8Num21z4"/>
    <w:uiPriority w:val="99"/>
    <w:qFormat/>
    <w:rsid w:val="007E3D3A"/>
  </w:style>
  <w:style w:type="character" w:customStyle="1" w:styleId="WW8Num21z5">
    <w:name w:val="WW8Num21z5"/>
    <w:uiPriority w:val="99"/>
    <w:qFormat/>
    <w:rsid w:val="007E3D3A"/>
  </w:style>
  <w:style w:type="character" w:customStyle="1" w:styleId="WW8Num21z6">
    <w:name w:val="WW8Num21z6"/>
    <w:uiPriority w:val="99"/>
    <w:qFormat/>
    <w:rsid w:val="007E3D3A"/>
  </w:style>
  <w:style w:type="character" w:customStyle="1" w:styleId="WW8Num21z7">
    <w:name w:val="WW8Num21z7"/>
    <w:uiPriority w:val="99"/>
    <w:qFormat/>
    <w:rsid w:val="007E3D3A"/>
  </w:style>
  <w:style w:type="character" w:customStyle="1" w:styleId="WW8Num21z8">
    <w:name w:val="WW8Num21z8"/>
    <w:uiPriority w:val="99"/>
    <w:qFormat/>
    <w:rsid w:val="007E3D3A"/>
  </w:style>
  <w:style w:type="character" w:customStyle="1" w:styleId="WW8Num22z0">
    <w:name w:val="WW8Num22z0"/>
    <w:uiPriority w:val="99"/>
    <w:qFormat/>
    <w:rsid w:val="007E3D3A"/>
    <w:rPr>
      <w:rFonts w:ascii="Symbol" w:hAnsi="Symbol"/>
    </w:rPr>
  </w:style>
  <w:style w:type="character" w:customStyle="1" w:styleId="WW8Num22z1">
    <w:name w:val="WW8Num22z1"/>
    <w:uiPriority w:val="99"/>
    <w:qFormat/>
    <w:rsid w:val="007E3D3A"/>
    <w:rPr>
      <w:rFonts w:ascii="Courier New" w:hAnsi="Courier New"/>
    </w:rPr>
  </w:style>
  <w:style w:type="character" w:customStyle="1" w:styleId="WW8Num22z2">
    <w:name w:val="WW8Num22z2"/>
    <w:uiPriority w:val="99"/>
    <w:qFormat/>
    <w:rsid w:val="007E3D3A"/>
    <w:rPr>
      <w:rFonts w:ascii="Wingdings" w:hAnsi="Wingdings"/>
    </w:rPr>
  </w:style>
  <w:style w:type="character" w:customStyle="1" w:styleId="WW8Num23z0">
    <w:name w:val="WW8Num23z0"/>
    <w:uiPriority w:val="99"/>
    <w:qFormat/>
    <w:rsid w:val="007E3D3A"/>
  </w:style>
  <w:style w:type="character" w:customStyle="1" w:styleId="WW8Num23z1">
    <w:name w:val="WW8Num23z1"/>
    <w:uiPriority w:val="99"/>
    <w:qFormat/>
    <w:rsid w:val="007E3D3A"/>
  </w:style>
  <w:style w:type="character" w:customStyle="1" w:styleId="WW8Num23z2">
    <w:name w:val="WW8Num23z2"/>
    <w:uiPriority w:val="99"/>
    <w:qFormat/>
    <w:rsid w:val="007E3D3A"/>
  </w:style>
  <w:style w:type="character" w:customStyle="1" w:styleId="WW8Num23z3">
    <w:name w:val="WW8Num23z3"/>
    <w:uiPriority w:val="99"/>
    <w:qFormat/>
    <w:rsid w:val="007E3D3A"/>
  </w:style>
  <w:style w:type="character" w:customStyle="1" w:styleId="WW8Num23z4">
    <w:name w:val="WW8Num23z4"/>
    <w:uiPriority w:val="99"/>
    <w:qFormat/>
    <w:rsid w:val="007E3D3A"/>
  </w:style>
  <w:style w:type="character" w:customStyle="1" w:styleId="WW8Num23z5">
    <w:name w:val="WW8Num23z5"/>
    <w:uiPriority w:val="99"/>
    <w:qFormat/>
    <w:rsid w:val="007E3D3A"/>
  </w:style>
  <w:style w:type="character" w:customStyle="1" w:styleId="WW8Num23z6">
    <w:name w:val="WW8Num23z6"/>
    <w:uiPriority w:val="99"/>
    <w:qFormat/>
    <w:rsid w:val="007E3D3A"/>
  </w:style>
  <w:style w:type="character" w:customStyle="1" w:styleId="WW8Num23z7">
    <w:name w:val="WW8Num23z7"/>
    <w:uiPriority w:val="99"/>
    <w:qFormat/>
    <w:rsid w:val="007E3D3A"/>
  </w:style>
  <w:style w:type="character" w:customStyle="1" w:styleId="WW8Num23z8">
    <w:name w:val="WW8Num23z8"/>
    <w:uiPriority w:val="99"/>
    <w:qFormat/>
    <w:rsid w:val="007E3D3A"/>
  </w:style>
  <w:style w:type="character" w:customStyle="1" w:styleId="WW8Num24z0">
    <w:name w:val="WW8Num24z0"/>
    <w:uiPriority w:val="99"/>
    <w:qFormat/>
    <w:rsid w:val="007E3D3A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7E3D3A"/>
    <w:rPr>
      <w:rFonts w:ascii="Courier New" w:hAnsi="Courier New"/>
    </w:rPr>
  </w:style>
  <w:style w:type="character" w:customStyle="1" w:styleId="WW8Num24z2">
    <w:name w:val="WW8Num24z2"/>
    <w:uiPriority w:val="99"/>
    <w:qFormat/>
    <w:rsid w:val="007E3D3A"/>
    <w:rPr>
      <w:rFonts w:ascii="Wingdings" w:hAnsi="Wingdings"/>
    </w:rPr>
  </w:style>
  <w:style w:type="character" w:customStyle="1" w:styleId="WW8Num24z3">
    <w:name w:val="WW8Num24z3"/>
    <w:uiPriority w:val="99"/>
    <w:qFormat/>
    <w:rsid w:val="007E3D3A"/>
    <w:rPr>
      <w:rFonts w:ascii="Symbol" w:hAnsi="Symbol"/>
    </w:rPr>
  </w:style>
  <w:style w:type="character" w:customStyle="1" w:styleId="WW8Num25z0">
    <w:name w:val="WW8Num25z0"/>
    <w:uiPriority w:val="99"/>
    <w:qFormat/>
    <w:rsid w:val="007E3D3A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7E3D3A"/>
    <w:rPr>
      <w:rFonts w:ascii="Courier New" w:hAnsi="Courier New"/>
    </w:rPr>
  </w:style>
  <w:style w:type="character" w:customStyle="1" w:styleId="WW8Num25z2">
    <w:name w:val="WW8Num25z2"/>
    <w:uiPriority w:val="99"/>
    <w:qFormat/>
    <w:rsid w:val="007E3D3A"/>
    <w:rPr>
      <w:rFonts w:ascii="Wingdings" w:hAnsi="Wingdings"/>
    </w:rPr>
  </w:style>
  <w:style w:type="character" w:customStyle="1" w:styleId="WW8Num25z3">
    <w:name w:val="WW8Num25z3"/>
    <w:uiPriority w:val="99"/>
    <w:qFormat/>
    <w:rsid w:val="007E3D3A"/>
    <w:rPr>
      <w:rFonts w:ascii="Symbol" w:hAnsi="Symbol"/>
    </w:rPr>
  </w:style>
  <w:style w:type="character" w:customStyle="1" w:styleId="WW8Num26z0">
    <w:name w:val="WW8Num26z0"/>
    <w:uiPriority w:val="99"/>
    <w:qFormat/>
    <w:rsid w:val="007E3D3A"/>
    <w:rPr>
      <w:rFonts w:ascii="Symbol" w:hAnsi="Symbol"/>
    </w:rPr>
  </w:style>
  <w:style w:type="character" w:customStyle="1" w:styleId="WW8Num26z1">
    <w:name w:val="WW8Num26z1"/>
    <w:uiPriority w:val="99"/>
    <w:qFormat/>
    <w:rsid w:val="007E3D3A"/>
    <w:rPr>
      <w:rFonts w:ascii="Courier New" w:hAnsi="Courier New"/>
    </w:rPr>
  </w:style>
  <w:style w:type="character" w:customStyle="1" w:styleId="WW8Num26z2">
    <w:name w:val="WW8Num26z2"/>
    <w:uiPriority w:val="99"/>
    <w:qFormat/>
    <w:rsid w:val="007E3D3A"/>
    <w:rPr>
      <w:rFonts w:ascii="Wingdings" w:hAnsi="Wingdings"/>
    </w:rPr>
  </w:style>
  <w:style w:type="character" w:customStyle="1" w:styleId="WW8Num27z0">
    <w:name w:val="WW8Num27z0"/>
    <w:uiPriority w:val="99"/>
    <w:qFormat/>
    <w:rsid w:val="007E3D3A"/>
  </w:style>
  <w:style w:type="character" w:customStyle="1" w:styleId="WW8Num27z1">
    <w:name w:val="WW8Num27z1"/>
    <w:uiPriority w:val="99"/>
    <w:qFormat/>
    <w:rsid w:val="007E3D3A"/>
  </w:style>
  <w:style w:type="character" w:customStyle="1" w:styleId="WW8Num27z2">
    <w:name w:val="WW8Num27z2"/>
    <w:uiPriority w:val="99"/>
    <w:qFormat/>
    <w:rsid w:val="007E3D3A"/>
  </w:style>
  <w:style w:type="character" w:customStyle="1" w:styleId="WW8Num27z3">
    <w:name w:val="WW8Num27z3"/>
    <w:uiPriority w:val="99"/>
    <w:qFormat/>
    <w:rsid w:val="007E3D3A"/>
  </w:style>
  <w:style w:type="character" w:customStyle="1" w:styleId="WW8Num27z4">
    <w:name w:val="WW8Num27z4"/>
    <w:uiPriority w:val="99"/>
    <w:qFormat/>
    <w:rsid w:val="007E3D3A"/>
  </w:style>
  <w:style w:type="character" w:customStyle="1" w:styleId="WW8Num27z5">
    <w:name w:val="WW8Num27z5"/>
    <w:uiPriority w:val="99"/>
    <w:qFormat/>
    <w:rsid w:val="007E3D3A"/>
  </w:style>
  <w:style w:type="character" w:customStyle="1" w:styleId="WW8Num27z6">
    <w:name w:val="WW8Num27z6"/>
    <w:uiPriority w:val="99"/>
    <w:qFormat/>
    <w:rsid w:val="007E3D3A"/>
  </w:style>
  <w:style w:type="character" w:customStyle="1" w:styleId="WW8Num27z7">
    <w:name w:val="WW8Num27z7"/>
    <w:uiPriority w:val="99"/>
    <w:qFormat/>
    <w:rsid w:val="007E3D3A"/>
  </w:style>
  <w:style w:type="character" w:customStyle="1" w:styleId="WW8Num27z8">
    <w:name w:val="WW8Num27z8"/>
    <w:uiPriority w:val="99"/>
    <w:qFormat/>
    <w:rsid w:val="007E3D3A"/>
  </w:style>
  <w:style w:type="character" w:customStyle="1" w:styleId="WW8Num28z0">
    <w:name w:val="WW8Num28z0"/>
    <w:uiPriority w:val="99"/>
    <w:qFormat/>
    <w:rsid w:val="007E3D3A"/>
  </w:style>
  <w:style w:type="character" w:customStyle="1" w:styleId="WW8Num28z1">
    <w:name w:val="WW8Num28z1"/>
    <w:uiPriority w:val="99"/>
    <w:qFormat/>
    <w:rsid w:val="007E3D3A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7E3D3A"/>
  </w:style>
  <w:style w:type="character" w:customStyle="1" w:styleId="WW8Num28z3">
    <w:name w:val="WW8Num28z3"/>
    <w:uiPriority w:val="99"/>
    <w:qFormat/>
    <w:rsid w:val="007E3D3A"/>
  </w:style>
  <w:style w:type="character" w:customStyle="1" w:styleId="WW8Num28z4">
    <w:name w:val="WW8Num28z4"/>
    <w:uiPriority w:val="99"/>
    <w:qFormat/>
    <w:rsid w:val="007E3D3A"/>
  </w:style>
  <w:style w:type="character" w:customStyle="1" w:styleId="WW8Num28z5">
    <w:name w:val="WW8Num28z5"/>
    <w:uiPriority w:val="99"/>
    <w:qFormat/>
    <w:rsid w:val="007E3D3A"/>
  </w:style>
  <w:style w:type="character" w:customStyle="1" w:styleId="WW8Num28z6">
    <w:name w:val="WW8Num28z6"/>
    <w:uiPriority w:val="99"/>
    <w:qFormat/>
    <w:rsid w:val="007E3D3A"/>
  </w:style>
  <w:style w:type="character" w:customStyle="1" w:styleId="WW8Num28z7">
    <w:name w:val="WW8Num28z7"/>
    <w:uiPriority w:val="99"/>
    <w:qFormat/>
    <w:rsid w:val="007E3D3A"/>
  </w:style>
  <w:style w:type="character" w:customStyle="1" w:styleId="WW8Num28z8">
    <w:name w:val="WW8Num28z8"/>
    <w:uiPriority w:val="99"/>
    <w:qFormat/>
    <w:rsid w:val="007E3D3A"/>
  </w:style>
  <w:style w:type="character" w:customStyle="1" w:styleId="WW8Num29z0">
    <w:name w:val="WW8Num29z0"/>
    <w:uiPriority w:val="99"/>
    <w:qFormat/>
    <w:rsid w:val="007E3D3A"/>
  </w:style>
  <w:style w:type="character" w:customStyle="1" w:styleId="WW8Num29z1">
    <w:name w:val="WW8Num29z1"/>
    <w:uiPriority w:val="99"/>
    <w:qFormat/>
    <w:rsid w:val="007E3D3A"/>
  </w:style>
  <w:style w:type="character" w:customStyle="1" w:styleId="WW8Num29z2">
    <w:name w:val="WW8Num29z2"/>
    <w:uiPriority w:val="99"/>
    <w:qFormat/>
    <w:rsid w:val="007E3D3A"/>
  </w:style>
  <w:style w:type="character" w:customStyle="1" w:styleId="WW8Num29z3">
    <w:name w:val="WW8Num29z3"/>
    <w:uiPriority w:val="99"/>
    <w:qFormat/>
    <w:rsid w:val="007E3D3A"/>
  </w:style>
  <w:style w:type="character" w:customStyle="1" w:styleId="WW8Num29z4">
    <w:name w:val="WW8Num29z4"/>
    <w:uiPriority w:val="99"/>
    <w:qFormat/>
    <w:rsid w:val="007E3D3A"/>
  </w:style>
  <w:style w:type="character" w:customStyle="1" w:styleId="WW8Num29z5">
    <w:name w:val="WW8Num29z5"/>
    <w:uiPriority w:val="99"/>
    <w:qFormat/>
    <w:rsid w:val="007E3D3A"/>
  </w:style>
  <w:style w:type="character" w:customStyle="1" w:styleId="WW8Num29z6">
    <w:name w:val="WW8Num29z6"/>
    <w:uiPriority w:val="99"/>
    <w:qFormat/>
    <w:rsid w:val="007E3D3A"/>
  </w:style>
  <w:style w:type="character" w:customStyle="1" w:styleId="WW8Num29z7">
    <w:name w:val="WW8Num29z7"/>
    <w:uiPriority w:val="99"/>
    <w:qFormat/>
    <w:rsid w:val="007E3D3A"/>
  </w:style>
  <w:style w:type="character" w:customStyle="1" w:styleId="WW8Num29z8">
    <w:name w:val="WW8Num29z8"/>
    <w:uiPriority w:val="99"/>
    <w:qFormat/>
    <w:rsid w:val="007E3D3A"/>
  </w:style>
  <w:style w:type="character" w:customStyle="1" w:styleId="WW8Num30z0">
    <w:name w:val="WW8Num30z0"/>
    <w:uiPriority w:val="99"/>
    <w:qFormat/>
    <w:rsid w:val="007E3D3A"/>
    <w:rPr>
      <w:rFonts w:ascii="Wingdings" w:hAnsi="Wingdings"/>
    </w:rPr>
  </w:style>
  <w:style w:type="character" w:customStyle="1" w:styleId="WW8Num30z1">
    <w:name w:val="WW8Num30z1"/>
    <w:uiPriority w:val="99"/>
    <w:qFormat/>
    <w:rsid w:val="007E3D3A"/>
    <w:rPr>
      <w:rFonts w:ascii="Courier New" w:hAnsi="Courier New"/>
    </w:rPr>
  </w:style>
  <w:style w:type="character" w:customStyle="1" w:styleId="WW8Num30z3">
    <w:name w:val="WW8Num30z3"/>
    <w:uiPriority w:val="99"/>
    <w:qFormat/>
    <w:rsid w:val="007E3D3A"/>
    <w:rPr>
      <w:rFonts w:ascii="Symbol" w:hAnsi="Symbol"/>
    </w:rPr>
  </w:style>
  <w:style w:type="character" w:customStyle="1" w:styleId="WW8Num31z0">
    <w:name w:val="WW8Num31z0"/>
    <w:uiPriority w:val="99"/>
    <w:qFormat/>
    <w:rsid w:val="007E3D3A"/>
    <w:rPr>
      <w:rFonts w:ascii="Wingdings" w:hAnsi="Wingdings"/>
    </w:rPr>
  </w:style>
  <w:style w:type="character" w:customStyle="1" w:styleId="WW8Num31z1">
    <w:name w:val="WW8Num31z1"/>
    <w:uiPriority w:val="99"/>
    <w:qFormat/>
    <w:rsid w:val="007E3D3A"/>
    <w:rPr>
      <w:rFonts w:ascii="Courier New" w:hAnsi="Courier New"/>
    </w:rPr>
  </w:style>
  <w:style w:type="character" w:customStyle="1" w:styleId="WW8Num31z3">
    <w:name w:val="WW8Num31z3"/>
    <w:uiPriority w:val="99"/>
    <w:qFormat/>
    <w:rsid w:val="007E3D3A"/>
    <w:rPr>
      <w:rFonts w:ascii="Symbol" w:hAnsi="Symbol"/>
    </w:rPr>
  </w:style>
  <w:style w:type="character" w:customStyle="1" w:styleId="WW8Num32z0">
    <w:name w:val="WW8Num32z0"/>
    <w:uiPriority w:val="99"/>
    <w:qFormat/>
    <w:rsid w:val="007E3D3A"/>
  </w:style>
  <w:style w:type="character" w:customStyle="1" w:styleId="WW8Num32z1">
    <w:name w:val="WW8Num32z1"/>
    <w:uiPriority w:val="99"/>
    <w:qFormat/>
    <w:rsid w:val="007E3D3A"/>
    <w:rPr>
      <w:rFonts w:ascii="Courier New" w:hAnsi="Courier New"/>
    </w:rPr>
  </w:style>
  <w:style w:type="character" w:customStyle="1" w:styleId="WW8Num32z2">
    <w:name w:val="WW8Num32z2"/>
    <w:uiPriority w:val="99"/>
    <w:qFormat/>
    <w:rsid w:val="007E3D3A"/>
    <w:rPr>
      <w:rFonts w:ascii="Wingdings" w:hAnsi="Wingdings"/>
    </w:rPr>
  </w:style>
  <w:style w:type="character" w:customStyle="1" w:styleId="WW8Num32z3">
    <w:name w:val="WW8Num32z3"/>
    <w:uiPriority w:val="99"/>
    <w:qFormat/>
    <w:rsid w:val="007E3D3A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7E3D3A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7E3D3A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7E3D3A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7E3D3A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7E3D3A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7E3D3A"/>
    <w:rPr>
      <w:rFonts w:cs="Times New Roman"/>
    </w:rPr>
  </w:style>
  <w:style w:type="character" w:customStyle="1" w:styleId="WW8Num2z3">
    <w:name w:val="WW8Num2z3"/>
    <w:uiPriority w:val="99"/>
    <w:qFormat/>
    <w:rsid w:val="007E3D3A"/>
  </w:style>
  <w:style w:type="character" w:customStyle="1" w:styleId="WW8Num2z4">
    <w:name w:val="WW8Num2z4"/>
    <w:uiPriority w:val="99"/>
    <w:qFormat/>
    <w:rsid w:val="007E3D3A"/>
  </w:style>
  <w:style w:type="character" w:customStyle="1" w:styleId="WW8Num2z5">
    <w:name w:val="WW8Num2z5"/>
    <w:uiPriority w:val="99"/>
    <w:qFormat/>
    <w:rsid w:val="007E3D3A"/>
  </w:style>
  <w:style w:type="character" w:customStyle="1" w:styleId="WW8Num2z6">
    <w:name w:val="WW8Num2z6"/>
    <w:uiPriority w:val="99"/>
    <w:qFormat/>
    <w:rsid w:val="007E3D3A"/>
  </w:style>
  <w:style w:type="character" w:customStyle="1" w:styleId="WW8Num2z7">
    <w:name w:val="WW8Num2z7"/>
    <w:uiPriority w:val="99"/>
    <w:qFormat/>
    <w:rsid w:val="007E3D3A"/>
  </w:style>
  <w:style w:type="character" w:customStyle="1" w:styleId="WW8Num2z8">
    <w:name w:val="WW8Num2z8"/>
    <w:uiPriority w:val="99"/>
    <w:qFormat/>
    <w:rsid w:val="007E3D3A"/>
  </w:style>
  <w:style w:type="character" w:customStyle="1" w:styleId="WW8Num3z4">
    <w:name w:val="WW8Num3z4"/>
    <w:uiPriority w:val="99"/>
    <w:qFormat/>
    <w:rsid w:val="007E3D3A"/>
  </w:style>
  <w:style w:type="character" w:customStyle="1" w:styleId="WW8Num3z5">
    <w:name w:val="WW8Num3z5"/>
    <w:uiPriority w:val="99"/>
    <w:qFormat/>
    <w:rsid w:val="007E3D3A"/>
  </w:style>
  <w:style w:type="character" w:customStyle="1" w:styleId="WW8Num3z6">
    <w:name w:val="WW8Num3z6"/>
    <w:uiPriority w:val="99"/>
    <w:qFormat/>
    <w:rsid w:val="007E3D3A"/>
  </w:style>
  <w:style w:type="character" w:customStyle="1" w:styleId="WW8Num3z7">
    <w:name w:val="WW8Num3z7"/>
    <w:uiPriority w:val="99"/>
    <w:qFormat/>
    <w:rsid w:val="007E3D3A"/>
  </w:style>
  <w:style w:type="character" w:customStyle="1" w:styleId="WW8Num3z8">
    <w:name w:val="WW8Num3z8"/>
    <w:uiPriority w:val="99"/>
    <w:qFormat/>
    <w:rsid w:val="007E3D3A"/>
  </w:style>
  <w:style w:type="paragraph" w:customStyle="1" w:styleId="LO-Normal">
    <w:name w:val="LO-Normal"/>
    <w:uiPriority w:val="99"/>
    <w:qFormat/>
    <w:rsid w:val="007E3D3A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7E3D3A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7E3D3A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7E3D3A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7E3D3A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7E3D3A"/>
    <w:rPr>
      <w:color w:val="666666"/>
    </w:rPr>
  </w:style>
  <w:style w:type="character" w:customStyle="1" w:styleId="FontStyle95">
    <w:name w:val="Font Style95"/>
    <w:uiPriority w:val="99"/>
    <w:qFormat/>
    <w:rsid w:val="007E3D3A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7E3D3A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7E3D3A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7E3D3A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7E3D3A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7E3D3A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7E3D3A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7E3D3A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7E3D3A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7E3D3A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7E3D3A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7E3D3A"/>
    <w:rPr>
      <w:rFonts w:cs="Times New Roman"/>
    </w:rPr>
  </w:style>
  <w:style w:type="paragraph" w:customStyle="1" w:styleId="biblio">
    <w:name w:val="biblio"/>
    <w:basedOn w:val="a2"/>
    <w:uiPriority w:val="99"/>
    <w:qFormat/>
    <w:rsid w:val="007E3D3A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7E3D3A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7E3D3A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7E3D3A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7E3D3A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7E3D3A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7E3D3A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7E3D3A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7E3D3A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7E3D3A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7E3D3A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7E3D3A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7E3D3A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7E3D3A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7E3D3A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7E3D3A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7E3D3A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7E3D3A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7E3D3A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7E3D3A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7E3D3A"/>
  </w:style>
  <w:style w:type="character" w:customStyle="1" w:styleId="texttext1">
    <w:name w:val="texttext1"/>
    <w:uiPriority w:val="99"/>
    <w:qFormat/>
    <w:rsid w:val="007E3D3A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7E3D3A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7E3D3A"/>
    <w:rPr>
      <w:rFonts w:ascii="Times New Roman" w:hAnsi="Times New Roman"/>
    </w:rPr>
  </w:style>
  <w:style w:type="character" w:customStyle="1" w:styleId="textbf">
    <w:name w:val="textbf"/>
    <w:uiPriority w:val="99"/>
    <w:qFormat/>
    <w:rsid w:val="007E3D3A"/>
  </w:style>
  <w:style w:type="character" w:customStyle="1" w:styleId="textit">
    <w:name w:val="textit"/>
    <w:uiPriority w:val="99"/>
    <w:qFormat/>
    <w:rsid w:val="007E3D3A"/>
  </w:style>
  <w:style w:type="character" w:customStyle="1" w:styleId="textdoc1">
    <w:name w:val="textdoc1"/>
    <w:uiPriority w:val="99"/>
    <w:qFormat/>
    <w:rsid w:val="007E3D3A"/>
  </w:style>
  <w:style w:type="paragraph" w:customStyle="1" w:styleId="textdoc">
    <w:name w:val="textdoc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7E3D3A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7E3D3A"/>
  </w:style>
  <w:style w:type="paragraph" w:customStyle="1" w:styleId="normalrus">
    <w:name w:val="normalrus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7E3D3A"/>
  </w:style>
  <w:style w:type="character" w:customStyle="1" w:styleId="num0">
    <w:name w:val="num0"/>
    <w:uiPriority w:val="99"/>
    <w:qFormat/>
    <w:rsid w:val="007E3D3A"/>
  </w:style>
  <w:style w:type="paragraph" w:customStyle="1" w:styleId="Style27">
    <w:name w:val="Style27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7E3D3A"/>
  </w:style>
  <w:style w:type="character" w:customStyle="1" w:styleId="style80">
    <w:name w:val="style8"/>
    <w:uiPriority w:val="99"/>
    <w:qFormat/>
    <w:rsid w:val="007E3D3A"/>
  </w:style>
  <w:style w:type="paragraph" w:customStyle="1" w:styleId="ptx2">
    <w:name w:val="ptx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7E3D3A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7E3D3A"/>
    <w:rPr>
      <w:b/>
    </w:rPr>
  </w:style>
  <w:style w:type="character" w:customStyle="1" w:styleId="ListLabel1">
    <w:name w:val="ListLabel 1"/>
    <w:uiPriority w:val="99"/>
    <w:qFormat/>
    <w:rsid w:val="007E3D3A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7E3D3A"/>
  </w:style>
  <w:style w:type="character" w:customStyle="1" w:styleId="ListLabel3">
    <w:name w:val="ListLabel 3"/>
    <w:uiPriority w:val="99"/>
    <w:qFormat/>
    <w:rsid w:val="007E3D3A"/>
    <w:rPr>
      <w:b/>
    </w:rPr>
  </w:style>
  <w:style w:type="character" w:customStyle="1" w:styleId="ListLabel4">
    <w:name w:val="ListLabel 4"/>
    <w:uiPriority w:val="99"/>
    <w:qFormat/>
    <w:rsid w:val="007E3D3A"/>
  </w:style>
  <w:style w:type="character" w:customStyle="1" w:styleId="ListLabel5">
    <w:name w:val="ListLabel 5"/>
    <w:uiPriority w:val="99"/>
    <w:qFormat/>
    <w:rsid w:val="007E3D3A"/>
    <w:rPr>
      <w:color w:val="00000A"/>
    </w:rPr>
  </w:style>
  <w:style w:type="character" w:customStyle="1" w:styleId="ListLabel6">
    <w:name w:val="ListLabel 6"/>
    <w:uiPriority w:val="99"/>
    <w:qFormat/>
    <w:rsid w:val="007E3D3A"/>
    <w:rPr>
      <w:sz w:val="20"/>
    </w:rPr>
  </w:style>
  <w:style w:type="character" w:customStyle="1" w:styleId="2ff9">
    <w:name w:val="Название Знак2"/>
    <w:uiPriority w:val="99"/>
    <w:qFormat/>
    <w:locked/>
    <w:rsid w:val="007E3D3A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7E3D3A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7E3D3A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7E3D3A"/>
    <w:rPr>
      <w:sz w:val="24"/>
    </w:rPr>
  </w:style>
  <w:style w:type="character" w:customStyle="1" w:styleId="2ffc">
    <w:name w:val="Текст выноски Знак2"/>
    <w:uiPriority w:val="99"/>
    <w:qFormat/>
    <w:locked/>
    <w:rsid w:val="007E3D3A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7E3D3A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7E3D3A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7E3D3A"/>
  </w:style>
  <w:style w:type="character" w:customStyle="1" w:styleId="ft1846">
    <w:name w:val="ft1846"/>
    <w:uiPriority w:val="99"/>
    <w:qFormat/>
    <w:rsid w:val="007E3D3A"/>
  </w:style>
  <w:style w:type="character" w:customStyle="1" w:styleId="ft1850">
    <w:name w:val="ft1850"/>
    <w:uiPriority w:val="99"/>
    <w:qFormat/>
    <w:rsid w:val="007E3D3A"/>
  </w:style>
  <w:style w:type="character" w:customStyle="1" w:styleId="ft1994">
    <w:name w:val="ft1994"/>
    <w:uiPriority w:val="99"/>
    <w:qFormat/>
    <w:rsid w:val="007E3D3A"/>
  </w:style>
  <w:style w:type="character" w:customStyle="1" w:styleId="ft2006">
    <w:name w:val="ft2006"/>
    <w:uiPriority w:val="99"/>
    <w:qFormat/>
    <w:rsid w:val="007E3D3A"/>
  </w:style>
  <w:style w:type="character" w:customStyle="1" w:styleId="ft2181">
    <w:name w:val="ft2181"/>
    <w:uiPriority w:val="99"/>
    <w:qFormat/>
    <w:rsid w:val="007E3D3A"/>
  </w:style>
  <w:style w:type="character" w:customStyle="1" w:styleId="ft2193">
    <w:name w:val="ft2193"/>
    <w:uiPriority w:val="99"/>
    <w:qFormat/>
    <w:rsid w:val="007E3D3A"/>
  </w:style>
  <w:style w:type="character" w:customStyle="1" w:styleId="ft2205">
    <w:name w:val="ft2205"/>
    <w:uiPriority w:val="99"/>
    <w:qFormat/>
    <w:rsid w:val="007E3D3A"/>
  </w:style>
  <w:style w:type="character" w:customStyle="1" w:styleId="ft2213">
    <w:name w:val="ft2213"/>
    <w:uiPriority w:val="99"/>
    <w:qFormat/>
    <w:rsid w:val="007E3D3A"/>
  </w:style>
  <w:style w:type="character" w:customStyle="1" w:styleId="editsection">
    <w:name w:val="editsection"/>
    <w:uiPriority w:val="99"/>
    <w:qFormat/>
    <w:rsid w:val="007E3D3A"/>
  </w:style>
  <w:style w:type="paragraph" w:customStyle="1" w:styleId="-10-11">
    <w:name w:val="А-10-11"/>
    <w:basedOn w:val="a2"/>
    <w:uiPriority w:val="99"/>
    <w:qFormat/>
    <w:rsid w:val="007E3D3A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7E3D3A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7E3D3A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7E3D3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7E3D3A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7E3D3A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7E3D3A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7E3D3A"/>
  </w:style>
  <w:style w:type="character" w:customStyle="1" w:styleId="1113">
    <w:name w:val="Сильное выделение111"/>
    <w:uiPriority w:val="99"/>
    <w:qFormat/>
    <w:rsid w:val="007E3D3A"/>
    <w:rPr>
      <w:b/>
    </w:rPr>
  </w:style>
  <w:style w:type="paragraph" w:customStyle="1" w:styleId="HTML1a">
    <w:name w:val="Стандартный HTML1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7E3D3A"/>
  </w:style>
  <w:style w:type="character" w:customStyle="1" w:styleId="reference-text">
    <w:name w:val="reference-text"/>
    <w:uiPriority w:val="99"/>
    <w:qFormat/>
    <w:rsid w:val="007E3D3A"/>
  </w:style>
  <w:style w:type="paragraph" w:customStyle="1" w:styleId="snip1">
    <w:name w:val="snip1"/>
    <w:basedOn w:val="a2"/>
    <w:uiPriority w:val="99"/>
    <w:qFormat/>
    <w:rsid w:val="007E3D3A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7E3D3A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7E3D3A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7E3D3A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7E3D3A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7E3D3A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7E3D3A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7E3D3A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7E3D3A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7E3D3A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7E3D3A"/>
    <w:rPr>
      <w:b/>
      <w:sz w:val="28"/>
    </w:rPr>
  </w:style>
  <w:style w:type="character" w:customStyle="1" w:styleId="4120">
    <w:name w:val="Знак Знак412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7E3D3A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7E3D3A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7E3D3A"/>
    <w:rPr>
      <w:sz w:val="24"/>
    </w:rPr>
  </w:style>
  <w:style w:type="character" w:customStyle="1" w:styleId="5120">
    <w:name w:val="Знак Знак512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7E3D3A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7E3D3A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7E3D3A"/>
    <w:rPr>
      <w:sz w:val="16"/>
    </w:rPr>
  </w:style>
  <w:style w:type="character" w:customStyle="1" w:styleId="502">
    <w:name w:val="Знак Знак502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7E3D3A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7E3D3A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7E3D3A"/>
    <w:rPr>
      <w:sz w:val="24"/>
      <w:lang w:val="ru-RU" w:eastAsia="ru-RU"/>
    </w:rPr>
  </w:style>
  <w:style w:type="character" w:customStyle="1" w:styleId="5210">
    <w:name w:val="Знак5 Знак21"/>
    <w:uiPriority w:val="99"/>
    <w:rsid w:val="007E3D3A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7E3D3A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7E3D3A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7E3D3A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7E3D3A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7E3D3A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7E3D3A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7E3D3A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7E3D3A"/>
    <w:rPr>
      <w:b/>
      <w:sz w:val="28"/>
    </w:rPr>
  </w:style>
  <w:style w:type="character" w:customStyle="1" w:styleId="4130">
    <w:name w:val="Знак Знак413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7E3D3A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7E3D3A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7E3D3A"/>
    <w:rPr>
      <w:sz w:val="24"/>
    </w:rPr>
  </w:style>
  <w:style w:type="character" w:customStyle="1" w:styleId="513">
    <w:name w:val="Знак Знак513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7E3D3A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7E3D3A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7E3D3A"/>
    <w:rPr>
      <w:sz w:val="16"/>
    </w:rPr>
  </w:style>
  <w:style w:type="character" w:customStyle="1" w:styleId="503">
    <w:name w:val="Знак Знак503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7E3D3A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7E3D3A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7E3D3A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7E3D3A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7E3D3A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7E3D3A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7E3D3A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7E3D3A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7E3D3A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7E3D3A"/>
    <w:rPr>
      <w:b/>
      <w:sz w:val="28"/>
    </w:rPr>
  </w:style>
  <w:style w:type="character" w:customStyle="1" w:styleId="4140">
    <w:name w:val="Знак Знак414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7E3D3A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7E3D3A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7E3D3A"/>
    <w:rPr>
      <w:sz w:val="24"/>
    </w:rPr>
  </w:style>
  <w:style w:type="character" w:customStyle="1" w:styleId="514">
    <w:name w:val="Знак Знак514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7E3D3A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7E3D3A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7E3D3A"/>
    <w:rPr>
      <w:sz w:val="16"/>
    </w:rPr>
  </w:style>
  <w:style w:type="character" w:customStyle="1" w:styleId="504">
    <w:name w:val="Знак Знак504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7E3D3A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7E3D3A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7E3D3A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7E3D3A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7E3D3A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7E3D3A"/>
    <w:rPr>
      <w:sz w:val="24"/>
    </w:rPr>
  </w:style>
  <w:style w:type="character" w:customStyle="1" w:styleId="77">
    <w:name w:val="Знак Знак77"/>
    <w:uiPriority w:val="99"/>
    <w:qFormat/>
    <w:rsid w:val="007E3D3A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7E3D3A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7E3D3A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7E3D3A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7E3D3A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7E3D3A"/>
    <w:rPr>
      <w:b/>
      <w:sz w:val="28"/>
    </w:rPr>
  </w:style>
  <w:style w:type="character" w:customStyle="1" w:styleId="415">
    <w:name w:val="Знак Знак415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7E3D3A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7E3D3A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7E3D3A"/>
    <w:rPr>
      <w:sz w:val="24"/>
    </w:rPr>
  </w:style>
  <w:style w:type="character" w:customStyle="1" w:styleId="515">
    <w:name w:val="Знак Знак515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7E3D3A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7E3D3A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7E3D3A"/>
    <w:rPr>
      <w:sz w:val="16"/>
    </w:rPr>
  </w:style>
  <w:style w:type="character" w:customStyle="1" w:styleId="505">
    <w:name w:val="Знак Знак505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7E3D3A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7E3D3A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7E3D3A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7E3D3A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7E3D3A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7E3D3A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7E3D3A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7E3D3A"/>
    <w:rPr>
      <w:sz w:val="24"/>
    </w:rPr>
  </w:style>
  <w:style w:type="character" w:customStyle="1" w:styleId="780">
    <w:name w:val="Знак Знак78"/>
    <w:uiPriority w:val="99"/>
    <w:qFormat/>
    <w:rsid w:val="007E3D3A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7E3D3A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7E3D3A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7E3D3A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7E3D3A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7E3D3A"/>
    <w:rPr>
      <w:b/>
      <w:sz w:val="28"/>
    </w:rPr>
  </w:style>
  <w:style w:type="character" w:customStyle="1" w:styleId="416">
    <w:name w:val="Знак Знак416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7E3D3A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7E3D3A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7E3D3A"/>
    <w:rPr>
      <w:sz w:val="24"/>
    </w:rPr>
  </w:style>
  <w:style w:type="character" w:customStyle="1" w:styleId="516">
    <w:name w:val="Знак Знак516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7E3D3A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7E3D3A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7E3D3A"/>
    <w:rPr>
      <w:sz w:val="16"/>
    </w:rPr>
  </w:style>
  <w:style w:type="character" w:customStyle="1" w:styleId="506">
    <w:name w:val="Знак Знак506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7E3D3A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7E3D3A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7E3D3A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7E3D3A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7E3D3A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7E3D3A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7E3D3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7E3D3A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7E3D3A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7E3D3A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7E3D3A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7E3D3A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7E3D3A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7E3D3A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7E3D3A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7E3D3A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7E3D3A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7E3D3A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7E3D3A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7E3D3A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7E3D3A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7E3D3A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7E3D3A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7E3D3A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7E3D3A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7E3D3A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7E3D3A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7E3D3A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7E3D3A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7E3D3A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7E3D3A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7E3D3A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7E3D3A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7E3D3A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7E3D3A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7E3D3A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7E3D3A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7E3D3A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7E3D3A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7E3D3A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7E3D3A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7E3D3A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7E3D3A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7E3D3A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7E3D3A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7E3D3A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7E3D3A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7E3D3A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7E3D3A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7E3D3A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7E3D3A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7E3D3A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7E3D3A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7E3D3A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7E3D3A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7E3D3A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7E3D3A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7E3D3A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7E3D3A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7E3D3A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7E3D3A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7E3D3A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7E3D3A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7E3D3A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7E3D3A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7E3D3A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7E3D3A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7E3D3A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7E3D3A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7E3D3A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7E3D3A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7E3D3A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7E3D3A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7E3D3A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7E3D3A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7E3D3A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7E3D3A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7E3D3A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7E3D3A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7E3D3A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7E3D3A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7E3D3A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7E3D3A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7E3D3A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7E3D3A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7E3D3A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7E3D3A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7E3D3A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7E3D3A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7E3D3A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7E3D3A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7E3D3A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7E3D3A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7E3D3A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7E3D3A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7E3D3A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7E3D3A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7E3D3A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7E3D3A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7E3D3A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7E3D3A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7E3D3A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7E3D3A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7E3D3A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7E3D3A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7E3D3A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7E3D3A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7E3D3A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7E3D3A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7E3D3A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7E3D3A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7E3D3A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7E3D3A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7E3D3A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7E3D3A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7E3D3A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7E3D3A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7E3D3A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7E3D3A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7E3D3A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7E3D3A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7E3D3A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7E3D3A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7E3D3A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7E3D3A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7E3D3A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7E3D3A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7E3D3A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7E3D3A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7E3D3A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7E3D3A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7E3D3A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7E3D3A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7E3D3A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7E3D3A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7E3D3A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7E3D3A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7E3D3A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7E3D3A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7E3D3A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7E3D3A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7E3D3A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7E3D3A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7E3D3A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7E3D3A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7E3D3A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7E3D3A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7E3D3A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7E3D3A"/>
    <w:rPr>
      <w:sz w:val="22"/>
    </w:rPr>
  </w:style>
  <w:style w:type="character" w:customStyle="1" w:styleId="useremail">
    <w:name w:val="useremail"/>
    <w:uiPriority w:val="99"/>
    <w:qFormat/>
    <w:rsid w:val="007E3D3A"/>
    <w:rPr>
      <w:b/>
      <w:color w:val="555555"/>
    </w:rPr>
  </w:style>
  <w:style w:type="character" w:customStyle="1" w:styleId="sel1">
    <w:name w:val="sel1"/>
    <w:basedOn w:val="a3"/>
    <w:uiPriority w:val="99"/>
    <w:qFormat/>
    <w:rsid w:val="007E3D3A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7E3D3A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7E3D3A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7E3D3A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7E3D3A"/>
    <w:rPr>
      <w:rFonts w:cs="Times New Roman"/>
    </w:rPr>
  </w:style>
  <w:style w:type="character" w:customStyle="1" w:styleId="at3">
    <w:name w:val="at3"/>
    <w:basedOn w:val="a3"/>
    <w:uiPriority w:val="99"/>
    <w:qFormat/>
    <w:rsid w:val="007E3D3A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7E3D3A"/>
    <w:rPr>
      <w:rFonts w:cs="Times New Roman"/>
    </w:rPr>
  </w:style>
  <w:style w:type="character" w:customStyle="1" w:styleId="tooltipextranews">
    <w:name w:val="tooltip_extranews"/>
    <w:uiPriority w:val="99"/>
    <w:qFormat/>
    <w:rsid w:val="007E3D3A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7E3D3A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7E3D3A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7E3D3A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7E3D3A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7E3D3A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7E3D3A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7E3D3A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7E3D3A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7E3D3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7E3D3A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7E3D3A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7E3D3A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7E3D3A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7E3D3A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7E3D3A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7E3D3A"/>
  </w:style>
  <w:style w:type="character" w:customStyle="1" w:styleId="WW-Absatz-Standardschriftart">
    <w:name w:val="WW-Absatz-Standardschriftart"/>
    <w:uiPriority w:val="99"/>
    <w:qFormat/>
    <w:rsid w:val="007E3D3A"/>
  </w:style>
  <w:style w:type="character" w:customStyle="1" w:styleId="FontStyle150">
    <w:name w:val="Font Style15"/>
    <w:basedOn w:val="1fff5"/>
    <w:uiPriority w:val="99"/>
    <w:qFormat/>
    <w:rsid w:val="007E3D3A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7E3D3A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7E3D3A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7E3D3A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7E3D3A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7E3D3A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7E3D3A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7E3D3A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7E3D3A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7E3D3A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7E3D3A"/>
    <w:rPr>
      <w:rFonts w:cs="Times New Roman"/>
    </w:rPr>
  </w:style>
  <w:style w:type="character" w:customStyle="1" w:styleId="mr1">
    <w:name w:val="mr1"/>
    <w:basedOn w:val="a3"/>
    <w:uiPriority w:val="99"/>
    <w:qFormat/>
    <w:rsid w:val="007E3D3A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7E3D3A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7E3D3A"/>
    <w:rPr>
      <w:rFonts w:cs="Times New Roman"/>
    </w:rPr>
  </w:style>
  <w:style w:type="character" w:customStyle="1" w:styleId="bod1">
    <w:name w:val="bod1"/>
    <w:basedOn w:val="a3"/>
    <w:uiPriority w:val="99"/>
    <w:qFormat/>
    <w:rsid w:val="007E3D3A"/>
    <w:rPr>
      <w:rFonts w:cs="Times New Roman"/>
    </w:rPr>
  </w:style>
  <w:style w:type="paragraph" w:customStyle="1" w:styleId="911">
    <w:name w:val="Знак91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7E3D3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7E3D3A"/>
  </w:style>
  <w:style w:type="character" w:customStyle="1" w:styleId="contextualspellingandgrammarerror">
    <w:name w:val="contextualspellingandgrammarerror"/>
    <w:uiPriority w:val="99"/>
    <w:qFormat/>
    <w:rsid w:val="007E3D3A"/>
  </w:style>
  <w:style w:type="character" w:customStyle="1" w:styleId="normaltextrun1">
    <w:name w:val="normaltextrun1"/>
    <w:uiPriority w:val="99"/>
    <w:qFormat/>
    <w:rsid w:val="007E3D3A"/>
  </w:style>
  <w:style w:type="character" w:customStyle="1" w:styleId="eop">
    <w:name w:val="eop"/>
    <w:uiPriority w:val="99"/>
    <w:qFormat/>
    <w:rsid w:val="007E3D3A"/>
  </w:style>
  <w:style w:type="character" w:customStyle="1" w:styleId="NormalWebChar">
    <w:name w:val="Normal (Web) Char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7E3D3A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7E3D3A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7E3D3A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7E3D3A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7E3D3A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7E3D3A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7E3D3A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7E3D3A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7E3D3A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7E3D3A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7E3D3A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7E3D3A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7E3D3A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7E3D3A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7E3D3A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7E3D3A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7E3D3A"/>
    <w:rPr>
      <w:b/>
      <w:sz w:val="28"/>
    </w:rPr>
  </w:style>
  <w:style w:type="character" w:customStyle="1" w:styleId="86">
    <w:name w:val="Знак Знак86"/>
    <w:uiPriority w:val="99"/>
    <w:rsid w:val="007E3D3A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7E3D3A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7E3D3A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7E3D3A"/>
  </w:style>
  <w:style w:type="character" w:customStyle="1" w:styleId="2310">
    <w:name w:val="Знак Знак23 Знак1"/>
    <w:uiPriority w:val="99"/>
    <w:locked/>
    <w:rsid w:val="007E3D3A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7E3D3A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7E3D3A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7E3D3A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7E3D3A"/>
    <w:rPr>
      <w:sz w:val="24"/>
    </w:rPr>
  </w:style>
  <w:style w:type="character" w:customStyle="1" w:styleId="518">
    <w:name w:val="Знак Знак518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7E3D3A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7E3D3A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7E3D3A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7E3D3A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7E3D3A"/>
    <w:rPr>
      <w:sz w:val="16"/>
    </w:rPr>
  </w:style>
  <w:style w:type="character" w:customStyle="1" w:styleId="508">
    <w:name w:val="Знак Знак508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7E3D3A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7E3D3A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7E3D3A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7E3D3A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7E3D3A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7E3D3A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7E3D3A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7E3D3A"/>
    <w:rPr>
      <w:color w:val="808080"/>
    </w:rPr>
  </w:style>
  <w:style w:type="character" w:customStyle="1" w:styleId="552">
    <w:name w:val="Знак Знак552"/>
    <w:uiPriority w:val="99"/>
    <w:qFormat/>
    <w:locked/>
    <w:rsid w:val="007E3D3A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7E3D3A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7E3D3A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7E3D3A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7E3D3A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7E3D3A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7E3D3A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7E3D3A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7E3D3A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7E3D3A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7E3D3A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7E3D3A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7E3D3A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7E3D3A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7E3D3A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7E3D3A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7E3D3A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7E3D3A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7E3D3A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7E3D3A"/>
    <w:rPr>
      <w:b/>
      <w:sz w:val="28"/>
    </w:rPr>
  </w:style>
  <w:style w:type="character" w:customStyle="1" w:styleId="702">
    <w:name w:val="Знак Знак702"/>
    <w:uiPriority w:val="99"/>
    <w:qFormat/>
    <w:rsid w:val="007E3D3A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7E3D3A"/>
    <w:rPr>
      <w:b/>
      <w:sz w:val="28"/>
    </w:rPr>
  </w:style>
  <w:style w:type="character" w:customStyle="1" w:styleId="682">
    <w:name w:val="Знак Знак682"/>
    <w:uiPriority w:val="99"/>
    <w:qFormat/>
    <w:rsid w:val="007E3D3A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7E3D3A"/>
    <w:rPr>
      <w:b/>
    </w:rPr>
  </w:style>
  <w:style w:type="paragraph" w:customStyle="1" w:styleId="HTML21">
    <w:name w:val="Стандартный HTML2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qFormat/>
    <w:locked/>
    <w:rsid w:val="007E3D3A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7E3D3A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7E3D3A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7E3D3A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7E3D3A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7E3D3A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7E3D3A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7E3D3A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7E3D3A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7E3D3A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7E3D3A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7E3D3A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7E3D3A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7E3D3A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7E3D3A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7E3D3A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7E3D3A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7E3D3A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7E3D3A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7E3D3A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7E3D3A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7E3D3A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7E3D3A"/>
    <w:rPr>
      <w:sz w:val="24"/>
    </w:rPr>
  </w:style>
  <w:style w:type="character" w:customStyle="1" w:styleId="5170">
    <w:name w:val="Знак Знак517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7E3D3A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7E3D3A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7E3D3A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7E3D3A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7E3D3A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7E3D3A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7E3D3A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7E3D3A"/>
    <w:rPr>
      <w:sz w:val="16"/>
    </w:rPr>
  </w:style>
  <w:style w:type="character" w:customStyle="1" w:styleId="507">
    <w:name w:val="Знак Знак507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7E3D3A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7E3D3A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7E3D3A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7E3D3A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7E3D3A"/>
    <w:rPr>
      <w:color w:val="808080"/>
    </w:rPr>
  </w:style>
  <w:style w:type="character" w:customStyle="1" w:styleId="5510">
    <w:name w:val="Знак Знак551"/>
    <w:uiPriority w:val="99"/>
    <w:qFormat/>
    <w:locked/>
    <w:rsid w:val="007E3D3A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7E3D3A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7E3D3A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7E3D3A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7E3D3A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7E3D3A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7E3D3A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7E3D3A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7E3D3A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7E3D3A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7E3D3A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7E3D3A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7E3D3A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7E3D3A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7E3D3A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7E3D3A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7E3D3A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7E3D3A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7E3D3A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7E3D3A"/>
    <w:rPr>
      <w:b/>
      <w:sz w:val="28"/>
    </w:rPr>
  </w:style>
  <w:style w:type="character" w:customStyle="1" w:styleId="701">
    <w:name w:val="Знак Знак701"/>
    <w:uiPriority w:val="99"/>
    <w:qFormat/>
    <w:rsid w:val="007E3D3A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7E3D3A"/>
    <w:rPr>
      <w:b/>
      <w:sz w:val="28"/>
    </w:rPr>
  </w:style>
  <w:style w:type="character" w:customStyle="1" w:styleId="6810">
    <w:name w:val="Знак Знак681"/>
    <w:uiPriority w:val="99"/>
    <w:qFormat/>
    <w:rsid w:val="007E3D3A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7E3D3A"/>
    <w:rPr>
      <w:b/>
    </w:rPr>
  </w:style>
  <w:style w:type="paragraph" w:customStyle="1" w:styleId="HTML31">
    <w:name w:val="Стандартный HTML3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7E3D3A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7E3D3A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7E3D3A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7E3D3A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7E3D3A"/>
    <w:rPr>
      <w:b/>
    </w:rPr>
  </w:style>
  <w:style w:type="character" w:customStyle="1" w:styleId="1115">
    <w:name w:val="Слабая ссылка111"/>
    <w:uiPriority w:val="99"/>
    <w:qFormat/>
    <w:rsid w:val="007E3D3A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7E3D3A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7E3D3A"/>
    <w:rPr>
      <w:b/>
      <w:smallCaps/>
      <w:spacing w:val="5"/>
    </w:rPr>
  </w:style>
  <w:style w:type="character" w:customStyle="1" w:styleId="3ff9">
    <w:name w:val="Замещающий текст3"/>
    <w:uiPriority w:val="99"/>
    <w:rsid w:val="007E3D3A"/>
    <w:rPr>
      <w:color w:val="808080"/>
    </w:rPr>
  </w:style>
  <w:style w:type="character" w:customStyle="1" w:styleId="1260">
    <w:name w:val="Знак1 Знак Знак26"/>
    <w:uiPriority w:val="99"/>
    <w:locked/>
    <w:rsid w:val="007E3D3A"/>
    <w:rPr>
      <w:sz w:val="24"/>
    </w:rPr>
  </w:style>
  <w:style w:type="character" w:customStyle="1" w:styleId="1272">
    <w:name w:val="Знак1 Знак Знак27"/>
    <w:uiPriority w:val="99"/>
    <w:locked/>
    <w:rsid w:val="007E3D3A"/>
    <w:rPr>
      <w:sz w:val="24"/>
    </w:rPr>
  </w:style>
  <w:style w:type="character" w:customStyle="1" w:styleId="7d">
    <w:name w:val="Без интервала Знак7"/>
    <w:uiPriority w:val="99"/>
    <w:locked/>
    <w:rsid w:val="007E3D3A"/>
    <w:rPr>
      <w:sz w:val="24"/>
      <w:lang w:eastAsia="en-US"/>
    </w:rPr>
  </w:style>
  <w:style w:type="character" w:customStyle="1" w:styleId="393">
    <w:name w:val="Знак Знак393"/>
    <w:uiPriority w:val="99"/>
    <w:rsid w:val="007E3D3A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7E3D3A"/>
    <w:rPr>
      <w:b/>
      <w:sz w:val="28"/>
    </w:rPr>
  </w:style>
  <w:style w:type="character" w:customStyle="1" w:styleId="373">
    <w:name w:val="Знак Знак373"/>
    <w:uiPriority w:val="99"/>
    <w:rsid w:val="007E3D3A"/>
    <w:rPr>
      <w:b/>
      <w:i/>
      <w:sz w:val="26"/>
    </w:rPr>
  </w:style>
  <w:style w:type="character" w:customStyle="1" w:styleId="363">
    <w:name w:val="Знак Знак363"/>
    <w:uiPriority w:val="99"/>
    <w:rsid w:val="007E3D3A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7E3D3A"/>
    <w:rPr>
      <w:sz w:val="24"/>
      <w:lang w:val="ru-RU" w:eastAsia="ru-RU"/>
    </w:rPr>
  </w:style>
  <w:style w:type="character" w:customStyle="1" w:styleId="3430">
    <w:name w:val="Знак Знак343"/>
    <w:uiPriority w:val="99"/>
    <w:rsid w:val="007E3D3A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7E3D3A"/>
    <w:rPr>
      <w:sz w:val="16"/>
    </w:rPr>
  </w:style>
  <w:style w:type="character" w:customStyle="1" w:styleId="Heading122">
    <w:name w:val="Heading 12 Знак Знак2"/>
    <w:uiPriority w:val="99"/>
    <w:qFormat/>
    <w:rsid w:val="007E3D3A"/>
    <w:rPr>
      <w:rFonts w:ascii="Courier New" w:hAnsi="Courier New"/>
    </w:rPr>
  </w:style>
  <w:style w:type="character" w:customStyle="1" w:styleId="3140">
    <w:name w:val="Знак Знак314"/>
    <w:uiPriority w:val="99"/>
    <w:rsid w:val="007E3D3A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7E3D3A"/>
    <w:rPr>
      <w:sz w:val="24"/>
    </w:rPr>
  </w:style>
  <w:style w:type="character" w:customStyle="1" w:styleId="293">
    <w:name w:val="Знак Знак293"/>
    <w:uiPriority w:val="99"/>
    <w:rsid w:val="007E3D3A"/>
    <w:rPr>
      <w:sz w:val="24"/>
    </w:rPr>
  </w:style>
  <w:style w:type="character" w:customStyle="1" w:styleId="7130">
    <w:name w:val="Знак Знак713"/>
    <w:uiPriority w:val="99"/>
    <w:rsid w:val="007E3D3A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7E3D3A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7E3D3A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7E3D3A"/>
    <w:rPr>
      <w:rFonts w:ascii="Tahoma" w:hAnsi="Tahoma"/>
    </w:rPr>
  </w:style>
  <w:style w:type="character" w:customStyle="1" w:styleId="273">
    <w:name w:val="Знак Знак273"/>
    <w:uiPriority w:val="99"/>
    <w:qFormat/>
    <w:rsid w:val="007E3D3A"/>
    <w:rPr>
      <w:sz w:val="24"/>
    </w:rPr>
  </w:style>
  <w:style w:type="character" w:customStyle="1" w:styleId="1090">
    <w:name w:val="Знак Знак109"/>
    <w:uiPriority w:val="99"/>
    <w:locked/>
    <w:rsid w:val="007E3D3A"/>
    <w:rPr>
      <w:sz w:val="16"/>
      <w:lang w:val="ru-RU" w:eastAsia="ru-RU"/>
    </w:rPr>
  </w:style>
  <w:style w:type="character" w:customStyle="1" w:styleId="626">
    <w:name w:val="Знак Знак626"/>
    <w:uiPriority w:val="99"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7E3D3A"/>
    <w:rPr>
      <w:sz w:val="24"/>
      <w:lang w:val="en-US"/>
    </w:rPr>
  </w:style>
  <w:style w:type="character" w:customStyle="1" w:styleId="1231">
    <w:name w:val="Знак Знак123"/>
    <w:uiPriority w:val="99"/>
    <w:rsid w:val="007E3D3A"/>
    <w:rPr>
      <w:sz w:val="16"/>
    </w:rPr>
  </w:style>
  <w:style w:type="character" w:customStyle="1" w:styleId="1350">
    <w:name w:val="Знак Знак135"/>
    <w:uiPriority w:val="99"/>
    <w:rsid w:val="007E3D3A"/>
    <w:rPr>
      <w:lang w:val="ru-RU" w:eastAsia="ru-RU"/>
    </w:rPr>
  </w:style>
  <w:style w:type="character" w:customStyle="1" w:styleId="16100">
    <w:name w:val="Знак Знак1610"/>
    <w:uiPriority w:val="99"/>
    <w:locked/>
    <w:rsid w:val="007E3D3A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7E3D3A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7E3D3A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7E3D3A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7E3D3A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7E3D3A"/>
    <w:rPr>
      <w:rFonts w:ascii="Arial" w:hAnsi="Arial"/>
      <w:sz w:val="22"/>
    </w:rPr>
  </w:style>
  <w:style w:type="character" w:customStyle="1" w:styleId="199">
    <w:name w:val="Знак Знак199"/>
    <w:uiPriority w:val="99"/>
    <w:rsid w:val="007E3D3A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7E3D3A"/>
    <w:rPr>
      <w:rFonts w:ascii="Courier New" w:hAnsi="Courier New"/>
    </w:rPr>
  </w:style>
  <w:style w:type="character" w:customStyle="1" w:styleId="179">
    <w:name w:val="Знак Знак179"/>
    <w:uiPriority w:val="99"/>
    <w:rsid w:val="007E3D3A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7E3D3A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7E3D3A"/>
    <w:rPr>
      <w:sz w:val="24"/>
    </w:rPr>
  </w:style>
  <w:style w:type="character" w:customStyle="1" w:styleId="5200">
    <w:name w:val="Знак Знак520"/>
    <w:uiPriority w:val="99"/>
    <w:rsid w:val="007E3D3A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7E3D3A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7E3D3A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7E3D3A"/>
    <w:rPr>
      <w:b/>
      <w:sz w:val="28"/>
    </w:rPr>
  </w:style>
  <w:style w:type="character" w:customStyle="1" w:styleId="800">
    <w:name w:val="Знак Знак80"/>
    <w:uiPriority w:val="99"/>
    <w:rsid w:val="007E3D3A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7E3D3A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7E3D3A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7E3D3A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7E3D3A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7E3D3A"/>
  </w:style>
  <w:style w:type="character" w:customStyle="1" w:styleId="2380">
    <w:name w:val="Знак Знак23 Знак8"/>
    <w:uiPriority w:val="99"/>
    <w:locked/>
    <w:rsid w:val="007E3D3A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7E3D3A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7E3D3A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7E3D3A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7E3D3A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7E3D3A"/>
    <w:rPr>
      <w:sz w:val="24"/>
    </w:rPr>
  </w:style>
  <w:style w:type="character" w:customStyle="1" w:styleId="51100">
    <w:name w:val="Знак Знак5110"/>
    <w:uiPriority w:val="99"/>
    <w:locked/>
    <w:rsid w:val="007E3D3A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7E3D3A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7E3D3A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7E3D3A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7E3D3A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7E3D3A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7E3D3A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7E3D3A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7E3D3A"/>
    <w:rPr>
      <w:sz w:val="16"/>
    </w:rPr>
  </w:style>
  <w:style w:type="character" w:customStyle="1" w:styleId="509">
    <w:name w:val="Знак Знак509"/>
    <w:uiPriority w:val="99"/>
    <w:locked/>
    <w:rsid w:val="007E3D3A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7E3D3A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7E3D3A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7E3D3A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7E3D3A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7E3D3A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7E3D3A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7E3D3A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7E3D3A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7E3D3A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7E3D3A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7E3D3A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7E3D3A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7E3D3A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7E3D3A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7E3D3A"/>
    <w:rPr>
      <w:lang w:val="ru-RU" w:eastAsia="ru-RU"/>
    </w:rPr>
  </w:style>
  <w:style w:type="character" w:customStyle="1" w:styleId="563">
    <w:name w:val="Знак Знак563"/>
    <w:uiPriority w:val="99"/>
    <w:locked/>
    <w:rsid w:val="007E3D3A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7E3D3A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7E3D3A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7E3D3A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7E3D3A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7E3D3A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7E3D3A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7E3D3A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7E3D3A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7E3D3A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7E3D3A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7E3D3A"/>
    <w:rPr>
      <w:b/>
      <w:sz w:val="28"/>
    </w:rPr>
  </w:style>
  <w:style w:type="character" w:customStyle="1" w:styleId="703">
    <w:name w:val="Знак Знак703"/>
    <w:uiPriority w:val="99"/>
    <w:rsid w:val="007E3D3A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7E3D3A"/>
    <w:rPr>
      <w:b/>
      <w:sz w:val="28"/>
    </w:rPr>
  </w:style>
  <w:style w:type="character" w:customStyle="1" w:styleId="683">
    <w:name w:val="Знак Знак683"/>
    <w:uiPriority w:val="99"/>
    <w:rsid w:val="007E3D3A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7E3D3A"/>
  </w:style>
  <w:style w:type="character" w:customStyle="1" w:styleId="HeaderChar2">
    <w:name w:val="Header Char2"/>
    <w:uiPriority w:val="99"/>
    <w:locked/>
    <w:rsid w:val="007E3D3A"/>
    <w:rPr>
      <w:sz w:val="24"/>
    </w:rPr>
  </w:style>
  <w:style w:type="character" w:customStyle="1" w:styleId="FooterChar2">
    <w:name w:val="Footer Char2"/>
    <w:uiPriority w:val="99"/>
    <w:locked/>
    <w:rsid w:val="007E3D3A"/>
    <w:rPr>
      <w:sz w:val="24"/>
    </w:rPr>
  </w:style>
  <w:style w:type="character" w:customStyle="1" w:styleId="EndnoteTextChar2">
    <w:name w:val="Endnote Text Char2"/>
    <w:uiPriority w:val="99"/>
    <w:locked/>
    <w:rsid w:val="007E3D3A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7E3D3A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7E3D3A"/>
    <w:rPr>
      <w:sz w:val="24"/>
      <w:lang w:val="en-US"/>
    </w:rPr>
  </w:style>
  <w:style w:type="character" w:customStyle="1" w:styleId="SubtitleChar2">
    <w:name w:val="Subtitle Char2"/>
    <w:uiPriority w:val="99"/>
    <w:locked/>
    <w:rsid w:val="007E3D3A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7E3D3A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7E3D3A"/>
    <w:rPr>
      <w:sz w:val="24"/>
    </w:rPr>
  </w:style>
  <w:style w:type="character" w:customStyle="1" w:styleId="BodyTextIndent2Char2">
    <w:name w:val="Body Text Indent 2 Char2"/>
    <w:uiPriority w:val="99"/>
    <w:locked/>
    <w:rsid w:val="007E3D3A"/>
    <w:rPr>
      <w:sz w:val="24"/>
    </w:rPr>
  </w:style>
  <w:style w:type="character" w:customStyle="1" w:styleId="BodyTextIndent3Char2">
    <w:name w:val="Body Text Indent 3 Char2"/>
    <w:uiPriority w:val="99"/>
    <w:locked/>
    <w:rsid w:val="007E3D3A"/>
    <w:rPr>
      <w:sz w:val="16"/>
    </w:rPr>
  </w:style>
  <w:style w:type="character" w:customStyle="1" w:styleId="DocumentMapChar2">
    <w:name w:val="Document Map Char2"/>
    <w:uiPriority w:val="99"/>
    <w:locked/>
    <w:rsid w:val="007E3D3A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7E3D3A"/>
    <w:rPr>
      <w:sz w:val="16"/>
    </w:rPr>
  </w:style>
  <w:style w:type="character" w:customStyle="1" w:styleId="BalloonTextChar2">
    <w:name w:val="Balloon Text Char2"/>
    <w:uiPriority w:val="99"/>
    <w:locked/>
    <w:rsid w:val="007E3D3A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7E3D3A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7E3D3A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7E3D3A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7E3D3A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7E3D3A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7E3D3A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7E3D3A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7E3D3A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7E3D3A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7E3D3A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7E3D3A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7E3D3A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7E3D3A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7E3D3A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7E3D3A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7E3D3A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7E3D3A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7E3D3A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7E3D3A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7E3D3A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7E3D3A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7E3D3A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7E3D3A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7E3D3A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7E3D3A"/>
    <w:rPr>
      <w:i/>
      <w:color w:val="808080"/>
    </w:rPr>
  </w:style>
  <w:style w:type="character" w:customStyle="1" w:styleId="DefaultParagraphFont1">
    <w:name w:val="Default Paragraph Font1"/>
    <w:uiPriority w:val="99"/>
    <w:rsid w:val="007E3D3A"/>
  </w:style>
  <w:style w:type="character" w:customStyle="1" w:styleId="PlaceholderText1">
    <w:name w:val="Placeholder Text1"/>
    <w:uiPriority w:val="99"/>
    <w:rsid w:val="007E3D3A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7E3D3A"/>
    <w:rPr>
      <w:b/>
    </w:rPr>
  </w:style>
  <w:style w:type="character" w:customStyle="1" w:styleId="1102">
    <w:name w:val="Знак Знак110"/>
    <w:uiPriority w:val="99"/>
    <w:qFormat/>
    <w:rsid w:val="007E3D3A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7E3D3A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7E3D3A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7E3D3A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7E3D3A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7E3D3A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7E3D3A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7E3D3A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7E3D3A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7E3D3A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7E3D3A"/>
  </w:style>
  <w:style w:type="paragraph" w:customStyle="1" w:styleId="3ffb">
    <w:name w:val="Подзаголовок3"/>
    <w:basedOn w:val="a2"/>
    <w:uiPriority w:val="99"/>
    <w:qFormat/>
    <w:rsid w:val="007E3D3A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7E3D3A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7E3D3A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7E3D3A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7E3D3A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7E3D3A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7E3D3A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7E3D3A"/>
    <w:rPr>
      <w:sz w:val="16"/>
    </w:rPr>
  </w:style>
  <w:style w:type="character" w:customStyle="1" w:styleId="1211">
    <w:name w:val="Знак Знак121"/>
    <w:uiPriority w:val="99"/>
    <w:qFormat/>
    <w:locked/>
    <w:rsid w:val="007E3D3A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7E3D3A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7E3D3A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7E3D3A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7E3D3A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7E3D3A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7E3D3A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7E3D3A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7E3D3A"/>
    <w:rPr>
      <w:b/>
      <w:i/>
      <w:color w:val="4F81BD"/>
    </w:rPr>
  </w:style>
  <w:style w:type="character" w:customStyle="1" w:styleId="2fffb">
    <w:name w:val="Слабая ссылка2"/>
    <w:uiPriority w:val="99"/>
    <w:rsid w:val="007E3D3A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7E3D3A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7E3D3A"/>
    <w:rPr>
      <w:b/>
      <w:smallCaps/>
      <w:spacing w:val="5"/>
    </w:rPr>
  </w:style>
  <w:style w:type="character" w:customStyle="1" w:styleId="4fc">
    <w:name w:val="Замещающий текст4"/>
    <w:uiPriority w:val="99"/>
    <w:rsid w:val="007E3D3A"/>
    <w:rPr>
      <w:color w:val="808080"/>
    </w:rPr>
  </w:style>
  <w:style w:type="character" w:customStyle="1" w:styleId="Heading4Char1">
    <w:name w:val="Heading 4 Char1"/>
    <w:uiPriority w:val="99"/>
    <w:locked/>
    <w:rsid w:val="007E3D3A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7E3D3A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7E3D3A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7E3D3A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7E3D3A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7E3D3A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7E3D3A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7E3D3A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7E3D3A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7E3D3A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7E3D3A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7E3D3A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7E3D3A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7E3D3A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7E3D3A"/>
    <w:rPr>
      <w:rFonts w:cs="Times New Roman"/>
    </w:rPr>
  </w:style>
  <w:style w:type="paragraph" w:customStyle="1" w:styleId="10d">
    <w:name w:val="Обычный10"/>
    <w:uiPriority w:val="99"/>
    <w:qFormat/>
    <w:rsid w:val="007E3D3A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7E3D3A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7E3D3A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7E3D3A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7E3D3A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7E3D3A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7E3D3A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7E3D3A"/>
    <w:rPr>
      <w:sz w:val="24"/>
    </w:rPr>
  </w:style>
  <w:style w:type="character" w:customStyle="1" w:styleId="624">
    <w:name w:val="Знак Знак624"/>
    <w:uiPriority w:val="99"/>
    <w:locked/>
    <w:rsid w:val="007E3D3A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7E3D3A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7E3D3A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7E3D3A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7E3D3A"/>
    <w:rPr>
      <w:b/>
    </w:rPr>
  </w:style>
  <w:style w:type="character" w:customStyle="1" w:styleId="affffffffff">
    <w:name w:val="текст Знак Знак"/>
    <w:uiPriority w:val="99"/>
    <w:qFormat/>
    <w:rsid w:val="007E3D3A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7E3D3A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7E3D3A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7E3D3A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7E3D3A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7E3D3A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7E3D3A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7E3D3A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7E3D3A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7E3D3A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7E3D3A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7E3D3A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7E3D3A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7E3D3A"/>
    <w:rPr>
      <w:rFonts w:cs="Times New Roman"/>
    </w:rPr>
  </w:style>
  <w:style w:type="character" w:customStyle="1" w:styleId="ft1067">
    <w:name w:val="ft1067"/>
    <w:basedOn w:val="a3"/>
    <w:uiPriority w:val="99"/>
    <w:qFormat/>
    <w:rsid w:val="007E3D3A"/>
    <w:rPr>
      <w:rFonts w:cs="Times New Roman"/>
    </w:rPr>
  </w:style>
  <w:style w:type="character" w:customStyle="1" w:styleId="ft1144">
    <w:name w:val="ft1144"/>
    <w:basedOn w:val="a3"/>
    <w:uiPriority w:val="99"/>
    <w:qFormat/>
    <w:rsid w:val="007E3D3A"/>
    <w:rPr>
      <w:rFonts w:cs="Times New Roman"/>
    </w:rPr>
  </w:style>
  <w:style w:type="character" w:customStyle="1" w:styleId="ft1207">
    <w:name w:val="ft1207"/>
    <w:basedOn w:val="a3"/>
    <w:uiPriority w:val="99"/>
    <w:qFormat/>
    <w:rsid w:val="007E3D3A"/>
    <w:rPr>
      <w:rFonts w:cs="Times New Roman"/>
    </w:rPr>
  </w:style>
  <w:style w:type="character" w:customStyle="1" w:styleId="ft1213">
    <w:name w:val="ft1213"/>
    <w:basedOn w:val="a3"/>
    <w:uiPriority w:val="99"/>
    <w:qFormat/>
    <w:rsid w:val="007E3D3A"/>
    <w:rPr>
      <w:rFonts w:cs="Times New Roman"/>
    </w:rPr>
  </w:style>
  <w:style w:type="character" w:customStyle="1" w:styleId="ft1214">
    <w:name w:val="ft1214"/>
    <w:basedOn w:val="a3"/>
    <w:uiPriority w:val="99"/>
    <w:qFormat/>
    <w:rsid w:val="007E3D3A"/>
    <w:rPr>
      <w:rFonts w:cs="Times New Roman"/>
    </w:rPr>
  </w:style>
  <w:style w:type="character" w:customStyle="1" w:styleId="ft1289">
    <w:name w:val="ft1289"/>
    <w:basedOn w:val="a3"/>
    <w:uiPriority w:val="99"/>
    <w:qFormat/>
    <w:rsid w:val="007E3D3A"/>
    <w:rPr>
      <w:rFonts w:cs="Times New Roman"/>
    </w:rPr>
  </w:style>
  <w:style w:type="character" w:customStyle="1" w:styleId="ft1311">
    <w:name w:val="ft1311"/>
    <w:basedOn w:val="a3"/>
    <w:uiPriority w:val="99"/>
    <w:qFormat/>
    <w:rsid w:val="007E3D3A"/>
    <w:rPr>
      <w:rFonts w:cs="Times New Roman"/>
    </w:rPr>
  </w:style>
  <w:style w:type="character" w:customStyle="1" w:styleId="ft3008">
    <w:name w:val="ft3008"/>
    <w:basedOn w:val="a3"/>
    <w:uiPriority w:val="99"/>
    <w:qFormat/>
    <w:rsid w:val="007E3D3A"/>
    <w:rPr>
      <w:rFonts w:cs="Times New Roman"/>
    </w:rPr>
  </w:style>
  <w:style w:type="character" w:customStyle="1" w:styleId="ft3181">
    <w:name w:val="ft3181"/>
    <w:basedOn w:val="a3"/>
    <w:uiPriority w:val="99"/>
    <w:qFormat/>
    <w:rsid w:val="007E3D3A"/>
    <w:rPr>
      <w:rFonts w:cs="Times New Roman"/>
    </w:rPr>
  </w:style>
  <w:style w:type="character" w:customStyle="1" w:styleId="ft722">
    <w:name w:val="ft722"/>
    <w:basedOn w:val="a3"/>
    <w:uiPriority w:val="99"/>
    <w:qFormat/>
    <w:rsid w:val="007E3D3A"/>
    <w:rPr>
      <w:rFonts w:cs="Times New Roman"/>
    </w:rPr>
  </w:style>
  <w:style w:type="character" w:customStyle="1" w:styleId="ft728">
    <w:name w:val="ft728"/>
    <w:basedOn w:val="a3"/>
    <w:uiPriority w:val="99"/>
    <w:qFormat/>
    <w:rsid w:val="007E3D3A"/>
    <w:rPr>
      <w:rFonts w:cs="Times New Roman"/>
    </w:rPr>
  </w:style>
  <w:style w:type="character" w:customStyle="1" w:styleId="ft730">
    <w:name w:val="ft730"/>
    <w:basedOn w:val="a3"/>
    <w:uiPriority w:val="99"/>
    <w:qFormat/>
    <w:rsid w:val="007E3D3A"/>
    <w:rPr>
      <w:rFonts w:cs="Times New Roman"/>
    </w:rPr>
  </w:style>
  <w:style w:type="character" w:customStyle="1" w:styleId="ft72">
    <w:name w:val="ft72"/>
    <w:basedOn w:val="a3"/>
    <w:uiPriority w:val="99"/>
    <w:qFormat/>
    <w:rsid w:val="007E3D3A"/>
    <w:rPr>
      <w:rFonts w:cs="Times New Roman"/>
    </w:rPr>
  </w:style>
  <w:style w:type="character" w:customStyle="1" w:styleId="ft731">
    <w:name w:val="ft731"/>
    <w:basedOn w:val="a3"/>
    <w:uiPriority w:val="99"/>
    <w:qFormat/>
    <w:rsid w:val="007E3D3A"/>
    <w:rPr>
      <w:rFonts w:cs="Times New Roman"/>
    </w:rPr>
  </w:style>
  <w:style w:type="character" w:customStyle="1" w:styleId="ft732">
    <w:name w:val="ft732"/>
    <w:basedOn w:val="a3"/>
    <w:uiPriority w:val="99"/>
    <w:qFormat/>
    <w:rsid w:val="007E3D3A"/>
    <w:rPr>
      <w:rFonts w:cs="Times New Roman"/>
    </w:rPr>
  </w:style>
  <w:style w:type="character" w:customStyle="1" w:styleId="ft735">
    <w:name w:val="ft735"/>
    <w:basedOn w:val="a3"/>
    <w:uiPriority w:val="99"/>
    <w:qFormat/>
    <w:rsid w:val="007E3D3A"/>
    <w:rPr>
      <w:rFonts w:cs="Times New Roman"/>
    </w:rPr>
  </w:style>
  <w:style w:type="character" w:customStyle="1" w:styleId="ft738">
    <w:name w:val="ft738"/>
    <w:basedOn w:val="a3"/>
    <w:uiPriority w:val="99"/>
    <w:qFormat/>
    <w:rsid w:val="007E3D3A"/>
    <w:rPr>
      <w:rFonts w:cs="Times New Roman"/>
    </w:rPr>
  </w:style>
  <w:style w:type="character" w:customStyle="1" w:styleId="ft747">
    <w:name w:val="ft747"/>
    <w:basedOn w:val="a3"/>
    <w:uiPriority w:val="99"/>
    <w:qFormat/>
    <w:rsid w:val="007E3D3A"/>
    <w:rPr>
      <w:rFonts w:cs="Times New Roman"/>
    </w:rPr>
  </w:style>
  <w:style w:type="character" w:customStyle="1" w:styleId="ft758">
    <w:name w:val="ft758"/>
    <w:basedOn w:val="a3"/>
    <w:uiPriority w:val="99"/>
    <w:qFormat/>
    <w:rsid w:val="007E3D3A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7E3D3A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7E3D3A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7E3D3A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7E3D3A"/>
    <w:rPr>
      <w:rFonts w:cs="Times New Roman"/>
    </w:rPr>
  </w:style>
  <w:style w:type="character" w:customStyle="1" w:styleId="ft2109">
    <w:name w:val="ft2109"/>
    <w:basedOn w:val="a3"/>
    <w:uiPriority w:val="99"/>
    <w:qFormat/>
    <w:rsid w:val="007E3D3A"/>
    <w:rPr>
      <w:rFonts w:cs="Times New Roman"/>
    </w:rPr>
  </w:style>
  <w:style w:type="character" w:customStyle="1" w:styleId="ft2121">
    <w:name w:val="ft2121"/>
    <w:basedOn w:val="a3"/>
    <w:uiPriority w:val="99"/>
    <w:qFormat/>
    <w:rsid w:val="007E3D3A"/>
    <w:rPr>
      <w:rFonts w:cs="Times New Roman"/>
    </w:rPr>
  </w:style>
  <w:style w:type="character" w:customStyle="1" w:styleId="ft2130">
    <w:name w:val="ft2130"/>
    <w:basedOn w:val="a3"/>
    <w:uiPriority w:val="99"/>
    <w:qFormat/>
    <w:rsid w:val="007E3D3A"/>
    <w:rPr>
      <w:rFonts w:cs="Times New Roman"/>
    </w:rPr>
  </w:style>
  <w:style w:type="character" w:customStyle="1" w:styleId="ft24421">
    <w:name w:val="ft24421"/>
    <w:uiPriority w:val="99"/>
    <w:qFormat/>
    <w:rsid w:val="007E3D3A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7E3D3A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7E3D3A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7E3D3A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7E3D3A"/>
    <w:rPr>
      <w:rFonts w:cs="Times New Roman"/>
    </w:rPr>
  </w:style>
  <w:style w:type="character" w:customStyle="1" w:styleId="rvts15">
    <w:name w:val="rvts15"/>
    <w:basedOn w:val="a3"/>
    <w:uiPriority w:val="99"/>
    <w:qFormat/>
    <w:rsid w:val="007E3D3A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7E3D3A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7E3D3A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7E3D3A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7E3D3A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7E3D3A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7E3D3A"/>
    <w:rPr>
      <w:rFonts w:cs="Times New Roman"/>
    </w:rPr>
  </w:style>
  <w:style w:type="character" w:customStyle="1" w:styleId="ft404">
    <w:name w:val="ft404"/>
    <w:basedOn w:val="a3"/>
    <w:uiPriority w:val="99"/>
    <w:qFormat/>
    <w:rsid w:val="007E3D3A"/>
    <w:rPr>
      <w:rFonts w:cs="Times New Roman"/>
    </w:rPr>
  </w:style>
  <w:style w:type="character" w:customStyle="1" w:styleId="ft2">
    <w:name w:val="ft2"/>
    <w:basedOn w:val="a3"/>
    <w:uiPriority w:val="99"/>
    <w:qFormat/>
    <w:rsid w:val="007E3D3A"/>
    <w:rPr>
      <w:rFonts w:cs="Times New Roman"/>
    </w:rPr>
  </w:style>
  <w:style w:type="character" w:customStyle="1" w:styleId="ft405">
    <w:name w:val="ft405"/>
    <w:basedOn w:val="a3"/>
    <w:uiPriority w:val="99"/>
    <w:qFormat/>
    <w:rsid w:val="007E3D3A"/>
    <w:rPr>
      <w:rFonts w:cs="Times New Roman"/>
    </w:rPr>
  </w:style>
  <w:style w:type="character" w:customStyle="1" w:styleId="ft407">
    <w:name w:val="ft407"/>
    <w:basedOn w:val="a3"/>
    <w:uiPriority w:val="99"/>
    <w:qFormat/>
    <w:rsid w:val="007E3D3A"/>
    <w:rPr>
      <w:rFonts w:cs="Times New Roman"/>
    </w:rPr>
  </w:style>
  <w:style w:type="character" w:customStyle="1" w:styleId="ft411">
    <w:name w:val="ft411"/>
    <w:basedOn w:val="a3"/>
    <w:uiPriority w:val="99"/>
    <w:qFormat/>
    <w:rsid w:val="007E3D3A"/>
    <w:rPr>
      <w:rFonts w:cs="Times New Roman"/>
    </w:rPr>
  </w:style>
  <w:style w:type="character" w:customStyle="1" w:styleId="ft416">
    <w:name w:val="ft416"/>
    <w:basedOn w:val="a3"/>
    <w:uiPriority w:val="99"/>
    <w:qFormat/>
    <w:rsid w:val="007E3D3A"/>
    <w:rPr>
      <w:rFonts w:cs="Times New Roman"/>
    </w:rPr>
  </w:style>
  <w:style w:type="character" w:customStyle="1" w:styleId="ft438">
    <w:name w:val="ft438"/>
    <w:basedOn w:val="a3"/>
    <w:uiPriority w:val="99"/>
    <w:qFormat/>
    <w:rsid w:val="007E3D3A"/>
    <w:rPr>
      <w:rFonts w:cs="Times New Roman"/>
    </w:rPr>
  </w:style>
  <w:style w:type="character" w:customStyle="1" w:styleId="ft461">
    <w:name w:val="ft461"/>
    <w:basedOn w:val="a3"/>
    <w:uiPriority w:val="99"/>
    <w:qFormat/>
    <w:rsid w:val="007E3D3A"/>
    <w:rPr>
      <w:rFonts w:cs="Times New Roman"/>
    </w:rPr>
  </w:style>
  <w:style w:type="character" w:customStyle="1" w:styleId="ft485">
    <w:name w:val="ft485"/>
    <w:basedOn w:val="a3"/>
    <w:uiPriority w:val="99"/>
    <w:qFormat/>
    <w:rsid w:val="007E3D3A"/>
    <w:rPr>
      <w:rFonts w:cs="Times New Roman"/>
    </w:rPr>
  </w:style>
  <w:style w:type="character" w:customStyle="1" w:styleId="ft507">
    <w:name w:val="ft507"/>
    <w:basedOn w:val="a3"/>
    <w:uiPriority w:val="99"/>
    <w:qFormat/>
    <w:rsid w:val="007E3D3A"/>
    <w:rPr>
      <w:rFonts w:cs="Times New Roman"/>
    </w:rPr>
  </w:style>
  <w:style w:type="character" w:customStyle="1" w:styleId="ft464">
    <w:name w:val="ft464"/>
    <w:basedOn w:val="a3"/>
    <w:uiPriority w:val="99"/>
    <w:qFormat/>
    <w:rsid w:val="007E3D3A"/>
    <w:rPr>
      <w:rFonts w:cs="Times New Roman"/>
    </w:rPr>
  </w:style>
  <w:style w:type="character" w:customStyle="1" w:styleId="ft515">
    <w:name w:val="ft515"/>
    <w:basedOn w:val="a3"/>
    <w:uiPriority w:val="99"/>
    <w:qFormat/>
    <w:rsid w:val="007E3D3A"/>
    <w:rPr>
      <w:rFonts w:cs="Times New Roman"/>
    </w:rPr>
  </w:style>
  <w:style w:type="character" w:customStyle="1" w:styleId="ft518">
    <w:name w:val="ft518"/>
    <w:basedOn w:val="a3"/>
    <w:uiPriority w:val="99"/>
    <w:qFormat/>
    <w:rsid w:val="007E3D3A"/>
    <w:rPr>
      <w:rFonts w:cs="Times New Roman"/>
    </w:rPr>
  </w:style>
  <w:style w:type="character" w:customStyle="1" w:styleId="ft521">
    <w:name w:val="ft521"/>
    <w:basedOn w:val="a3"/>
    <w:uiPriority w:val="99"/>
    <w:qFormat/>
    <w:rsid w:val="007E3D3A"/>
    <w:rPr>
      <w:rFonts w:cs="Times New Roman"/>
    </w:rPr>
  </w:style>
  <w:style w:type="character" w:customStyle="1" w:styleId="ft525">
    <w:name w:val="ft525"/>
    <w:basedOn w:val="a3"/>
    <w:uiPriority w:val="99"/>
    <w:qFormat/>
    <w:rsid w:val="007E3D3A"/>
    <w:rPr>
      <w:rFonts w:cs="Times New Roman"/>
    </w:rPr>
  </w:style>
  <w:style w:type="character" w:customStyle="1" w:styleId="ft549">
    <w:name w:val="ft549"/>
    <w:basedOn w:val="a3"/>
    <w:uiPriority w:val="99"/>
    <w:qFormat/>
    <w:rsid w:val="007E3D3A"/>
    <w:rPr>
      <w:rFonts w:cs="Times New Roman"/>
    </w:rPr>
  </w:style>
  <w:style w:type="character" w:customStyle="1" w:styleId="ft554">
    <w:name w:val="ft554"/>
    <w:basedOn w:val="a3"/>
    <w:uiPriority w:val="99"/>
    <w:qFormat/>
    <w:rsid w:val="007E3D3A"/>
    <w:rPr>
      <w:rFonts w:cs="Times New Roman"/>
    </w:rPr>
  </w:style>
  <w:style w:type="character" w:customStyle="1" w:styleId="ft557">
    <w:name w:val="ft557"/>
    <w:basedOn w:val="a3"/>
    <w:uiPriority w:val="99"/>
    <w:qFormat/>
    <w:rsid w:val="007E3D3A"/>
    <w:rPr>
      <w:rFonts w:cs="Times New Roman"/>
    </w:rPr>
  </w:style>
  <w:style w:type="character" w:customStyle="1" w:styleId="ft561">
    <w:name w:val="ft561"/>
    <w:basedOn w:val="a3"/>
    <w:uiPriority w:val="99"/>
    <w:qFormat/>
    <w:rsid w:val="007E3D3A"/>
    <w:rPr>
      <w:rFonts w:cs="Times New Roman"/>
    </w:rPr>
  </w:style>
  <w:style w:type="character" w:customStyle="1" w:styleId="ft565">
    <w:name w:val="ft565"/>
    <w:basedOn w:val="a3"/>
    <w:uiPriority w:val="99"/>
    <w:qFormat/>
    <w:rsid w:val="007E3D3A"/>
    <w:rPr>
      <w:rFonts w:cs="Times New Roman"/>
    </w:rPr>
  </w:style>
  <w:style w:type="character" w:customStyle="1" w:styleId="ft570">
    <w:name w:val="ft570"/>
    <w:basedOn w:val="a3"/>
    <w:uiPriority w:val="99"/>
    <w:qFormat/>
    <w:rsid w:val="007E3D3A"/>
    <w:rPr>
      <w:rFonts w:cs="Times New Roman"/>
    </w:rPr>
  </w:style>
  <w:style w:type="character" w:customStyle="1" w:styleId="ft594">
    <w:name w:val="ft594"/>
    <w:basedOn w:val="a3"/>
    <w:uiPriority w:val="99"/>
    <w:qFormat/>
    <w:rsid w:val="007E3D3A"/>
    <w:rPr>
      <w:rFonts w:cs="Times New Roman"/>
    </w:rPr>
  </w:style>
  <w:style w:type="character" w:customStyle="1" w:styleId="ft600">
    <w:name w:val="ft600"/>
    <w:basedOn w:val="a3"/>
    <w:uiPriority w:val="99"/>
    <w:qFormat/>
    <w:rsid w:val="007E3D3A"/>
    <w:rPr>
      <w:rFonts w:cs="Times New Roman"/>
    </w:rPr>
  </w:style>
  <w:style w:type="character" w:customStyle="1" w:styleId="ft625">
    <w:name w:val="ft625"/>
    <w:basedOn w:val="a3"/>
    <w:uiPriority w:val="99"/>
    <w:qFormat/>
    <w:rsid w:val="007E3D3A"/>
    <w:rPr>
      <w:rFonts w:cs="Times New Roman"/>
    </w:rPr>
  </w:style>
  <w:style w:type="character" w:customStyle="1" w:styleId="ft646">
    <w:name w:val="ft646"/>
    <w:basedOn w:val="a3"/>
    <w:uiPriority w:val="99"/>
    <w:qFormat/>
    <w:rsid w:val="007E3D3A"/>
    <w:rPr>
      <w:rFonts w:cs="Times New Roman"/>
    </w:rPr>
  </w:style>
  <w:style w:type="character" w:customStyle="1" w:styleId="ft648">
    <w:name w:val="ft648"/>
    <w:basedOn w:val="a3"/>
    <w:uiPriority w:val="99"/>
    <w:qFormat/>
    <w:rsid w:val="007E3D3A"/>
    <w:rPr>
      <w:rFonts w:cs="Times New Roman"/>
    </w:rPr>
  </w:style>
  <w:style w:type="character" w:customStyle="1" w:styleId="ft650">
    <w:name w:val="ft650"/>
    <w:basedOn w:val="a3"/>
    <w:uiPriority w:val="99"/>
    <w:qFormat/>
    <w:rsid w:val="007E3D3A"/>
    <w:rPr>
      <w:rFonts w:cs="Times New Roman"/>
    </w:rPr>
  </w:style>
  <w:style w:type="character" w:customStyle="1" w:styleId="ft651">
    <w:name w:val="ft651"/>
    <w:basedOn w:val="a3"/>
    <w:uiPriority w:val="99"/>
    <w:qFormat/>
    <w:rsid w:val="007E3D3A"/>
    <w:rPr>
      <w:rFonts w:cs="Times New Roman"/>
    </w:rPr>
  </w:style>
  <w:style w:type="character" w:customStyle="1" w:styleId="ft654">
    <w:name w:val="ft654"/>
    <w:basedOn w:val="a3"/>
    <w:uiPriority w:val="99"/>
    <w:qFormat/>
    <w:rsid w:val="007E3D3A"/>
    <w:rPr>
      <w:rFonts w:cs="Times New Roman"/>
    </w:rPr>
  </w:style>
  <w:style w:type="character" w:customStyle="1" w:styleId="ft655">
    <w:name w:val="ft655"/>
    <w:basedOn w:val="a3"/>
    <w:uiPriority w:val="99"/>
    <w:qFormat/>
    <w:rsid w:val="007E3D3A"/>
    <w:rPr>
      <w:rFonts w:cs="Times New Roman"/>
    </w:rPr>
  </w:style>
  <w:style w:type="character" w:customStyle="1" w:styleId="ft674">
    <w:name w:val="ft674"/>
    <w:basedOn w:val="a3"/>
    <w:uiPriority w:val="99"/>
    <w:qFormat/>
    <w:rsid w:val="007E3D3A"/>
    <w:rPr>
      <w:rFonts w:cs="Times New Roman"/>
    </w:rPr>
  </w:style>
  <w:style w:type="character" w:customStyle="1" w:styleId="ft698">
    <w:name w:val="ft698"/>
    <w:basedOn w:val="a3"/>
    <w:uiPriority w:val="99"/>
    <w:qFormat/>
    <w:rsid w:val="007E3D3A"/>
    <w:rPr>
      <w:rFonts w:cs="Times New Roman"/>
    </w:rPr>
  </w:style>
  <w:style w:type="character" w:customStyle="1" w:styleId="ft709">
    <w:name w:val="ft709"/>
    <w:basedOn w:val="a3"/>
    <w:uiPriority w:val="99"/>
    <w:qFormat/>
    <w:rsid w:val="007E3D3A"/>
    <w:rPr>
      <w:rFonts w:cs="Times New Roman"/>
    </w:rPr>
  </w:style>
  <w:style w:type="character" w:customStyle="1" w:styleId="ft723">
    <w:name w:val="ft723"/>
    <w:basedOn w:val="a3"/>
    <w:uiPriority w:val="99"/>
    <w:qFormat/>
    <w:rsid w:val="007E3D3A"/>
    <w:rPr>
      <w:rFonts w:cs="Times New Roman"/>
    </w:rPr>
  </w:style>
  <w:style w:type="character" w:customStyle="1" w:styleId="ft746">
    <w:name w:val="ft746"/>
    <w:basedOn w:val="a3"/>
    <w:uiPriority w:val="99"/>
    <w:qFormat/>
    <w:rsid w:val="007E3D3A"/>
    <w:rPr>
      <w:rFonts w:cs="Times New Roman"/>
    </w:rPr>
  </w:style>
  <w:style w:type="character" w:customStyle="1" w:styleId="ft770">
    <w:name w:val="ft770"/>
    <w:basedOn w:val="a3"/>
    <w:uiPriority w:val="99"/>
    <w:qFormat/>
    <w:rsid w:val="007E3D3A"/>
    <w:rPr>
      <w:rFonts w:cs="Times New Roman"/>
    </w:rPr>
  </w:style>
  <w:style w:type="character" w:customStyle="1" w:styleId="ft772">
    <w:name w:val="ft772"/>
    <w:basedOn w:val="a3"/>
    <w:uiPriority w:val="99"/>
    <w:qFormat/>
    <w:rsid w:val="007E3D3A"/>
    <w:rPr>
      <w:rFonts w:cs="Times New Roman"/>
    </w:rPr>
  </w:style>
  <w:style w:type="character" w:customStyle="1" w:styleId="ft774">
    <w:name w:val="ft774"/>
    <w:basedOn w:val="a3"/>
    <w:uiPriority w:val="99"/>
    <w:qFormat/>
    <w:rsid w:val="007E3D3A"/>
    <w:rPr>
      <w:rFonts w:cs="Times New Roman"/>
    </w:rPr>
  </w:style>
  <w:style w:type="character" w:customStyle="1" w:styleId="ft777">
    <w:name w:val="ft777"/>
    <w:basedOn w:val="a3"/>
    <w:uiPriority w:val="99"/>
    <w:qFormat/>
    <w:rsid w:val="007E3D3A"/>
    <w:rPr>
      <w:rFonts w:cs="Times New Roman"/>
    </w:rPr>
  </w:style>
  <w:style w:type="character" w:customStyle="1" w:styleId="ft778">
    <w:name w:val="ft778"/>
    <w:basedOn w:val="a3"/>
    <w:uiPriority w:val="99"/>
    <w:qFormat/>
    <w:rsid w:val="007E3D3A"/>
    <w:rPr>
      <w:rFonts w:cs="Times New Roman"/>
    </w:rPr>
  </w:style>
  <w:style w:type="character" w:customStyle="1" w:styleId="ft780">
    <w:name w:val="ft780"/>
    <w:basedOn w:val="a3"/>
    <w:uiPriority w:val="99"/>
    <w:qFormat/>
    <w:rsid w:val="007E3D3A"/>
    <w:rPr>
      <w:rFonts w:cs="Times New Roman"/>
    </w:rPr>
  </w:style>
  <w:style w:type="character" w:customStyle="1" w:styleId="ft794">
    <w:name w:val="ft794"/>
    <w:basedOn w:val="a3"/>
    <w:uiPriority w:val="99"/>
    <w:qFormat/>
    <w:rsid w:val="007E3D3A"/>
    <w:rPr>
      <w:rFonts w:cs="Times New Roman"/>
    </w:rPr>
  </w:style>
  <w:style w:type="character" w:customStyle="1" w:styleId="ft813">
    <w:name w:val="ft813"/>
    <w:basedOn w:val="a3"/>
    <w:uiPriority w:val="99"/>
    <w:qFormat/>
    <w:rsid w:val="007E3D3A"/>
    <w:rPr>
      <w:rFonts w:cs="Times New Roman"/>
    </w:rPr>
  </w:style>
  <w:style w:type="character" w:customStyle="1" w:styleId="ft845">
    <w:name w:val="ft845"/>
    <w:basedOn w:val="a3"/>
    <w:uiPriority w:val="99"/>
    <w:qFormat/>
    <w:rsid w:val="007E3D3A"/>
    <w:rPr>
      <w:rFonts w:cs="Times New Roman"/>
    </w:rPr>
  </w:style>
  <w:style w:type="character" w:customStyle="1" w:styleId="ft846">
    <w:name w:val="ft846"/>
    <w:basedOn w:val="a3"/>
    <w:uiPriority w:val="99"/>
    <w:qFormat/>
    <w:rsid w:val="007E3D3A"/>
    <w:rPr>
      <w:rFonts w:cs="Times New Roman"/>
    </w:rPr>
  </w:style>
  <w:style w:type="character" w:customStyle="1" w:styleId="ft869">
    <w:name w:val="ft869"/>
    <w:basedOn w:val="a3"/>
    <w:uiPriority w:val="99"/>
    <w:qFormat/>
    <w:rsid w:val="007E3D3A"/>
    <w:rPr>
      <w:rFonts w:cs="Times New Roman"/>
    </w:rPr>
  </w:style>
  <w:style w:type="character" w:customStyle="1" w:styleId="ft345">
    <w:name w:val="ft345"/>
    <w:basedOn w:val="a3"/>
    <w:uiPriority w:val="99"/>
    <w:qFormat/>
    <w:rsid w:val="007E3D3A"/>
    <w:rPr>
      <w:rFonts w:cs="Times New Roman"/>
    </w:rPr>
  </w:style>
  <w:style w:type="character" w:customStyle="1" w:styleId="ft348">
    <w:name w:val="ft348"/>
    <w:basedOn w:val="a3"/>
    <w:uiPriority w:val="99"/>
    <w:qFormat/>
    <w:rsid w:val="007E3D3A"/>
    <w:rPr>
      <w:rFonts w:cs="Times New Roman"/>
    </w:rPr>
  </w:style>
  <w:style w:type="character" w:customStyle="1" w:styleId="ft350">
    <w:name w:val="ft350"/>
    <w:basedOn w:val="a3"/>
    <w:uiPriority w:val="99"/>
    <w:qFormat/>
    <w:rsid w:val="007E3D3A"/>
    <w:rPr>
      <w:rFonts w:cs="Times New Roman"/>
    </w:rPr>
  </w:style>
  <w:style w:type="character" w:customStyle="1" w:styleId="ft351">
    <w:name w:val="ft351"/>
    <w:basedOn w:val="a3"/>
    <w:uiPriority w:val="99"/>
    <w:qFormat/>
    <w:rsid w:val="007E3D3A"/>
    <w:rPr>
      <w:rFonts w:cs="Times New Roman"/>
    </w:rPr>
  </w:style>
  <w:style w:type="character" w:customStyle="1" w:styleId="ft353">
    <w:name w:val="ft353"/>
    <w:basedOn w:val="a3"/>
    <w:uiPriority w:val="99"/>
    <w:qFormat/>
    <w:rsid w:val="007E3D3A"/>
    <w:rPr>
      <w:rFonts w:cs="Times New Roman"/>
    </w:rPr>
  </w:style>
  <w:style w:type="character" w:customStyle="1" w:styleId="ft355">
    <w:name w:val="ft355"/>
    <w:basedOn w:val="a3"/>
    <w:uiPriority w:val="99"/>
    <w:qFormat/>
    <w:rsid w:val="007E3D3A"/>
    <w:rPr>
      <w:rFonts w:cs="Times New Roman"/>
    </w:rPr>
  </w:style>
  <w:style w:type="character" w:customStyle="1" w:styleId="ft372">
    <w:name w:val="ft372"/>
    <w:basedOn w:val="a3"/>
    <w:uiPriority w:val="99"/>
    <w:qFormat/>
    <w:rsid w:val="007E3D3A"/>
    <w:rPr>
      <w:rFonts w:cs="Times New Roman"/>
    </w:rPr>
  </w:style>
  <w:style w:type="character" w:customStyle="1" w:styleId="ft219">
    <w:name w:val="ft219"/>
    <w:basedOn w:val="a3"/>
    <w:uiPriority w:val="99"/>
    <w:qFormat/>
    <w:rsid w:val="007E3D3A"/>
    <w:rPr>
      <w:rFonts w:cs="Times New Roman"/>
    </w:rPr>
  </w:style>
  <w:style w:type="character" w:customStyle="1" w:styleId="ft255">
    <w:name w:val="ft255"/>
    <w:basedOn w:val="a3"/>
    <w:uiPriority w:val="99"/>
    <w:qFormat/>
    <w:rsid w:val="007E3D3A"/>
    <w:rPr>
      <w:rFonts w:cs="Times New Roman"/>
    </w:rPr>
  </w:style>
  <w:style w:type="character" w:customStyle="1" w:styleId="ft264">
    <w:name w:val="ft264"/>
    <w:basedOn w:val="a3"/>
    <w:uiPriority w:val="99"/>
    <w:qFormat/>
    <w:rsid w:val="007E3D3A"/>
    <w:rPr>
      <w:rFonts w:cs="Times New Roman"/>
    </w:rPr>
  </w:style>
  <w:style w:type="character" w:customStyle="1" w:styleId="ft269">
    <w:name w:val="ft269"/>
    <w:basedOn w:val="a3"/>
    <w:uiPriority w:val="99"/>
    <w:qFormat/>
    <w:rsid w:val="007E3D3A"/>
    <w:rPr>
      <w:rFonts w:cs="Times New Roman"/>
    </w:rPr>
  </w:style>
  <w:style w:type="character" w:customStyle="1" w:styleId="ft292">
    <w:name w:val="ft292"/>
    <w:basedOn w:val="a3"/>
    <w:uiPriority w:val="99"/>
    <w:qFormat/>
    <w:rsid w:val="007E3D3A"/>
    <w:rPr>
      <w:rFonts w:cs="Times New Roman"/>
    </w:rPr>
  </w:style>
  <w:style w:type="character" w:customStyle="1" w:styleId="ft300">
    <w:name w:val="ft300"/>
    <w:basedOn w:val="a3"/>
    <w:uiPriority w:val="99"/>
    <w:qFormat/>
    <w:rsid w:val="007E3D3A"/>
    <w:rPr>
      <w:rFonts w:cs="Times New Roman"/>
    </w:rPr>
  </w:style>
  <w:style w:type="character" w:customStyle="1" w:styleId="ft308">
    <w:name w:val="ft308"/>
    <w:basedOn w:val="a3"/>
    <w:uiPriority w:val="99"/>
    <w:qFormat/>
    <w:rsid w:val="007E3D3A"/>
    <w:rPr>
      <w:rFonts w:cs="Times New Roman"/>
    </w:rPr>
  </w:style>
  <w:style w:type="character" w:customStyle="1" w:styleId="ft334">
    <w:name w:val="ft334"/>
    <w:basedOn w:val="a3"/>
    <w:uiPriority w:val="99"/>
    <w:qFormat/>
    <w:rsid w:val="007E3D3A"/>
    <w:rPr>
      <w:rFonts w:cs="Times New Roman"/>
    </w:rPr>
  </w:style>
  <w:style w:type="character" w:customStyle="1" w:styleId="ft346">
    <w:name w:val="ft346"/>
    <w:basedOn w:val="a3"/>
    <w:uiPriority w:val="99"/>
    <w:qFormat/>
    <w:rsid w:val="007E3D3A"/>
    <w:rPr>
      <w:rFonts w:cs="Times New Roman"/>
    </w:rPr>
  </w:style>
  <w:style w:type="character" w:customStyle="1" w:styleId="ft3">
    <w:name w:val="ft3"/>
    <w:basedOn w:val="a3"/>
    <w:uiPriority w:val="99"/>
    <w:qFormat/>
    <w:rsid w:val="007E3D3A"/>
    <w:rPr>
      <w:rFonts w:cs="Times New Roman"/>
    </w:rPr>
  </w:style>
  <w:style w:type="character" w:customStyle="1" w:styleId="ft381">
    <w:name w:val="ft381"/>
    <w:basedOn w:val="a3"/>
    <w:uiPriority w:val="99"/>
    <w:qFormat/>
    <w:rsid w:val="007E3D3A"/>
    <w:rPr>
      <w:rFonts w:cs="Times New Roman"/>
    </w:rPr>
  </w:style>
  <w:style w:type="character" w:customStyle="1" w:styleId="ft391">
    <w:name w:val="ft391"/>
    <w:basedOn w:val="a3"/>
    <w:uiPriority w:val="99"/>
    <w:qFormat/>
    <w:rsid w:val="007E3D3A"/>
    <w:rPr>
      <w:rFonts w:cs="Times New Roman"/>
    </w:rPr>
  </w:style>
  <w:style w:type="character" w:customStyle="1" w:styleId="ft397">
    <w:name w:val="ft397"/>
    <w:basedOn w:val="a3"/>
    <w:uiPriority w:val="99"/>
    <w:qFormat/>
    <w:rsid w:val="007E3D3A"/>
    <w:rPr>
      <w:rFonts w:cs="Times New Roman"/>
    </w:rPr>
  </w:style>
  <w:style w:type="character" w:customStyle="1" w:styleId="ft176">
    <w:name w:val="ft176"/>
    <w:basedOn w:val="a3"/>
    <w:uiPriority w:val="99"/>
    <w:qFormat/>
    <w:rsid w:val="007E3D3A"/>
    <w:rPr>
      <w:rFonts w:cs="Times New Roman"/>
    </w:rPr>
  </w:style>
  <w:style w:type="character" w:customStyle="1" w:styleId="ft410">
    <w:name w:val="ft410"/>
    <w:basedOn w:val="a3"/>
    <w:uiPriority w:val="99"/>
    <w:qFormat/>
    <w:rsid w:val="007E3D3A"/>
    <w:rPr>
      <w:rFonts w:cs="Times New Roman"/>
    </w:rPr>
  </w:style>
  <w:style w:type="character" w:customStyle="1" w:styleId="ft421">
    <w:name w:val="ft421"/>
    <w:basedOn w:val="a3"/>
    <w:uiPriority w:val="99"/>
    <w:qFormat/>
    <w:rsid w:val="007E3D3A"/>
    <w:rPr>
      <w:rFonts w:cs="Times New Roman"/>
    </w:rPr>
  </w:style>
  <w:style w:type="character" w:customStyle="1" w:styleId="ft467">
    <w:name w:val="ft467"/>
    <w:basedOn w:val="a3"/>
    <w:uiPriority w:val="99"/>
    <w:qFormat/>
    <w:rsid w:val="007E3D3A"/>
    <w:rPr>
      <w:rFonts w:cs="Times New Roman"/>
    </w:rPr>
  </w:style>
  <w:style w:type="character" w:customStyle="1" w:styleId="ft479">
    <w:name w:val="ft479"/>
    <w:basedOn w:val="a3"/>
    <w:uiPriority w:val="99"/>
    <w:qFormat/>
    <w:rsid w:val="007E3D3A"/>
    <w:rPr>
      <w:rFonts w:cs="Times New Roman"/>
    </w:rPr>
  </w:style>
  <w:style w:type="character" w:customStyle="1" w:styleId="ft578">
    <w:name w:val="ft578"/>
    <w:basedOn w:val="a3"/>
    <w:uiPriority w:val="99"/>
    <w:qFormat/>
    <w:rsid w:val="007E3D3A"/>
    <w:rPr>
      <w:rFonts w:cs="Times New Roman"/>
    </w:rPr>
  </w:style>
  <w:style w:type="character" w:customStyle="1" w:styleId="ft624">
    <w:name w:val="ft624"/>
    <w:basedOn w:val="a3"/>
    <w:uiPriority w:val="99"/>
    <w:qFormat/>
    <w:rsid w:val="007E3D3A"/>
    <w:rPr>
      <w:rFonts w:cs="Times New Roman"/>
    </w:rPr>
  </w:style>
  <w:style w:type="character" w:customStyle="1" w:styleId="ft631">
    <w:name w:val="ft631"/>
    <w:basedOn w:val="a3"/>
    <w:uiPriority w:val="99"/>
    <w:qFormat/>
    <w:rsid w:val="007E3D3A"/>
    <w:rPr>
      <w:rFonts w:cs="Times New Roman"/>
    </w:rPr>
  </w:style>
  <w:style w:type="character" w:customStyle="1" w:styleId="ft679">
    <w:name w:val="ft679"/>
    <w:basedOn w:val="a3"/>
    <w:uiPriority w:val="99"/>
    <w:qFormat/>
    <w:rsid w:val="007E3D3A"/>
    <w:rPr>
      <w:rFonts w:cs="Times New Roman"/>
    </w:rPr>
  </w:style>
  <w:style w:type="character" w:customStyle="1" w:styleId="ft725">
    <w:name w:val="ft725"/>
    <w:basedOn w:val="a3"/>
    <w:uiPriority w:val="99"/>
    <w:qFormat/>
    <w:rsid w:val="007E3D3A"/>
    <w:rPr>
      <w:rFonts w:cs="Times New Roman"/>
    </w:rPr>
  </w:style>
  <w:style w:type="character" w:customStyle="1" w:styleId="ft769">
    <w:name w:val="ft769"/>
    <w:basedOn w:val="a3"/>
    <w:uiPriority w:val="99"/>
    <w:qFormat/>
    <w:rsid w:val="007E3D3A"/>
    <w:rPr>
      <w:rFonts w:cs="Times New Roman"/>
    </w:rPr>
  </w:style>
  <w:style w:type="character" w:customStyle="1" w:styleId="ft819">
    <w:name w:val="ft819"/>
    <w:basedOn w:val="a3"/>
    <w:uiPriority w:val="99"/>
    <w:qFormat/>
    <w:rsid w:val="007E3D3A"/>
    <w:rPr>
      <w:rFonts w:cs="Times New Roman"/>
    </w:rPr>
  </w:style>
  <w:style w:type="character" w:customStyle="1" w:styleId="ft877">
    <w:name w:val="ft877"/>
    <w:basedOn w:val="a3"/>
    <w:uiPriority w:val="99"/>
    <w:qFormat/>
    <w:rsid w:val="007E3D3A"/>
    <w:rPr>
      <w:rFonts w:cs="Times New Roman"/>
    </w:rPr>
  </w:style>
  <w:style w:type="character" w:customStyle="1" w:styleId="ft275">
    <w:name w:val="ft275"/>
    <w:basedOn w:val="a3"/>
    <w:uiPriority w:val="99"/>
    <w:qFormat/>
    <w:rsid w:val="007E3D3A"/>
    <w:rPr>
      <w:rFonts w:cs="Times New Roman"/>
    </w:rPr>
  </w:style>
  <w:style w:type="character" w:customStyle="1" w:styleId="ft935">
    <w:name w:val="ft935"/>
    <w:basedOn w:val="a3"/>
    <w:uiPriority w:val="99"/>
    <w:qFormat/>
    <w:rsid w:val="007E3D3A"/>
    <w:rPr>
      <w:rFonts w:cs="Times New Roman"/>
    </w:rPr>
  </w:style>
  <w:style w:type="character" w:customStyle="1" w:styleId="ft969">
    <w:name w:val="ft969"/>
    <w:basedOn w:val="a3"/>
    <w:uiPriority w:val="99"/>
    <w:qFormat/>
    <w:rsid w:val="007E3D3A"/>
    <w:rPr>
      <w:rFonts w:cs="Times New Roman"/>
    </w:rPr>
  </w:style>
  <w:style w:type="character" w:customStyle="1" w:styleId="ft1010">
    <w:name w:val="ft1010"/>
    <w:basedOn w:val="a3"/>
    <w:uiPriority w:val="99"/>
    <w:qFormat/>
    <w:rsid w:val="007E3D3A"/>
    <w:rPr>
      <w:rFonts w:cs="Times New Roman"/>
    </w:rPr>
  </w:style>
  <w:style w:type="character" w:customStyle="1" w:styleId="ft1058">
    <w:name w:val="ft1058"/>
    <w:basedOn w:val="a3"/>
    <w:uiPriority w:val="99"/>
    <w:qFormat/>
    <w:rsid w:val="007E3D3A"/>
    <w:rPr>
      <w:rFonts w:cs="Times New Roman"/>
    </w:rPr>
  </w:style>
  <w:style w:type="character" w:customStyle="1" w:styleId="ft1101">
    <w:name w:val="ft1101"/>
    <w:basedOn w:val="a3"/>
    <w:uiPriority w:val="99"/>
    <w:qFormat/>
    <w:rsid w:val="007E3D3A"/>
    <w:rPr>
      <w:rFonts w:cs="Times New Roman"/>
    </w:rPr>
  </w:style>
  <w:style w:type="character" w:customStyle="1" w:styleId="ft1162">
    <w:name w:val="ft1162"/>
    <w:basedOn w:val="a3"/>
    <w:uiPriority w:val="99"/>
    <w:qFormat/>
    <w:rsid w:val="007E3D3A"/>
    <w:rPr>
      <w:rFonts w:cs="Times New Roman"/>
    </w:rPr>
  </w:style>
  <w:style w:type="character" w:customStyle="1" w:styleId="ft1197">
    <w:name w:val="ft1197"/>
    <w:basedOn w:val="a3"/>
    <w:uiPriority w:val="99"/>
    <w:qFormat/>
    <w:rsid w:val="007E3D3A"/>
    <w:rPr>
      <w:rFonts w:cs="Times New Roman"/>
    </w:rPr>
  </w:style>
  <w:style w:type="character" w:customStyle="1" w:styleId="ft1248">
    <w:name w:val="ft1248"/>
    <w:basedOn w:val="a3"/>
    <w:uiPriority w:val="99"/>
    <w:qFormat/>
    <w:rsid w:val="007E3D3A"/>
    <w:rPr>
      <w:rFonts w:cs="Times New Roman"/>
    </w:rPr>
  </w:style>
  <w:style w:type="character" w:customStyle="1" w:styleId="ft1293">
    <w:name w:val="ft1293"/>
    <w:basedOn w:val="a3"/>
    <w:uiPriority w:val="99"/>
    <w:qFormat/>
    <w:rsid w:val="007E3D3A"/>
    <w:rPr>
      <w:rFonts w:cs="Times New Roman"/>
    </w:rPr>
  </w:style>
  <w:style w:type="character" w:customStyle="1" w:styleId="ft1308">
    <w:name w:val="ft1308"/>
    <w:basedOn w:val="a3"/>
    <w:uiPriority w:val="99"/>
    <w:qFormat/>
    <w:rsid w:val="007E3D3A"/>
    <w:rPr>
      <w:rFonts w:cs="Times New Roman"/>
    </w:rPr>
  </w:style>
  <w:style w:type="character" w:customStyle="1" w:styleId="ft1366">
    <w:name w:val="ft1366"/>
    <w:basedOn w:val="a3"/>
    <w:uiPriority w:val="99"/>
    <w:qFormat/>
    <w:rsid w:val="007E3D3A"/>
    <w:rPr>
      <w:rFonts w:cs="Times New Roman"/>
    </w:rPr>
  </w:style>
  <w:style w:type="character" w:customStyle="1" w:styleId="ft1377">
    <w:name w:val="ft1377"/>
    <w:basedOn w:val="a3"/>
    <w:uiPriority w:val="99"/>
    <w:qFormat/>
    <w:rsid w:val="007E3D3A"/>
    <w:rPr>
      <w:rFonts w:cs="Times New Roman"/>
    </w:rPr>
  </w:style>
  <w:style w:type="character" w:customStyle="1" w:styleId="ft1380">
    <w:name w:val="ft1380"/>
    <w:basedOn w:val="a3"/>
    <w:uiPriority w:val="99"/>
    <w:qFormat/>
    <w:rsid w:val="007E3D3A"/>
    <w:rPr>
      <w:rFonts w:cs="Times New Roman"/>
    </w:rPr>
  </w:style>
  <w:style w:type="character" w:customStyle="1" w:styleId="ft1389">
    <w:name w:val="ft1389"/>
    <w:basedOn w:val="a3"/>
    <w:uiPriority w:val="99"/>
    <w:qFormat/>
    <w:rsid w:val="007E3D3A"/>
    <w:rPr>
      <w:rFonts w:cs="Times New Roman"/>
    </w:rPr>
  </w:style>
  <w:style w:type="character" w:customStyle="1" w:styleId="ft1393">
    <w:name w:val="ft1393"/>
    <w:basedOn w:val="a3"/>
    <w:uiPriority w:val="99"/>
    <w:qFormat/>
    <w:rsid w:val="007E3D3A"/>
    <w:rPr>
      <w:rFonts w:cs="Times New Roman"/>
    </w:rPr>
  </w:style>
  <w:style w:type="character" w:customStyle="1" w:styleId="ft1400">
    <w:name w:val="ft1400"/>
    <w:basedOn w:val="a3"/>
    <w:uiPriority w:val="99"/>
    <w:qFormat/>
    <w:rsid w:val="007E3D3A"/>
    <w:rPr>
      <w:rFonts w:cs="Times New Roman"/>
    </w:rPr>
  </w:style>
  <w:style w:type="character" w:customStyle="1" w:styleId="ft1407">
    <w:name w:val="ft1407"/>
    <w:basedOn w:val="a3"/>
    <w:uiPriority w:val="99"/>
    <w:qFormat/>
    <w:rsid w:val="007E3D3A"/>
    <w:rPr>
      <w:rFonts w:cs="Times New Roman"/>
    </w:rPr>
  </w:style>
  <w:style w:type="character" w:customStyle="1" w:styleId="ft1410">
    <w:name w:val="ft1410"/>
    <w:basedOn w:val="a3"/>
    <w:uiPriority w:val="99"/>
    <w:qFormat/>
    <w:rsid w:val="007E3D3A"/>
    <w:rPr>
      <w:rFonts w:cs="Times New Roman"/>
    </w:rPr>
  </w:style>
  <w:style w:type="character" w:customStyle="1" w:styleId="ft1427">
    <w:name w:val="ft1427"/>
    <w:basedOn w:val="a3"/>
    <w:uiPriority w:val="99"/>
    <w:qFormat/>
    <w:rsid w:val="007E3D3A"/>
    <w:rPr>
      <w:rFonts w:cs="Times New Roman"/>
    </w:rPr>
  </w:style>
  <w:style w:type="character" w:customStyle="1" w:styleId="ft1478">
    <w:name w:val="ft1478"/>
    <w:basedOn w:val="a3"/>
    <w:uiPriority w:val="99"/>
    <w:qFormat/>
    <w:rsid w:val="007E3D3A"/>
    <w:rPr>
      <w:rFonts w:cs="Times New Roman"/>
    </w:rPr>
  </w:style>
  <w:style w:type="character" w:customStyle="1" w:styleId="ft1533">
    <w:name w:val="ft1533"/>
    <w:basedOn w:val="a3"/>
    <w:uiPriority w:val="99"/>
    <w:qFormat/>
    <w:rsid w:val="007E3D3A"/>
    <w:rPr>
      <w:rFonts w:cs="Times New Roman"/>
    </w:rPr>
  </w:style>
  <w:style w:type="character" w:customStyle="1" w:styleId="ft1586">
    <w:name w:val="ft1586"/>
    <w:basedOn w:val="a3"/>
    <w:uiPriority w:val="99"/>
    <w:qFormat/>
    <w:rsid w:val="007E3D3A"/>
    <w:rPr>
      <w:rFonts w:cs="Times New Roman"/>
    </w:rPr>
  </w:style>
  <w:style w:type="character" w:customStyle="1" w:styleId="ft1627">
    <w:name w:val="ft1627"/>
    <w:basedOn w:val="a3"/>
    <w:uiPriority w:val="99"/>
    <w:qFormat/>
    <w:rsid w:val="007E3D3A"/>
    <w:rPr>
      <w:rFonts w:cs="Times New Roman"/>
    </w:rPr>
  </w:style>
  <w:style w:type="character" w:customStyle="1" w:styleId="ft1634">
    <w:name w:val="ft1634"/>
    <w:basedOn w:val="a3"/>
    <w:uiPriority w:val="99"/>
    <w:qFormat/>
    <w:rsid w:val="007E3D3A"/>
    <w:rPr>
      <w:rFonts w:cs="Times New Roman"/>
    </w:rPr>
  </w:style>
  <w:style w:type="character" w:customStyle="1" w:styleId="ft1638">
    <w:name w:val="ft1638"/>
    <w:basedOn w:val="a3"/>
    <w:uiPriority w:val="99"/>
    <w:qFormat/>
    <w:rsid w:val="007E3D3A"/>
    <w:rPr>
      <w:rFonts w:cs="Times New Roman"/>
    </w:rPr>
  </w:style>
  <w:style w:type="character" w:customStyle="1" w:styleId="ft1643">
    <w:name w:val="ft1643"/>
    <w:basedOn w:val="a3"/>
    <w:uiPriority w:val="99"/>
    <w:qFormat/>
    <w:rsid w:val="007E3D3A"/>
    <w:rPr>
      <w:rFonts w:cs="Times New Roman"/>
    </w:rPr>
  </w:style>
  <w:style w:type="character" w:customStyle="1" w:styleId="ft1659">
    <w:name w:val="ft1659"/>
    <w:basedOn w:val="a3"/>
    <w:uiPriority w:val="99"/>
    <w:qFormat/>
    <w:rsid w:val="007E3D3A"/>
    <w:rPr>
      <w:rFonts w:cs="Times New Roman"/>
    </w:rPr>
  </w:style>
  <w:style w:type="character" w:customStyle="1" w:styleId="ft1665">
    <w:name w:val="ft1665"/>
    <w:basedOn w:val="a3"/>
    <w:uiPriority w:val="99"/>
    <w:qFormat/>
    <w:rsid w:val="007E3D3A"/>
    <w:rPr>
      <w:rFonts w:cs="Times New Roman"/>
    </w:rPr>
  </w:style>
  <w:style w:type="character" w:customStyle="1" w:styleId="ft1711">
    <w:name w:val="ft1711"/>
    <w:basedOn w:val="a3"/>
    <w:uiPriority w:val="99"/>
    <w:qFormat/>
    <w:rsid w:val="007E3D3A"/>
    <w:rPr>
      <w:rFonts w:cs="Times New Roman"/>
    </w:rPr>
  </w:style>
  <w:style w:type="character" w:customStyle="1" w:styleId="ft1757">
    <w:name w:val="ft1757"/>
    <w:basedOn w:val="a3"/>
    <w:uiPriority w:val="99"/>
    <w:qFormat/>
    <w:rsid w:val="007E3D3A"/>
    <w:rPr>
      <w:rFonts w:cs="Times New Roman"/>
    </w:rPr>
  </w:style>
  <w:style w:type="character" w:customStyle="1" w:styleId="ft1804">
    <w:name w:val="ft1804"/>
    <w:basedOn w:val="a3"/>
    <w:uiPriority w:val="99"/>
    <w:qFormat/>
    <w:rsid w:val="007E3D3A"/>
    <w:rPr>
      <w:rFonts w:cs="Times New Roman"/>
    </w:rPr>
  </w:style>
  <w:style w:type="character" w:customStyle="1" w:styleId="ft1855">
    <w:name w:val="ft1855"/>
    <w:basedOn w:val="a3"/>
    <w:uiPriority w:val="99"/>
    <w:qFormat/>
    <w:rsid w:val="007E3D3A"/>
    <w:rPr>
      <w:rFonts w:cs="Times New Roman"/>
    </w:rPr>
  </w:style>
  <w:style w:type="character" w:customStyle="1" w:styleId="ft1883">
    <w:name w:val="ft1883"/>
    <w:basedOn w:val="a3"/>
    <w:uiPriority w:val="99"/>
    <w:qFormat/>
    <w:rsid w:val="007E3D3A"/>
    <w:rPr>
      <w:rFonts w:cs="Times New Roman"/>
    </w:rPr>
  </w:style>
  <w:style w:type="character" w:customStyle="1" w:styleId="ft1937">
    <w:name w:val="ft1937"/>
    <w:basedOn w:val="a3"/>
    <w:uiPriority w:val="99"/>
    <w:qFormat/>
    <w:rsid w:val="007E3D3A"/>
    <w:rPr>
      <w:rFonts w:cs="Times New Roman"/>
    </w:rPr>
  </w:style>
  <w:style w:type="character" w:customStyle="1" w:styleId="ft1983">
    <w:name w:val="ft1983"/>
    <w:basedOn w:val="a3"/>
    <w:uiPriority w:val="99"/>
    <w:qFormat/>
    <w:rsid w:val="007E3D3A"/>
    <w:rPr>
      <w:rFonts w:cs="Times New Roman"/>
    </w:rPr>
  </w:style>
  <w:style w:type="character" w:customStyle="1" w:styleId="ft2028">
    <w:name w:val="ft2028"/>
    <w:basedOn w:val="a3"/>
    <w:uiPriority w:val="99"/>
    <w:qFormat/>
    <w:rsid w:val="007E3D3A"/>
    <w:rPr>
      <w:rFonts w:cs="Times New Roman"/>
    </w:rPr>
  </w:style>
  <w:style w:type="character" w:customStyle="1" w:styleId="ft2049">
    <w:name w:val="ft2049"/>
    <w:basedOn w:val="a3"/>
    <w:uiPriority w:val="99"/>
    <w:qFormat/>
    <w:rsid w:val="007E3D3A"/>
    <w:rPr>
      <w:rFonts w:cs="Times New Roman"/>
    </w:rPr>
  </w:style>
  <w:style w:type="character" w:customStyle="1" w:styleId="ft2096">
    <w:name w:val="ft2096"/>
    <w:basedOn w:val="a3"/>
    <w:uiPriority w:val="99"/>
    <w:qFormat/>
    <w:rsid w:val="007E3D3A"/>
    <w:rPr>
      <w:rFonts w:cs="Times New Roman"/>
    </w:rPr>
  </w:style>
  <w:style w:type="character" w:customStyle="1" w:styleId="ft2144">
    <w:name w:val="ft2144"/>
    <w:basedOn w:val="a3"/>
    <w:uiPriority w:val="99"/>
    <w:qFormat/>
    <w:rsid w:val="007E3D3A"/>
    <w:rPr>
      <w:rFonts w:cs="Times New Roman"/>
    </w:rPr>
  </w:style>
  <w:style w:type="character" w:customStyle="1" w:styleId="ft2234">
    <w:name w:val="ft2234"/>
    <w:basedOn w:val="a3"/>
    <w:uiPriority w:val="99"/>
    <w:qFormat/>
    <w:rsid w:val="007E3D3A"/>
    <w:rPr>
      <w:rFonts w:cs="Times New Roman"/>
    </w:rPr>
  </w:style>
  <w:style w:type="character" w:customStyle="1" w:styleId="ft2289">
    <w:name w:val="ft2289"/>
    <w:basedOn w:val="a3"/>
    <w:uiPriority w:val="99"/>
    <w:qFormat/>
    <w:rsid w:val="007E3D3A"/>
    <w:rPr>
      <w:rFonts w:cs="Times New Roman"/>
    </w:rPr>
  </w:style>
  <w:style w:type="character" w:customStyle="1" w:styleId="ft1884">
    <w:name w:val="ft1884"/>
    <w:basedOn w:val="a3"/>
    <w:uiPriority w:val="99"/>
    <w:qFormat/>
    <w:rsid w:val="007E3D3A"/>
    <w:rPr>
      <w:rFonts w:cs="Times New Roman"/>
    </w:rPr>
  </w:style>
  <w:style w:type="character" w:customStyle="1" w:styleId="ft2343">
    <w:name w:val="ft2343"/>
    <w:basedOn w:val="a3"/>
    <w:uiPriority w:val="99"/>
    <w:qFormat/>
    <w:rsid w:val="007E3D3A"/>
    <w:rPr>
      <w:rFonts w:cs="Times New Roman"/>
    </w:rPr>
  </w:style>
  <w:style w:type="character" w:customStyle="1" w:styleId="ft2392">
    <w:name w:val="ft2392"/>
    <w:basedOn w:val="a3"/>
    <w:uiPriority w:val="99"/>
    <w:qFormat/>
    <w:rsid w:val="007E3D3A"/>
    <w:rPr>
      <w:rFonts w:cs="Times New Roman"/>
    </w:rPr>
  </w:style>
  <w:style w:type="character" w:customStyle="1" w:styleId="ft2439">
    <w:name w:val="ft2439"/>
    <w:basedOn w:val="a3"/>
    <w:uiPriority w:val="99"/>
    <w:qFormat/>
    <w:rsid w:val="007E3D3A"/>
    <w:rPr>
      <w:rFonts w:cs="Times New Roman"/>
    </w:rPr>
  </w:style>
  <w:style w:type="character" w:customStyle="1" w:styleId="ft2489">
    <w:name w:val="ft2489"/>
    <w:basedOn w:val="a3"/>
    <w:uiPriority w:val="99"/>
    <w:qFormat/>
    <w:rsid w:val="007E3D3A"/>
    <w:rPr>
      <w:rFonts w:cs="Times New Roman"/>
    </w:rPr>
  </w:style>
  <w:style w:type="character" w:customStyle="1" w:styleId="ft2500">
    <w:name w:val="ft2500"/>
    <w:basedOn w:val="a3"/>
    <w:uiPriority w:val="99"/>
    <w:qFormat/>
    <w:rsid w:val="007E3D3A"/>
    <w:rPr>
      <w:rFonts w:cs="Times New Roman"/>
    </w:rPr>
  </w:style>
  <w:style w:type="character" w:customStyle="1" w:styleId="ft2555">
    <w:name w:val="ft2555"/>
    <w:basedOn w:val="a3"/>
    <w:uiPriority w:val="99"/>
    <w:qFormat/>
    <w:rsid w:val="007E3D3A"/>
    <w:rPr>
      <w:rFonts w:cs="Times New Roman"/>
    </w:rPr>
  </w:style>
  <w:style w:type="character" w:customStyle="1" w:styleId="ft2562">
    <w:name w:val="ft2562"/>
    <w:basedOn w:val="a3"/>
    <w:uiPriority w:val="99"/>
    <w:qFormat/>
    <w:rsid w:val="007E3D3A"/>
    <w:rPr>
      <w:rFonts w:cs="Times New Roman"/>
    </w:rPr>
  </w:style>
  <w:style w:type="character" w:customStyle="1" w:styleId="ft2569">
    <w:name w:val="ft2569"/>
    <w:basedOn w:val="a3"/>
    <w:uiPriority w:val="99"/>
    <w:qFormat/>
    <w:rsid w:val="007E3D3A"/>
    <w:rPr>
      <w:rFonts w:cs="Times New Roman"/>
    </w:rPr>
  </w:style>
  <w:style w:type="character" w:customStyle="1" w:styleId="ft2572">
    <w:name w:val="ft2572"/>
    <w:basedOn w:val="a3"/>
    <w:uiPriority w:val="99"/>
    <w:qFormat/>
    <w:rsid w:val="007E3D3A"/>
    <w:rPr>
      <w:rFonts w:cs="Times New Roman"/>
    </w:rPr>
  </w:style>
  <w:style w:type="character" w:customStyle="1" w:styleId="ft2581">
    <w:name w:val="ft2581"/>
    <w:basedOn w:val="a3"/>
    <w:uiPriority w:val="99"/>
    <w:qFormat/>
    <w:rsid w:val="007E3D3A"/>
    <w:rPr>
      <w:rFonts w:cs="Times New Roman"/>
    </w:rPr>
  </w:style>
  <w:style w:type="character" w:customStyle="1" w:styleId="ft2590">
    <w:name w:val="ft2590"/>
    <w:basedOn w:val="a3"/>
    <w:uiPriority w:val="99"/>
    <w:qFormat/>
    <w:rsid w:val="007E3D3A"/>
    <w:rPr>
      <w:rFonts w:cs="Times New Roman"/>
    </w:rPr>
  </w:style>
  <w:style w:type="character" w:customStyle="1" w:styleId="ft2624">
    <w:name w:val="ft2624"/>
    <w:basedOn w:val="a3"/>
    <w:uiPriority w:val="99"/>
    <w:qFormat/>
    <w:rsid w:val="007E3D3A"/>
    <w:rPr>
      <w:rFonts w:cs="Times New Roman"/>
    </w:rPr>
  </w:style>
  <w:style w:type="character" w:customStyle="1" w:styleId="ft2669">
    <w:name w:val="ft2669"/>
    <w:basedOn w:val="a3"/>
    <w:uiPriority w:val="99"/>
    <w:qFormat/>
    <w:rsid w:val="007E3D3A"/>
    <w:rPr>
      <w:rFonts w:cs="Times New Roman"/>
    </w:rPr>
  </w:style>
  <w:style w:type="character" w:customStyle="1" w:styleId="ft2679">
    <w:name w:val="ft2679"/>
    <w:basedOn w:val="a3"/>
    <w:uiPriority w:val="99"/>
    <w:qFormat/>
    <w:rsid w:val="007E3D3A"/>
    <w:rPr>
      <w:rFonts w:cs="Times New Roman"/>
    </w:rPr>
  </w:style>
  <w:style w:type="character" w:customStyle="1" w:styleId="ft2716">
    <w:name w:val="ft2716"/>
    <w:basedOn w:val="a3"/>
    <w:uiPriority w:val="99"/>
    <w:qFormat/>
    <w:rsid w:val="007E3D3A"/>
    <w:rPr>
      <w:rFonts w:cs="Times New Roman"/>
    </w:rPr>
  </w:style>
  <w:style w:type="character" w:customStyle="1" w:styleId="ft2726">
    <w:name w:val="ft2726"/>
    <w:basedOn w:val="a3"/>
    <w:uiPriority w:val="99"/>
    <w:qFormat/>
    <w:rsid w:val="007E3D3A"/>
    <w:rPr>
      <w:rFonts w:cs="Times New Roman"/>
    </w:rPr>
  </w:style>
  <w:style w:type="character" w:customStyle="1" w:styleId="ft2773">
    <w:name w:val="ft2773"/>
    <w:basedOn w:val="a3"/>
    <w:uiPriority w:val="99"/>
    <w:qFormat/>
    <w:rsid w:val="007E3D3A"/>
    <w:rPr>
      <w:rFonts w:cs="Times New Roman"/>
    </w:rPr>
  </w:style>
  <w:style w:type="character" w:customStyle="1" w:styleId="ft2782">
    <w:name w:val="ft2782"/>
    <w:basedOn w:val="a3"/>
    <w:uiPriority w:val="99"/>
    <w:qFormat/>
    <w:rsid w:val="007E3D3A"/>
    <w:rPr>
      <w:rFonts w:cs="Times New Roman"/>
    </w:rPr>
  </w:style>
  <w:style w:type="character" w:customStyle="1" w:styleId="ft2828">
    <w:name w:val="ft2828"/>
    <w:basedOn w:val="a3"/>
    <w:uiPriority w:val="99"/>
    <w:qFormat/>
    <w:rsid w:val="007E3D3A"/>
    <w:rPr>
      <w:rFonts w:cs="Times New Roman"/>
    </w:rPr>
  </w:style>
  <w:style w:type="character" w:customStyle="1" w:styleId="ft2877">
    <w:name w:val="ft2877"/>
    <w:basedOn w:val="a3"/>
    <w:uiPriority w:val="99"/>
    <w:qFormat/>
    <w:rsid w:val="007E3D3A"/>
    <w:rPr>
      <w:rFonts w:cs="Times New Roman"/>
    </w:rPr>
  </w:style>
  <w:style w:type="character" w:customStyle="1" w:styleId="ft2921">
    <w:name w:val="ft2921"/>
    <w:basedOn w:val="a3"/>
    <w:uiPriority w:val="99"/>
    <w:qFormat/>
    <w:rsid w:val="007E3D3A"/>
    <w:rPr>
      <w:rFonts w:cs="Times New Roman"/>
    </w:rPr>
  </w:style>
  <w:style w:type="character" w:customStyle="1" w:styleId="ft2927">
    <w:name w:val="ft2927"/>
    <w:basedOn w:val="a3"/>
    <w:uiPriority w:val="99"/>
    <w:qFormat/>
    <w:rsid w:val="007E3D3A"/>
    <w:rPr>
      <w:rFonts w:cs="Times New Roman"/>
    </w:rPr>
  </w:style>
  <w:style w:type="character" w:customStyle="1" w:styleId="ft2935">
    <w:name w:val="ft2935"/>
    <w:basedOn w:val="a3"/>
    <w:uiPriority w:val="99"/>
    <w:qFormat/>
    <w:rsid w:val="007E3D3A"/>
    <w:rPr>
      <w:rFonts w:cs="Times New Roman"/>
    </w:rPr>
  </w:style>
  <w:style w:type="character" w:customStyle="1" w:styleId="ft2943">
    <w:name w:val="ft2943"/>
    <w:basedOn w:val="a3"/>
    <w:uiPriority w:val="99"/>
    <w:qFormat/>
    <w:rsid w:val="007E3D3A"/>
    <w:rPr>
      <w:rFonts w:cs="Times New Roman"/>
    </w:rPr>
  </w:style>
  <w:style w:type="character" w:customStyle="1" w:styleId="ft2952">
    <w:name w:val="ft2952"/>
    <w:basedOn w:val="a3"/>
    <w:uiPriority w:val="99"/>
    <w:qFormat/>
    <w:rsid w:val="007E3D3A"/>
    <w:rPr>
      <w:rFonts w:cs="Times New Roman"/>
    </w:rPr>
  </w:style>
  <w:style w:type="character" w:customStyle="1" w:styleId="ft2954">
    <w:name w:val="ft2954"/>
    <w:basedOn w:val="a3"/>
    <w:uiPriority w:val="99"/>
    <w:qFormat/>
    <w:rsid w:val="007E3D3A"/>
    <w:rPr>
      <w:rFonts w:cs="Times New Roman"/>
    </w:rPr>
  </w:style>
  <w:style w:type="character" w:customStyle="1" w:styleId="ft2955">
    <w:name w:val="ft2955"/>
    <w:basedOn w:val="a3"/>
    <w:uiPriority w:val="99"/>
    <w:qFormat/>
    <w:rsid w:val="007E3D3A"/>
    <w:rPr>
      <w:rFonts w:cs="Times New Roman"/>
    </w:rPr>
  </w:style>
  <w:style w:type="character" w:customStyle="1" w:styleId="ft2962">
    <w:name w:val="ft2962"/>
    <w:basedOn w:val="a3"/>
    <w:uiPriority w:val="99"/>
    <w:qFormat/>
    <w:rsid w:val="007E3D3A"/>
    <w:rPr>
      <w:rFonts w:cs="Times New Roman"/>
    </w:rPr>
  </w:style>
  <w:style w:type="character" w:customStyle="1" w:styleId="ft2968">
    <w:name w:val="ft2968"/>
    <w:basedOn w:val="a3"/>
    <w:uiPriority w:val="99"/>
    <w:qFormat/>
    <w:rsid w:val="007E3D3A"/>
    <w:rPr>
      <w:rFonts w:cs="Times New Roman"/>
    </w:rPr>
  </w:style>
  <w:style w:type="character" w:customStyle="1" w:styleId="ft2973">
    <w:name w:val="ft2973"/>
    <w:basedOn w:val="a3"/>
    <w:uiPriority w:val="99"/>
    <w:qFormat/>
    <w:rsid w:val="007E3D3A"/>
    <w:rPr>
      <w:rFonts w:cs="Times New Roman"/>
    </w:rPr>
  </w:style>
  <w:style w:type="character" w:customStyle="1" w:styleId="ft2974">
    <w:name w:val="ft2974"/>
    <w:basedOn w:val="a3"/>
    <w:uiPriority w:val="99"/>
    <w:qFormat/>
    <w:rsid w:val="007E3D3A"/>
    <w:rPr>
      <w:rFonts w:cs="Times New Roman"/>
    </w:rPr>
  </w:style>
  <w:style w:type="character" w:customStyle="1" w:styleId="ft2976">
    <w:name w:val="ft2976"/>
    <w:basedOn w:val="a3"/>
    <w:uiPriority w:val="99"/>
    <w:qFormat/>
    <w:rsid w:val="007E3D3A"/>
    <w:rPr>
      <w:rFonts w:cs="Times New Roman"/>
    </w:rPr>
  </w:style>
  <w:style w:type="character" w:customStyle="1" w:styleId="ft2985">
    <w:name w:val="ft2985"/>
    <w:basedOn w:val="a3"/>
    <w:uiPriority w:val="99"/>
    <w:qFormat/>
    <w:rsid w:val="007E3D3A"/>
    <w:rPr>
      <w:rFonts w:cs="Times New Roman"/>
    </w:rPr>
  </w:style>
  <w:style w:type="character" w:customStyle="1" w:styleId="ft3002">
    <w:name w:val="ft3002"/>
    <w:basedOn w:val="a3"/>
    <w:uiPriority w:val="99"/>
    <w:qFormat/>
    <w:rsid w:val="007E3D3A"/>
    <w:rPr>
      <w:rFonts w:cs="Times New Roman"/>
    </w:rPr>
  </w:style>
  <w:style w:type="character" w:customStyle="1" w:styleId="ft3037">
    <w:name w:val="ft3037"/>
    <w:basedOn w:val="a3"/>
    <w:uiPriority w:val="99"/>
    <w:qFormat/>
    <w:rsid w:val="007E3D3A"/>
    <w:rPr>
      <w:rFonts w:cs="Times New Roman"/>
    </w:rPr>
  </w:style>
  <w:style w:type="character" w:customStyle="1" w:styleId="ft3084">
    <w:name w:val="ft3084"/>
    <w:basedOn w:val="a3"/>
    <w:uiPriority w:val="99"/>
    <w:qFormat/>
    <w:rsid w:val="007E3D3A"/>
    <w:rPr>
      <w:rFonts w:cs="Times New Roman"/>
    </w:rPr>
  </w:style>
  <w:style w:type="character" w:customStyle="1" w:styleId="ft3127">
    <w:name w:val="ft3127"/>
    <w:basedOn w:val="a3"/>
    <w:uiPriority w:val="99"/>
    <w:qFormat/>
    <w:rsid w:val="007E3D3A"/>
    <w:rPr>
      <w:rFonts w:cs="Times New Roman"/>
    </w:rPr>
  </w:style>
  <w:style w:type="character" w:customStyle="1" w:styleId="ft3156">
    <w:name w:val="ft3156"/>
    <w:basedOn w:val="a3"/>
    <w:uiPriority w:val="99"/>
    <w:qFormat/>
    <w:rsid w:val="007E3D3A"/>
    <w:rPr>
      <w:rFonts w:cs="Times New Roman"/>
    </w:rPr>
  </w:style>
  <w:style w:type="character" w:customStyle="1" w:styleId="ft3206">
    <w:name w:val="ft3206"/>
    <w:basedOn w:val="a3"/>
    <w:uiPriority w:val="99"/>
    <w:qFormat/>
    <w:rsid w:val="007E3D3A"/>
    <w:rPr>
      <w:rFonts w:cs="Times New Roman"/>
    </w:rPr>
  </w:style>
  <w:style w:type="character" w:customStyle="1" w:styleId="ft3264">
    <w:name w:val="ft3264"/>
    <w:basedOn w:val="a3"/>
    <w:uiPriority w:val="99"/>
    <w:qFormat/>
    <w:rsid w:val="007E3D3A"/>
    <w:rPr>
      <w:rFonts w:cs="Times New Roman"/>
    </w:rPr>
  </w:style>
  <w:style w:type="character" w:customStyle="1" w:styleId="ft3315">
    <w:name w:val="ft3315"/>
    <w:basedOn w:val="a3"/>
    <w:uiPriority w:val="99"/>
    <w:qFormat/>
    <w:rsid w:val="007E3D3A"/>
    <w:rPr>
      <w:rFonts w:cs="Times New Roman"/>
    </w:rPr>
  </w:style>
  <w:style w:type="character" w:customStyle="1" w:styleId="ft3373">
    <w:name w:val="ft3373"/>
    <w:basedOn w:val="a3"/>
    <w:uiPriority w:val="99"/>
    <w:qFormat/>
    <w:rsid w:val="007E3D3A"/>
    <w:rPr>
      <w:rFonts w:cs="Times New Roman"/>
    </w:rPr>
  </w:style>
  <w:style w:type="character" w:customStyle="1" w:styleId="ft3432">
    <w:name w:val="ft3432"/>
    <w:basedOn w:val="a3"/>
    <w:uiPriority w:val="99"/>
    <w:qFormat/>
    <w:rsid w:val="007E3D3A"/>
    <w:rPr>
      <w:rFonts w:cs="Times New Roman"/>
    </w:rPr>
  </w:style>
  <w:style w:type="character" w:customStyle="1" w:styleId="ft3489">
    <w:name w:val="ft3489"/>
    <w:basedOn w:val="a3"/>
    <w:uiPriority w:val="99"/>
    <w:qFormat/>
    <w:rsid w:val="007E3D3A"/>
    <w:rPr>
      <w:rFonts w:cs="Times New Roman"/>
    </w:rPr>
  </w:style>
  <w:style w:type="character" w:customStyle="1" w:styleId="ft3546">
    <w:name w:val="ft3546"/>
    <w:basedOn w:val="a3"/>
    <w:uiPriority w:val="99"/>
    <w:qFormat/>
    <w:rsid w:val="007E3D3A"/>
    <w:rPr>
      <w:rFonts w:cs="Times New Roman"/>
    </w:rPr>
  </w:style>
  <w:style w:type="character" w:customStyle="1" w:styleId="ft3608">
    <w:name w:val="ft3608"/>
    <w:basedOn w:val="a3"/>
    <w:uiPriority w:val="99"/>
    <w:qFormat/>
    <w:rsid w:val="007E3D3A"/>
    <w:rPr>
      <w:rFonts w:cs="Times New Roman"/>
    </w:rPr>
  </w:style>
  <w:style w:type="character" w:customStyle="1" w:styleId="ft3651">
    <w:name w:val="ft3651"/>
    <w:basedOn w:val="a3"/>
    <w:uiPriority w:val="99"/>
    <w:qFormat/>
    <w:rsid w:val="007E3D3A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7E3D3A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7E3D3A"/>
    <w:rPr>
      <w:rFonts w:cs="Times New Roman"/>
    </w:rPr>
  </w:style>
  <w:style w:type="character" w:customStyle="1" w:styleId="1142">
    <w:name w:val="Знак Знак114"/>
    <w:uiPriority w:val="99"/>
    <w:locked/>
    <w:rsid w:val="007E3D3A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7E3D3A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7E3D3A"/>
  </w:style>
  <w:style w:type="character" w:customStyle="1" w:styleId="ft9274">
    <w:name w:val="ft9274"/>
    <w:uiPriority w:val="99"/>
    <w:qFormat/>
    <w:rsid w:val="007E3D3A"/>
  </w:style>
  <w:style w:type="character" w:customStyle="1" w:styleId="ft9282">
    <w:name w:val="ft9282"/>
    <w:uiPriority w:val="99"/>
    <w:qFormat/>
    <w:rsid w:val="007E3D3A"/>
  </w:style>
  <w:style w:type="character" w:customStyle="1" w:styleId="ft9284">
    <w:name w:val="ft9284"/>
    <w:uiPriority w:val="99"/>
    <w:qFormat/>
    <w:rsid w:val="007E3D3A"/>
  </w:style>
  <w:style w:type="character" w:customStyle="1" w:styleId="ft9287">
    <w:name w:val="ft9287"/>
    <w:uiPriority w:val="99"/>
    <w:qFormat/>
    <w:rsid w:val="007E3D3A"/>
  </w:style>
  <w:style w:type="character" w:customStyle="1" w:styleId="ft9293">
    <w:name w:val="ft9293"/>
    <w:uiPriority w:val="99"/>
    <w:qFormat/>
    <w:rsid w:val="007E3D3A"/>
  </w:style>
  <w:style w:type="character" w:customStyle="1" w:styleId="ft9299">
    <w:name w:val="ft9299"/>
    <w:uiPriority w:val="99"/>
    <w:qFormat/>
    <w:rsid w:val="007E3D3A"/>
  </w:style>
  <w:style w:type="character" w:customStyle="1" w:styleId="ft9306">
    <w:name w:val="ft9306"/>
    <w:uiPriority w:val="99"/>
    <w:qFormat/>
    <w:rsid w:val="007E3D3A"/>
  </w:style>
  <w:style w:type="character" w:customStyle="1" w:styleId="ft8849">
    <w:name w:val="ft8849"/>
    <w:uiPriority w:val="99"/>
    <w:qFormat/>
    <w:rsid w:val="007E3D3A"/>
  </w:style>
  <w:style w:type="character" w:customStyle="1" w:styleId="ft9312">
    <w:name w:val="ft9312"/>
    <w:uiPriority w:val="99"/>
    <w:qFormat/>
    <w:rsid w:val="007E3D3A"/>
  </w:style>
  <w:style w:type="character" w:customStyle="1" w:styleId="ft9316">
    <w:name w:val="ft9316"/>
    <w:uiPriority w:val="99"/>
    <w:qFormat/>
    <w:rsid w:val="007E3D3A"/>
  </w:style>
  <w:style w:type="character" w:customStyle="1" w:styleId="ft9324">
    <w:name w:val="ft9324"/>
    <w:uiPriority w:val="99"/>
    <w:qFormat/>
    <w:rsid w:val="007E3D3A"/>
  </w:style>
  <w:style w:type="character" w:customStyle="1" w:styleId="ft9330">
    <w:name w:val="ft9330"/>
    <w:uiPriority w:val="99"/>
    <w:qFormat/>
    <w:rsid w:val="007E3D3A"/>
  </w:style>
  <w:style w:type="character" w:customStyle="1" w:styleId="18100">
    <w:name w:val="Знак Знак1810"/>
    <w:uiPriority w:val="99"/>
    <w:rsid w:val="007E3D3A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7E3D3A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7E3D3A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7E3D3A"/>
    <w:rPr>
      <w:rFonts w:ascii="Wingdings" w:hAnsi="Wingdings"/>
    </w:rPr>
  </w:style>
  <w:style w:type="character" w:customStyle="1" w:styleId="WW8Num39z0">
    <w:name w:val="WW8Num39z0"/>
    <w:uiPriority w:val="99"/>
    <w:qFormat/>
    <w:rsid w:val="007E3D3A"/>
    <w:rPr>
      <w:rFonts w:ascii="Wingdings" w:hAnsi="Wingdings"/>
    </w:rPr>
  </w:style>
  <w:style w:type="character" w:customStyle="1" w:styleId="WW8Num42z0">
    <w:name w:val="WW8Num42z0"/>
    <w:uiPriority w:val="99"/>
    <w:qFormat/>
    <w:rsid w:val="007E3D3A"/>
    <w:rPr>
      <w:rFonts w:ascii="Wingdings" w:hAnsi="Wingdings"/>
    </w:rPr>
  </w:style>
  <w:style w:type="character" w:customStyle="1" w:styleId="WW8Num44z0">
    <w:name w:val="WW8Num44z0"/>
    <w:uiPriority w:val="99"/>
    <w:qFormat/>
    <w:rsid w:val="007E3D3A"/>
    <w:rPr>
      <w:rFonts w:ascii="Wingdings" w:hAnsi="Wingdings"/>
    </w:rPr>
  </w:style>
  <w:style w:type="character" w:customStyle="1" w:styleId="WW8Num44z1">
    <w:name w:val="WW8Num44z1"/>
    <w:uiPriority w:val="99"/>
    <w:qFormat/>
    <w:rsid w:val="007E3D3A"/>
    <w:rPr>
      <w:rFonts w:ascii="Courier New" w:hAnsi="Courier New"/>
    </w:rPr>
  </w:style>
  <w:style w:type="character" w:customStyle="1" w:styleId="WW8Num44z3">
    <w:name w:val="WW8Num44z3"/>
    <w:uiPriority w:val="99"/>
    <w:qFormat/>
    <w:rsid w:val="007E3D3A"/>
    <w:rPr>
      <w:rFonts w:ascii="Symbol" w:hAnsi="Symbol"/>
    </w:rPr>
  </w:style>
  <w:style w:type="character" w:customStyle="1" w:styleId="WW8Num47z0">
    <w:name w:val="WW8Num47z0"/>
    <w:uiPriority w:val="99"/>
    <w:qFormat/>
    <w:rsid w:val="007E3D3A"/>
    <w:rPr>
      <w:rFonts w:ascii="Wingdings" w:hAnsi="Wingdings"/>
    </w:rPr>
  </w:style>
  <w:style w:type="character" w:customStyle="1" w:styleId="WW8Num47z1">
    <w:name w:val="WW8Num47z1"/>
    <w:uiPriority w:val="99"/>
    <w:qFormat/>
    <w:rsid w:val="007E3D3A"/>
    <w:rPr>
      <w:rFonts w:ascii="Courier New" w:hAnsi="Courier New"/>
    </w:rPr>
  </w:style>
  <w:style w:type="character" w:customStyle="1" w:styleId="WW8Num47z3">
    <w:name w:val="WW8Num47z3"/>
    <w:uiPriority w:val="99"/>
    <w:qFormat/>
    <w:rsid w:val="007E3D3A"/>
    <w:rPr>
      <w:rFonts w:ascii="Symbol" w:hAnsi="Symbol"/>
    </w:rPr>
  </w:style>
  <w:style w:type="character" w:customStyle="1" w:styleId="WW8Num50z0">
    <w:name w:val="WW8Num50z0"/>
    <w:uiPriority w:val="99"/>
    <w:qFormat/>
    <w:rsid w:val="007E3D3A"/>
    <w:rPr>
      <w:rFonts w:ascii="Wingdings" w:hAnsi="Wingdings"/>
    </w:rPr>
  </w:style>
  <w:style w:type="character" w:customStyle="1" w:styleId="WW8Num51z0">
    <w:name w:val="WW8Num51z0"/>
    <w:uiPriority w:val="99"/>
    <w:qFormat/>
    <w:rsid w:val="007E3D3A"/>
    <w:rPr>
      <w:rFonts w:ascii="Wingdings" w:hAnsi="Wingdings"/>
    </w:rPr>
  </w:style>
  <w:style w:type="character" w:customStyle="1" w:styleId="WW8Num52z0">
    <w:name w:val="WW8Num52z0"/>
    <w:uiPriority w:val="99"/>
    <w:qFormat/>
    <w:rsid w:val="007E3D3A"/>
    <w:rPr>
      <w:rFonts w:ascii="Symbol" w:hAnsi="Symbol"/>
    </w:rPr>
  </w:style>
  <w:style w:type="character" w:customStyle="1" w:styleId="WW8Num53z0">
    <w:name w:val="WW8Num53z0"/>
    <w:uiPriority w:val="99"/>
    <w:qFormat/>
    <w:rsid w:val="007E3D3A"/>
    <w:rPr>
      <w:rFonts w:ascii="Wingdings" w:hAnsi="Wingdings"/>
    </w:rPr>
  </w:style>
  <w:style w:type="character" w:customStyle="1" w:styleId="WW8Num53z1">
    <w:name w:val="WW8Num53z1"/>
    <w:uiPriority w:val="99"/>
    <w:qFormat/>
    <w:rsid w:val="007E3D3A"/>
    <w:rPr>
      <w:rFonts w:ascii="Courier New" w:hAnsi="Courier New"/>
    </w:rPr>
  </w:style>
  <w:style w:type="character" w:customStyle="1" w:styleId="WW8Num53z3">
    <w:name w:val="WW8Num53z3"/>
    <w:uiPriority w:val="99"/>
    <w:qFormat/>
    <w:rsid w:val="007E3D3A"/>
    <w:rPr>
      <w:rFonts w:ascii="Symbol" w:hAnsi="Symbol"/>
    </w:rPr>
  </w:style>
  <w:style w:type="character" w:customStyle="1" w:styleId="WW8Num55z0">
    <w:name w:val="WW8Num55z0"/>
    <w:uiPriority w:val="99"/>
    <w:qFormat/>
    <w:rsid w:val="007E3D3A"/>
    <w:rPr>
      <w:rFonts w:ascii="Symbol" w:hAnsi="Symbol"/>
    </w:rPr>
  </w:style>
  <w:style w:type="character" w:customStyle="1" w:styleId="WW8Num56z0">
    <w:name w:val="WW8Num56z0"/>
    <w:uiPriority w:val="99"/>
    <w:qFormat/>
    <w:rsid w:val="007E3D3A"/>
    <w:rPr>
      <w:rFonts w:ascii="Symbol" w:hAnsi="Symbol"/>
    </w:rPr>
  </w:style>
  <w:style w:type="character" w:customStyle="1" w:styleId="WW8Num59z0">
    <w:name w:val="WW8Num59z0"/>
    <w:uiPriority w:val="99"/>
    <w:qFormat/>
    <w:rsid w:val="007E3D3A"/>
    <w:rPr>
      <w:rFonts w:ascii="Symbol" w:hAnsi="Symbol"/>
    </w:rPr>
  </w:style>
  <w:style w:type="character" w:customStyle="1" w:styleId="WW8Num63z0">
    <w:name w:val="WW8Num63z0"/>
    <w:uiPriority w:val="99"/>
    <w:qFormat/>
    <w:rsid w:val="007E3D3A"/>
    <w:rPr>
      <w:rFonts w:ascii="Symbol" w:hAnsi="Symbol"/>
    </w:rPr>
  </w:style>
  <w:style w:type="character" w:customStyle="1" w:styleId="WW8Num66z0">
    <w:name w:val="WW8Num66z0"/>
    <w:uiPriority w:val="99"/>
    <w:qFormat/>
    <w:rsid w:val="007E3D3A"/>
    <w:rPr>
      <w:rFonts w:ascii="Symbol" w:hAnsi="Symbol"/>
    </w:rPr>
  </w:style>
  <w:style w:type="character" w:customStyle="1" w:styleId="WW8Num69z1">
    <w:name w:val="WW8Num69z1"/>
    <w:uiPriority w:val="99"/>
    <w:qFormat/>
    <w:rsid w:val="007E3D3A"/>
    <w:rPr>
      <w:rFonts w:ascii="Wingdings" w:hAnsi="Wingdings"/>
    </w:rPr>
  </w:style>
  <w:style w:type="character" w:customStyle="1" w:styleId="WW8Num72z0">
    <w:name w:val="WW8Num72z0"/>
    <w:uiPriority w:val="99"/>
    <w:qFormat/>
    <w:rsid w:val="007E3D3A"/>
    <w:rPr>
      <w:rFonts w:ascii="Symbol" w:hAnsi="Symbol"/>
    </w:rPr>
  </w:style>
  <w:style w:type="character" w:customStyle="1" w:styleId="WW8Num72z1">
    <w:name w:val="WW8Num72z1"/>
    <w:uiPriority w:val="99"/>
    <w:qFormat/>
    <w:rsid w:val="007E3D3A"/>
    <w:rPr>
      <w:rFonts w:ascii="Courier New" w:hAnsi="Courier New"/>
    </w:rPr>
  </w:style>
  <w:style w:type="character" w:customStyle="1" w:styleId="WW8Num72z2">
    <w:name w:val="WW8Num72z2"/>
    <w:uiPriority w:val="99"/>
    <w:qFormat/>
    <w:rsid w:val="007E3D3A"/>
    <w:rPr>
      <w:rFonts w:ascii="Wingdings" w:hAnsi="Wingdings"/>
    </w:rPr>
  </w:style>
  <w:style w:type="character" w:customStyle="1" w:styleId="WW8Num74z0">
    <w:name w:val="WW8Num74z0"/>
    <w:uiPriority w:val="99"/>
    <w:qFormat/>
    <w:rsid w:val="007E3D3A"/>
    <w:rPr>
      <w:rFonts w:ascii="Symbol" w:hAnsi="Symbol"/>
    </w:rPr>
  </w:style>
  <w:style w:type="character" w:customStyle="1" w:styleId="WW8Num75z0">
    <w:name w:val="WW8Num75z0"/>
    <w:uiPriority w:val="99"/>
    <w:qFormat/>
    <w:rsid w:val="007E3D3A"/>
    <w:rPr>
      <w:rFonts w:ascii="Wingdings" w:hAnsi="Wingdings"/>
    </w:rPr>
  </w:style>
  <w:style w:type="character" w:customStyle="1" w:styleId="WW8Num75z1">
    <w:name w:val="WW8Num75z1"/>
    <w:uiPriority w:val="99"/>
    <w:qFormat/>
    <w:rsid w:val="007E3D3A"/>
    <w:rPr>
      <w:rFonts w:ascii="Courier New" w:hAnsi="Courier New"/>
    </w:rPr>
  </w:style>
  <w:style w:type="character" w:customStyle="1" w:styleId="WW8Num75z3">
    <w:name w:val="WW8Num75z3"/>
    <w:uiPriority w:val="99"/>
    <w:qFormat/>
    <w:rsid w:val="007E3D3A"/>
    <w:rPr>
      <w:rFonts w:ascii="Symbol" w:hAnsi="Symbol"/>
    </w:rPr>
  </w:style>
  <w:style w:type="character" w:customStyle="1" w:styleId="WW8Num77z0">
    <w:name w:val="WW8Num77z0"/>
    <w:uiPriority w:val="99"/>
    <w:qFormat/>
    <w:rsid w:val="007E3D3A"/>
    <w:rPr>
      <w:rFonts w:ascii="Symbol" w:hAnsi="Symbol"/>
    </w:rPr>
  </w:style>
  <w:style w:type="character" w:customStyle="1" w:styleId="WW8Num78z0">
    <w:name w:val="WW8Num78z0"/>
    <w:uiPriority w:val="99"/>
    <w:qFormat/>
    <w:rsid w:val="007E3D3A"/>
    <w:rPr>
      <w:rFonts w:ascii="Wingdings" w:hAnsi="Wingdings"/>
    </w:rPr>
  </w:style>
  <w:style w:type="character" w:customStyle="1" w:styleId="WW8Num78z1">
    <w:name w:val="WW8Num78z1"/>
    <w:uiPriority w:val="99"/>
    <w:qFormat/>
    <w:rsid w:val="007E3D3A"/>
    <w:rPr>
      <w:rFonts w:ascii="Courier New" w:hAnsi="Courier New"/>
    </w:rPr>
  </w:style>
  <w:style w:type="character" w:customStyle="1" w:styleId="WW8Num78z3">
    <w:name w:val="WW8Num78z3"/>
    <w:uiPriority w:val="99"/>
    <w:qFormat/>
    <w:rsid w:val="007E3D3A"/>
    <w:rPr>
      <w:rFonts w:ascii="Symbol" w:hAnsi="Symbol"/>
    </w:rPr>
  </w:style>
  <w:style w:type="character" w:customStyle="1" w:styleId="WW8Num79z0">
    <w:name w:val="WW8Num79z0"/>
    <w:uiPriority w:val="99"/>
    <w:qFormat/>
    <w:rsid w:val="007E3D3A"/>
    <w:rPr>
      <w:rFonts w:ascii="Symbol" w:hAnsi="Symbol"/>
    </w:rPr>
  </w:style>
  <w:style w:type="character" w:customStyle="1" w:styleId="WW8Num86z0">
    <w:name w:val="WW8Num86z0"/>
    <w:uiPriority w:val="99"/>
    <w:qFormat/>
    <w:rsid w:val="007E3D3A"/>
    <w:rPr>
      <w:rFonts w:ascii="Wingdings" w:hAnsi="Wingdings"/>
    </w:rPr>
  </w:style>
  <w:style w:type="character" w:customStyle="1" w:styleId="WW8Num86z1">
    <w:name w:val="WW8Num86z1"/>
    <w:uiPriority w:val="99"/>
    <w:qFormat/>
    <w:rsid w:val="007E3D3A"/>
    <w:rPr>
      <w:rFonts w:ascii="Courier New" w:hAnsi="Courier New"/>
    </w:rPr>
  </w:style>
  <w:style w:type="character" w:customStyle="1" w:styleId="WW8Num86z3">
    <w:name w:val="WW8Num86z3"/>
    <w:uiPriority w:val="99"/>
    <w:qFormat/>
    <w:rsid w:val="007E3D3A"/>
    <w:rPr>
      <w:rFonts w:ascii="Symbol" w:hAnsi="Symbol"/>
    </w:rPr>
  </w:style>
  <w:style w:type="character" w:customStyle="1" w:styleId="WW8Num87z0">
    <w:name w:val="WW8Num87z0"/>
    <w:uiPriority w:val="99"/>
    <w:qFormat/>
    <w:rsid w:val="007E3D3A"/>
    <w:rPr>
      <w:rFonts w:ascii="Symbol" w:hAnsi="Symbol"/>
    </w:rPr>
  </w:style>
  <w:style w:type="character" w:customStyle="1" w:styleId="WW8Num89z0">
    <w:name w:val="WW8Num89z0"/>
    <w:uiPriority w:val="99"/>
    <w:qFormat/>
    <w:rsid w:val="007E3D3A"/>
    <w:rPr>
      <w:rFonts w:ascii="Symbol" w:hAnsi="Symbol"/>
    </w:rPr>
  </w:style>
  <w:style w:type="character" w:customStyle="1" w:styleId="WW8Num90z0">
    <w:name w:val="WW8Num90z0"/>
    <w:uiPriority w:val="99"/>
    <w:qFormat/>
    <w:rsid w:val="007E3D3A"/>
    <w:rPr>
      <w:rFonts w:ascii="Symbol" w:hAnsi="Symbol"/>
    </w:rPr>
  </w:style>
  <w:style w:type="character" w:customStyle="1" w:styleId="WW8Num92z0">
    <w:name w:val="WW8Num92z0"/>
    <w:uiPriority w:val="99"/>
    <w:qFormat/>
    <w:rsid w:val="007E3D3A"/>
    <w:rPr>
      <w:rFonts w:ascii="Symbol" w:hAnsi="Symbol"/>
    </w:rPr>
  </w:style>
  <w:style w:type="character" w:customStyle="1" w:styleId="WW8Num93z0">
    <w:name w:val="WW8Num93z0"/>
    <w:uiPriority w:val="99"/>
    <w:qFormat/>
    <w:rsid w:val="007E3D3A"/>
    <w:rPr>
      <w:rFonts w:ascii="Wingdings" w:hAnsi="Wingdings"/>
    </w:rPr>
  </w:style>
  <w:style w:type="character" w:customStyle="1" w:styleId="WW8Num93z1">
    <w:name w:val="WW8Num93z1"/>
    <w:uiPriority w:val="99"/>
    <w:qFormat/>
    <w:rsid w:val="007E3D3A"/>
    <w:rPr>
      <w:rFonts w:ascii="Courier New" w:hAnsi="Courier New"/>
    </w:rPr>
  </w:style>
  <w:style w:type="character" w:customStyle="1" w:styleId="WW8Num93z3">
    <w:name w:val="WW8Num93z3"/>
    <w:uiPriority w:val="99"/>
    <w:qFormat/>
    <w:rsid w:val="007E3D3A"/>
    <w:rPr>
      <w:rFonts w:ascii="Symbol" w:hAnsi="Symbol"/>
    </w:rPr>
  </w:style>
  <w:style w:type="character" w:customStyle="1" w:styleId="WW8Num94z0">
    <w:name w:val="WW8Num94z0"/>
    <w:uiPriority w:val="99"/>
    <w:qFormat/>
    <w:rsid w:val="007E3D3A"/>
    <w:rPr>
      <w:rFonts w:ascii="Symbol" w:hAnsi="Symbol"/>
    </w:rPr>
  </w:style>
  <w:style w:type="character" w:customStyle="1" w:styleId="WW8Num97z0">
    <w:name w:val="WW8Num97z0"/>
    <w:uiPriority w:val="99"/>
    <w:qFormat/>
    <w:rsid w:val="007E3D3A"/>
    <w:rPr>
      <w:rFonts w:ascii="Symbol" w:hAnsi="Symbol"/>
    </w:rPr>
  </w:style>
  <w:style w:type="character" w:customStyle="1" w:styleId="WW8Num99z0">
    <w:name w:val="WW8Num99z0"/>
    <w:uiPriority w:val="99"/>
    <w:qFormat/>
    <w:rsid w:val="007E3D3A"/>
    <w:rPr>
      <w:rFonts w:ascii="Symbol" w:hAnsi="Symbol"/>
    </w:rPr>
  </w:style>
  <w:style w:type="character" w:customStyle="1" w:styleId="WW8Num101z0">
    <w:name w:val="WW8Num101z0"/>
    <w:uiPriority w:val="99"/>
    <w:qFormat/>
    <w:rsid w:val="007E3D3A"/>
    <w:rPr>
      <w:rFonts w:ascii="Symbol" w:hAnsi="Symbol"/>
    </w:rPr>
  </w:style>
  <w:style w:type="character" w:customStyle="1" w:styleId="WW8Num104z0">
    <w:name w:val="WW8Num104z0"/>
    <w:uiPriority w:val="99"/>
    <w:qFormat/>
    <w:rsid w:val="007E3D3A"/>
    <w:rPr>
      <w:rFonts w:ascii="Symbol" w:hAnsi="Symbol"/>
    </w:rPr>
  </w:style>
  <w:style w:type="character" w:customStyle="1" w:styleId="WW8Num107z0">
    <w:name w:val="WW8Num107z0"/>
    <w:uiPriority w:val="99"/>
    <w:qFormat/>
    <w:rsid w:val="007E3D3A"/>
    <w:rPr>
      <w:rFonts w:ascii="Symbol" w:hAnsi="Symbol"/>
    </w:rPr>
  </w:style>
  <w:style w:type="character" w:customStyle="1" w:styleId="WW8Num109z0">
    <w:name w:val="WW8Num109z0"/>
    <w:uiPriority w:val="99"/>
    <w:qFormat/>
    <w:rsid w:val="007E3D3A"/>
    <w:rPr>
      <w:rFonts w:ascii="Symbol" w:hAnsi="Symbol"/>
    </w:rPr>
  </w:style>
  <w:style w:type="character" w:customStyle="1" w:styleId="WW8Num112z1">
    <w:name w:val="WW8Num112z1"/>
    <w:uiPriority w:val="99"/>
    <w:qFormat/>
    <w:rsid w:val="007E3D3A"/>
    <w:rPr>
      <w:color w:val="000000"/>
    </w:rPr>
  </w:style>
  <w:style w:type="character" w:customStyle="1" w:styleId="WW8Num114z0">
    <w:name w:val="WW8Num114z0"/>
    <w:uiPriority w:val="99"/>
    <w:qFormat/>
    <w:rsid w:val="007E3D3A"/>
    <w:rPr>
      <w:rFonts w:ascii="Symbol" w:hAnsi="Symbol"/>
    </w:rPr>
  </w:style>
  <w:style w:type="character" w:customStyle="1" w:styleId="WW8Num117z0">
    <w:name w:val="WW8Num117z0"/>
    <w:uiPriority w:val="99"/>
    <w:qFormat/>
    <w:rsid w:val="007E3D3A"/>
    <w:rPr>
      <w:rFonts w:ascii="Symbol" w:hAnsi="Symbol"/>
    </w:rPr>
  </w:style>
  <w:style w:type="character" w:customStyle="1" w:styleId="WW8Num118z0">
    <w:name w:val="WW8Num118z0"/>
    <w:uiPriority w:val="99"/>
    <w:qFormat/>
    <w:rsid w:val="007E3D3A"/>
    <w:rPr>
      <w:rFonts w:ascii="Wingdings" w:hAnsi="Wingdings"/>
    </w:rPr>
  </w:style>
  <w:style w:type="character" w:customStyle="1" w:styleId="WW8Num118z1">
    <w:name w:val="WW8Num118z1"/>
    <w:uiPriority w:val="99"/>
    <w:qFormat/>
    <w:rsid w:val="007E3D3A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7E3D3A"/>
    <w:rPr>
      <w:rFonts w:ascii="Symbol" w:hAnsi="Symbol"/>
    </w:rPr>
  </w:style>
  <w:style w:type="character" w:customStyle="1" w:styleId="WW8Num120z0">
    <w:name w:val="WW8Num120z0"/>
    <w:uiPriority w:val="99"/>
    <w:qFormat/>
    <w:rsid w:val="007E3D3A"/>
    <w:rPr>
      <w:rFonts w:ascii="Symbol" w:hAnsi="Symbol"/>
    </w:rPr>
  </w:style>
  <w:style w:type="character" w:customStyle="1" w:styleId="WW8Num121z0">
    <w:name w:val="WW8Num121z0"/>
    <w:uiPriority w:val="99"/>
    <w:qFormat/>
    <w:rsid w:val="007E3D3A"/>
    <w:rPr>
      <w:rFonts w:ascii="Symbol" w:hAnsi="Symbol"/>
    </w:rPr>
  </w:style>
  <w:style w:type="character" w:customStyle="1" w:styleId="WW8Num124z0">
    <w:name w:val="WW8Num124z0"/>
    <w:uiPriority w:val="99"/>
    <w:qFormat/>
    <w:rsid w:val="007E3D3A"/>
    <w:rPr>
      <w:rFonts w:ascii="Symbol" w:hAnsi="Symbol"/>
    </w:rPr>
  </w:style>
  <w:style w:type="character" w:customStyle="1" w:styleId="WW8Num125z0">
    <w:name w:val="WW8Num125z0"/>
    <w:uiPriority w:val="99"/>
    <w:qFormat/>
    <w:rsid w:val="007E3D3A"/>
    <w:rPr>
      <w:rFonts w:ascii="Wingdings" w:hAnsi="Wingdings"/>
    </w:rPr>
  </w:style>
  <w:style w:type="character" w:customStyle="1" w:styleId="WW8Num125z1">
    <w:name w:val="WW8Num125z1"/>
    <w:uiPriority w:val="99"/>
    <w:qFormat/>
    <w:rsid w:val="007E3D3A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7E3D3A"/>
    <w:rPr>
      <w:rFonts w:ascii="Symbol" w:hAnsi="Symbol"/>
    </w:rPr>
  </w:style>
  <w:style w:type="character" w:customStyle="1" w:styleId="WW8Num126z0">
    <w:name w:val="WW8Num126z0"/>
    <w:uiPriority w:val="99"/>
    <w:qFormat/>
    <w:rsid w:val="007E3D3A"/>
    <w:rPr>
      <w:rFonts w:ascii="Symbol" w:hAnsi="Symbol"/>
    </w:rPr>
  </w:style>
  <w:style w:type="character" w:customStyle="1" w:styleId="WW8Num127z0">
    <w:name w:val="WW8Num127z0"/>
    <w:uiPriority w:val="99"/>
    <w:qFormat/>
    <w:rsid w:val="007E3D3A"/>
    <w:rPr>
      <w:rFonts w:ascii="Symbol" w:hAnsi="Symbol"/>
    </w:rPr>
  </w:style>
  <w:style w:type="character" w:customStyle="1" w:styleId="WW8Num130z0">
    <w:name w:val="WW8Num130z0"/>
    <w:uiPriority w:val="99"/>
    <w:qFormat/>
    <w:rsid w:val="007E3D3A"/>
    <w:rPr>
      <w:rFonts w:ascii="Symbol" w:hAnsi="Symbol"/>
    </w:rPr>
  </w:style>
  <w:style w:type="character" w:customStyle="1" w:styleId="WW8Num131z0">
    <w:name w:val="WW8Num131z0"/>
    <w:uiPriority w:val="99"/>
    <w:qFormat/>
    <w:rsid w:val="007E3D3A"/>
    <w:rPr>
      <w:rFonts w:ascii="Symbol" w:hAnsi="Symbol"/>
    </w:rPr>
  </w:style>
  <w:style w:type="character" w:customStyle="1" w:styleId="WW8Num132z0">
    <w:name w:val="WW8Num132z0"/>
    <w:uiPriority w:val="99"/>
    <w:qFormat/>
    <w:rsid w:val="007E3D3A"/>
    <w:rPr>
      <w:rFonts w:ascii="Symbol" w:hAnsi="Symbol"/>
    </w:rPr>
  </w:style>
  <w:style w:type="character" w:customStyle="1" w:styleId="WW8Num134z0">
    <w:name w:val="WW8Num134z0"/>
    <w:uiPriority w:val="99"/>
    <w:qFormat/>
    <w:rsid w:val="007E3D3A"/>
    <w:rPr>
      <w:rFonts w:ascii="Wingdings" w:hAnsi="Wingdings"/>
    </w:rPr>
  </w:style>
  <w:style w:type="character" w:customStyle="1" w:styleId="WW8Num136z0">
    <w:name w:val="WW8Num136z0"/>
    <w:uiPriority w:val="99"/>
    <w:qFormat/>
    <w:rsid w:val="007E3D3A"/>
    <w:rPr>
      <w:rFonts w:ascii="Symbol" w:hAnsi="Symbol"/>
    </w:rPr>
  </w:style>
  <w:style w:type="character" w:customStyle="1" w:styleId="WW8Num139z0">
    <w:name w:val="WW8Num139z0"/>
    <w:uiPriority w:val="99"/>
    <w:qFormat/>
    <w:rsid w:val="007E3D3A"/>
    <w:rPr>
      <w:rFonts w:ascii="Symbol" w:hAnsi="Symbol"/>
    </w:rPr>
  </w:style>
  <w:style w:type="character" w:customStyle="1" w:styleId="WW8Num143z0">
    <w:name w:val="WW8Num143z0"/>
    <w:uiPriority w:val="99"/>
    <w:qFormat/>
    <w:rsid w:val="007E3D3A"/>
    <w:rPr>
      <w:rFonts w:ascii="Symbol" w:hAnsi="Symbol"/>
    </w:rPr>
  </w:style>
  <w:style w:type="character" w:customStyle="1" w:styleId="WW8Num144z0">
    <w:name w:val="WW8Num144z0"/>
    <w:uiPriority w:val="99"/>
    <w:qFormat/>
    <w:rsid w:val="007E3D3A"/>
    <w:rPr>
      <w:rFonts w:ascii="Symbol" w:hAnsi="Symbol"/>
    </w:rPr>
  </w:style>
  <w:style w:type="character" w:customStyle="1" w:styleId="WW8Num145z0">
    <w:name w:val="WW8Num145z0"/>
    <w:uiPriority w:val="99"/>
    <w:qFormat/>
    <w:rsid w:val="007E3D3A"/>
    <w:rPr>
      <w:rFonts w:ascii="Symbol" w:hAnsi="Symbol"/>
    </w:rPr>
  </w:style>
  <w:style w:type="character" w:customStyle="1" w:styleId="WW8Num146z0">
    <w:name w:val="WW8Num146z0"/>
    <w:uiPriority w:val="99"/>
    <w:qFormat/>
    <w:rsid w:val="007E3D3A"/>
    <w:rPr>
      <w:rFonts w:ascii="Symbol" w:hAnsi="Symbol"/>
    </w:rPr>
  </w:style>
  <w:style w:type="character" w:customStyle="1" w:styleId="WW8Num147z0">
    <w:name w:val="WW8Num147z0"/>
    <w:uiPriority w:val="99"/>
    <w:qFormat/>
    <w:rsid w:val="007E3D3A"/>
    <w:rPr>
      <w:rFonts w:ascii="Wingdings" w:hAnsi="Wingdings"/>
    </w:rPr>
  </w:style>
  <w:style w:type="character" w:customStyle="1" w:styleId="WW8Num147z1">
    <w:name w:val="WW8Num147z1"/>
    <w:uiPriority w:val="99"/>
    <w:qFormat/>
    <w:rsid w:val="007E3D3A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7E3D3A"/>
    <w:rPr>
      <w:rFonts w:ascii="Symbol" w:hAnsi="Symbol"/>
    </w:rPr>
  </w:style>
  <w:style w:type="character" w:customStyle="1" w:styleId="WW8Num150z0">
    <w:name w:val="WW8Num150z0"/>
    <w:uiPriority w:val="99"/>
    <w:qFormat/>
    <w:rsid w:val="007E3D3A"/>
    <w:rPr>
      <w:rFonts w:ascii="Symbol" w:hAnsi="Symbol"/>
    </w:rPr>
  </w:style>
  <w:style w:type="character" w:customStyle="1" w:styleId="WW8Num157z0">
    <w:name w:val="WW8Num157z0"/>
    <w:uiPriority w:val="99"/>
    <w:qFormat/>
    <w:rsid w:val="007E3D3A"/>
    <w:rPr>
      <w:rFonts w:ascii="Symbol" w:hAnsi="Symbol"/>
    </w:rPr>
  </w:style>
  <w:style w:type="character" w:customStyle="1" w:styleId="WW8Num159z0">
    <w:name w:val="WW8Num159z0"/>
    <w:uiPriority w:val="99"/>
    <w:qFormat/>
    <w:rsid w:val="007E3D3A"/>
    <w:rPr>
      <w:rFonts w:ascii="Symbol" w:hAnsi="Symbol"/>
    </w:rPr>
  </w:style>
  <w:style w:type="character" w:customStyle="1" w:styleId="WW8Num160z0">
    <w:name w:val="WW8Num160z0"/>
    <w:uiPriority w:val="99"/>
    <w:qFormat/>
    <w:rsid w:val="007E3D3A"/>
    <w:rPr>
      <w:rFonts w:ascii="Symbol" w:hAnsi="Symbol"/>
    </w:rPr>
  </w:style>
  <w:style w:type="character" w:customStyle="1" w:styleId="WW8Num162z0">
    <w:name w:val="WW8Num162z0"/>
    <w:uiPriority w:val="99"/>
    <w:qFormat/>
    <w:rsid w:val="007E3D3A"/>
    <w:rPr>
      <w:rFonts w:ascii="Symbol" w:hAnsi="Symbol"/>
    </w:rPr>
  </w:style>
  <w:style w:type="character" w:customStyle="1" w:styleId="WW8Num163z0">
    <w:name w:val="WW8Num163z0"/>
    <w:uiPriority w:val="99"/>
    <w:qFormat/>
    <w:rsid w:val="007E3D3A"/>
    <w:rPr>
      <w:rFonts w:ascii="Symbol" w:hAnsi="Symbol"/>
    </w:rPr>
  </w:style>
  <w:style w:type="character" w:customStyle="1" w:styleId="WW8Num164z0">
    <w:name w:val="WW8Num164z0"/>
    <w:uiPriority w:val="99"/>
    <w:qFormat/>
    <w:rsid w:val="007E3D3A"/>
    <w:rPr>
      <w:rFonts w:ascii="Wingdings" w:hAnsi="Wingdings"/>
    </w:rPr>
  </w:style>
  <w:style w:type="character" w:customStyle="1" w:styleId="WW8Num164z1">
    <w:name w:val="WW8Num164z1"/>
    <w:uiPriority w:val="99"/>
    <w:qFormat/>
    <w:rsid w:val="007E3D3A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7E3D3A"/>
    <w:rPr>
      <w:rFonts w:ascii="Symbol" w:hAnsi="Symbol"/>
    </w:rPr>
  </w:style>
  <w:style w:type="character" w:customStyle="1" w:styleId="WW8Num168z0">
    <w:name w:val="WW8Num168z0"/>
    <w:uiPriority w:val="99"/>
    <w:qFormat/>
    <w:rsid w:val="007E3D3A"/>
    <w:rPr>
      <w:rFonts w:ascii="Symbol" w:hAnsi="Symbol"/>
    </w:rPr>
  </w:style>
  <w:style w:type="character" w:customStyle="1" w:styleId="WW8Num169z0">
    <w:name w:val="WW8Num169z0"/>
    <w:uiPriority w:val="99"/>
    <w:qFormat/>
    <w:rsid w:val="007E3D3A"/>
    <w:rPr>
      <w:rFonts w:ascii="Symbol" w:hAnsi="Symbol"/>
    </w:rPr>
  </w:style>
  <w:style w:type="character" w:customStyle="1" w:styleId="WW8Num170z0">
    <w:name w:val="WW8Num170z0"/>
    <w:uiPriority w:val="99"/>
    <w:qFormat/>
    <w:rsid w:val="007E3D3A"/>
    <w:rPr>
      <w:rFonts w:ascii="Symbol" w:hAnsi="Symbol"/>
    </w:rPr>
  </w:style>
  <w:style w:type="character" w:customStyle="1" w:styleId="WW8Num174z0">
    <w:name w:val="WW8Num174z0"/>
    <w:uiPriority w:val="99"/>
    <w:qFormat/>
    <w:rsid w:val="007E3D3A"/>
    <w:rPr>
      <w:rFonts w:ascii="Symbol" w:hAnsi="Symbol"/>
    </w:rPr>
  </w:style>
  <w:style w:type="character" w:customStyle="1" w:styleId="WW8Num177z0">
    <w:name w:val="WW8Num177z0"/>
    <w:uiPriority w:val="99"/>
    <w:qFormat/>
    <w:rsid w:val="007E3D3A"/>
    <w:rPr>
      <w:rFonts w:ascii="Symbol" w:hAnsi="Symbol"/>
    </w:rPr>
  </w:style>
  <w:style w:type="character" w:customStyle="1" w:styleId="WW8Num178z0">
    <w:name w:val="WW8Num178z0"/>
    <w:uiPriority w:val="99"/>
    <w:qFormat/>
    <w:rsid w:val="007E3D3A"/>
    <w:rPr>
      <w:rFonts w:ascii="Symbol" w:hAnsi="Symbol"/>
    </w:rPr>
  </w:style>
  <w:style w:type="character" w:customStyle="1" w:styleId="WW8Num182z0">
    <w:name w:val="WW8Num182z0"/>
    <w:uiPriority w:val="99"/>
    <w:qFormat/>
    <w:rsid w:val="007E3D3A"/>
    <w:rPr>
      <w:rFonts w:ascii="Symbol" w:hAnsi="Symbol"/>
    </w:rPr>
  </w:style>
  <w:style w:type="character" w:customStyle="1" w:styleId="WW8Num37z0">
    <w:name w:val="WW8Num37z0"/>
    <w:uiPriority w:val="99"/>
    <w:qFormat/>
    <w:rsid w:val="007E3D3A"/>
    <w:rPr>
      <w:rFonts w:ascii="Wingdings" w:hAnsi="Wingdings"/>
    </w:rPr>
  </w:style>
  <w:style w:type="character" w:customStyle="1" w:styleId="WW8Num38z0">
    <w:name w:val="WW8Num38z0"/>
    <w:uiPriority w:val="99"/>
    <w:qFormat/>
    <w:rsid w:val="007E3D3A"/>
    <w:rPr>
      <w:rFonts w:ascii="Wingdings" w:hAnsi="Wingdings"/>
    </w:rPr>
  </w:style>
  <w:style w:type="character" w:customStyle="1" w:styleId="WW8Num40z0">
    <w:name w:val="WW8Num40z0"/>
    <w:uiPriority w:val="99"/>
    <w:qFormat/>
    <w:rsid w:val="007E3D3A"/>
    <w:rPr>
      <w:rFonts w:ascii="Wingdings" w:hAnsi="Wingdings"/>
    </w:rPr>
  </w:style>
  <w:style w:type="character" w:customStyle="1" w:styleId="WW8Num41z0">
    <w:name w:val="WW8Num41z0"/>
    <w:uiPriority w:val="99"/>
    <w:qFormat/>
    <w:rsid w:val="007E3D3A"/>
    <w:rPr>
      <w:rFonts w:ascii="Wingdings" w:hAnsi="Wingdings"/>
    </w:rPr>
  </w:style>
  <w:style w:type="character" w:customStyle="1" w:styleId="WW8Num43z0">
    <w:name w:val="WW8Num43z0"/>
    <w:uiPriority w:val="99"/>
    <w:qFormat/>
    <w:rsid w:val="007E3D3A"/>
    <w:rPr>
      <w:rFonts w:ascii="Wingdings" w:hAnsi="Wingdings"/>
    </w:rPr>
  </w:style>
  <w:style w:type="character" w:customStyle="1" w:styleId="WW8Num20z1">
    <w:name w:val="WW8Num20z1"/>
    <w:uiPriority w:val="99"/>
    <w:qFormat/>
    <w:rsid w:val="007E3D3A"/>
    <w:rPr>
      <w:rFonts w:ascii="Courier New" w:hAnsi="Courier New"/>
    </w:rPr>
  </w:style>
  <w:style w:type="character" w:customStyle="1" w:styleId="WW8Num20z3">
    <w:name w:val="WW8Num20z3"/>
    <w:uiPriority w:val="99"/>
    <w:qFormat/>
    <w:rsid w:val="007E3D3A"/>
    <w:rPr>
      <w:rFonts w:ascii="Symbol" w:hAnsi="Symbol"/>
    </w:rPr>
  </w:style>
  <w:style w:type="character" w:customStyle="1" w:styleId="WW8Num26z3">
    <w:name w:val="WW8Num26z3"/>
    <w:uiPriority w:val="99"/>
    <w:qFormat/>
    <w:rsid w:val="007E3D3A"/>
    <w:rPr>
      <w:rFonts w:ascii="Symbol" w:hAnsi="Symbol"/>
    </w:rPr>
  </w:style>
  <w:style w:type="character" w:customStyle="1" w:styleId="WW8Num33z0">
    <w:name w:val="WW8Num33z0"/>
    <w:uiPriority w:val="99"/>
    <w:qFormat/>
    <w:rsid w:val="007E3D3A"/>
    <w:rPr>
      <w:rFonts w:ascii="Wingdings" w:hAnsi="Wingdings"/>
    </w:rPr>
  </w:style>
  <w:style w:type="character" w:customStyle="1" w:styleId="WW8Num33z3">
    <w:name w:val="WW8Num33z3"/>
    <w:uiPriority w:val="99"/>
    <w:qFormat/>
    <w:rsid w:val="007E3D3A"/>
    <w:rPr>
      <w:rFonts w:ascii="Symbol" w:hAnsi="Symbol"/>
    </w:rPr>
  </w:style>
  <w:style w:type="character" w:customStyle="1" w:styleId="WW8Num33z4">
    <w:name w:val="WW8Num33z4"/>
    <w:uiPriority w:val="99"/>
    <w:qFormat/>
    <w:rsid w:val="007E3D3A"/>
    <w:rPr>
      <w:rFonts w:ascii="Courier New" w:hAnsi="Courier New"/>
    </w:rPr>
  </w:style>
  <w:style w:type="character" w:customStyle="1" w:styleId="WW8Num34z0">
    <w:name w:val="WW8Num34z0"/>
    <w:uiPriority w:val="99"/>
    <w:qFormat/>
    <w:rsid w:val="007E3D3A"/>
    <w:rPr>
      <w:rFonts w:ascii="Wingdings" w:hAnsi="Wingdings"/>
    </w:rPr>
  </w:style>
  <w:style w:type="character" w:customStyle="1" w:styleId="WW8Num34z1">
    <w:name w:val="WW8Num34z1"/>
    <w:uiPriority w:val="99"/>
    <w:qFormat/>
    <w:rsid w:val="007E3D3A"/>
    <w:rPr>
      <w:rFonts w:ascii="Courier New" w:hAnsi="Courier New"/>
    </w:rPr>
  </w:style>
  <w:style w:type="character" w:customStyle="1" w:styleId="WW8Num34z3">
    <w:name w:val="WW8Num34z3"/>
    <w:uiPriority w:val="99"/>
    <w:qFormat/>
    <w:rsid w:val="007E3D3A"/>
    <w:rPr>
      <w:rFonts w:ascii="Symbol" w:hAnsi="Symbol"/>
    </w:rPr>
  </w:style>
  <w:style w:type="character" w:customStyle="1" w:styleId="WW8Num35z0">
    <w:name w:val="WW8Num35z0"/>
    <w:uiPriority w:val="99"/>
    <w:qFormat/>
    <w:rsid w:val="007E3D3A"/>
    <w:rPr>
      <w:rFonts w:ascii="Wingdings" w:hAnsi="Wingdings"/>
    </w:rPr>
  </w:style>
  <w:style w:type="character" w:customStyle="1" w:styleId="WW8Num35z1">
    <w:name w:val="WW8Num35z1"/>
    <w:uiPriority w:val="99"/>
    <w:qFormat/>
    <w:rsid w:val="007E3D3A"/>
    <w:rPr>
      <w:rFonts w:ascii="Courier New" w:hAnsi="Courier New"/>
    </w:rPr>
  </w:style>
  <w:style w:type="character" w:customStyle="1" w:styleId="WW8Num35z3">
    <w:name w:val="WW8Num35z3"/>
    <w:uiPriority w:val="99"/>
    <w:qFormat/>
    <w:rsid w:val="007E3D3A"/>
    <w:rPr>
      <w:rFonts w:ascii="Symbol" w:hAnsi="Symbol"/>
    </w:rPr>
  </w:style>
  <w:style w:type="character" w:customStyle="1" w:styleId="WW8Num36z1">
    <w:name w:val="WW8Num36z1"/>
    <w:uiPriority w:val="99"/>
    <w:qFormat/>
    <w:rsid w:val="007E3D3A"/>
    <w:rPr>
      <w:rFonts w:ascii="Courier New" w:hAnsi="Courier New"/>
    </w:rPr>
  </w:style>
  <w:style w:type="character" w:customStyle="1" w:styleId="WW8Num36z3">
    <w:name w:val="WW8Num36z3"/>
    <w:uiPriority w:val="99"/>
    <w:qFormat/>
    <w:rsid w:val="007E3D3A"/>
    <w:rPr>
      <w:rFonts w:ascii="Symbol" w:hAnsi="Symbol"/>
    </w:rPr>
  </w:style>
  <w:style w:type="character" w:customStyle="1" w:styleId="WW8Num37z1">
    <w:name w:val="WW8Num37z1"/>
    <w:uiPriority w:val="99"/>
    <w:qFormat/>
    <w:rsid w:val="007E3D3A"/>
    <w:rPr>
      <w:rFonts w:ascii="Courier New" w:hAnsi="Courier New"/>
    </w:rPr>
  </w:style>
  <w:style w:type="character" w:customStyle="1" w:styleId="WW8Num37z3">
    <w:name w:val="WW8Num37z3"/>
    <w:uiPriority w:val="99"/>
    <w:qFormat/>
    <w:rsid w:val="007E3D3A"/>
    <w:rPr>
      <w:rFonts w:ascii="Symbol" w:hAnsi="Symbol"/>
    </w:rPr>
  </w:style>
  <w:style w:type="character" w:customStyle="1" w:styleId="WW8Num39z1">
    <w:name w:val="WW8Num39z1"/>
    <w:uiPriority w:val="99"/>
    <w:qFormat/>
    <w:rsid w:val="007E3D3A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7E3D3A"/>
    <w:rPr>
      <w:rFonts w:ascii="Symbol" w:hAnsi="Symbol"/>
    </w:rPr>
  </w:style>
  <w:style w:type="character" w:customStyle="1" w:styleId="WW8Num39z4">
    <w:name w:val="WW8Num39z4"/>
    <w:uiPriority w:val="99"/>
    <w:qFormat/>
    <w:rsid w:val="007E3D3A"/>
    <w:rPr>
      <w:rFonts w:ascii="Courier New" w:hAnsi="Courier New"/>
    </w:rPr>
  </w:style>
  <w:style w:type="character" w:customStyle="1" w:styleId="WW8Num42z1">
    <w:name w:val="WW8Num42z1"/>
    <w:uiPriority w:val="99"/>
    <w:qFormat/>
    <w:rsid w:val="007E3D3A"/>
    <w:rPr>
      <w:rFonts w:ascii="Courier New" w:hAnsi="Courier New"/>
    </w:rPr>
  </w:style>
  <w:style w:type="character" w:customStyle="1" w:styleId="WW8Num42z3">
    <w:name w:val="WW8Num42z3"/>
    <w:uiPriority w:val="99"/>
    <w:qFormat/>
    <w:rsid w:val="007E3D3A"/>
    <w:rPr>
      <w:rFonts w:ascii="Symbol" w:hAnsi="Symbol"/>
    </w:rPr>
  </w:style>
  <w:style w:type="character" w:customStyle="1" w:styleId="WW8Num45z0">
    <w:name w:val="WW8Num45z0"/>
    <w:uiPriority w:val="99"/>
    <w:qFormat/>
    <w:rsid w:val="007E3D3A"/>
    <w:rPr>
      <w:rFonts w:ascii="Wingdings" w:hAnsi="Wingdings"/>
    </w:rPr>
  </w:style>
  <w:style w:type="character" w:customStyle="1" w:styleId="WW8Num45z1">
    <w:name w:val="WW8Num45z1"/>
    <w:uiPriority w:val="99"/>
    <w:qFormat/>
    <w:rsid w:val="007E3D3A"/>
    <w:rPr>
      <w:rFonts w:ascii="Courier New" w:hAnsi="Courier New"/>
    </w:rPr>
  </w:style>
  <w:style w:type="character" w:customStyle="1" w:styleId="WW8Num45z3">
    <w:name w:val="WW8Num45z3"/>
    <w:uiPriority w:val="99"/>
    <w:qFormat/>
    <w:rsid w:val="007E3D3A"/>
    <w:rPr>
      <w:rFonts w:ascii="Symbol" w:hAnsi="Symbol"/>
    </w:rPr>
  </w:style>
  <w:style w:type="character" w:customStyle="1" w:styleId="WW8Num46z0">
    <w:name w:val="WW8Num46z0"/>
    <w:uiPriority w:val="99"/>
    <w:qFormat/>
    <w:rsid w:val="007E3D3A"/>
    <w:rPr>
      <w:rFonts w:ascii="Wingdings" w:hAnsi="Wingdings"/>
    </w:rPr>
  </w:style>
  <w:style w:type="character" w:customStyle="1" w:styleId="WW8Num46z1">
    <w:name w:val="WW8Num46z1"/>
    <w:uiPriority w:val="99"/>
    <w:qFormat/>
    <w:rsid w:val="007E3D3A"/>
    <w:rPr>
      <w:rFonts w:ascii="Courier New" w:hAnsi="Courier New"/>
    </w:rPr>
  </w:style>
  <w:style w:type="character" w:customStyle="1" w:styleId="WW8Num46z3">
    <w:name w:val="WW8Num46z3"/>
    <w:uiPriority w:val="99"/>
    <w:qFormat/>
    <w:rsid w:val="007E3D3A"/>
    <w:rPr>
      <w:rFonts w:ascii="Symbol" w:hAnsi="Symbol"/>
    </w:rPr>
  </w:style>
  <w:style w:type="character" w:customStyle="1" w:styleId="WW8Num48z0">
    <w:name w:val="WW8Num48z0"/>
    <w:uiPriority w:val="99"/>
    <w:qFormat/>
    <w:rsid w:val="007E3D3A"/>
    <w:rPr>
      <w:rFonts w:ascii="Wingdings" w:hAnsi="Wingdings"/>
    </w:rPr>
  </w:style>
  <w:style w:type="character" w:customStyle="1" w:styleId="WW8Num48z1">
    <w:name w:val="WW8Num48z1"/>
    <w:uiPriority w:val="99"/>
    <w:qFormat/>
    <w:rsid w:val="007E3D3A"/>
    <w:rPr>
      <w:rFonts w:ascii="Courier New" w:hAnsi="Courier New"/>
    </w:rPr>
  </w:style>
  <w:style w:type="character" w:customStyle="1" w:styleId="WW8Num48z3">
    <w:name w:val="WW8Num48z3"/>
    <w:uiPriority w:val="99"/>
    <w:qFormat/>
    <w:rsid w:val="007E3D3A"/>
    <w:rPr>
      <w:rFonts w:ascii="Symbol" w:hAnsi="Symbol"/>
    </w:rPr>
  </w:style>
  <w:style w:type="character" w:customStyle="1" w:styleId="WW8Num49z0">
    <w:name w:val="WW8Num49z0"/>
    <w:uiPriority w:val="99"/>
    <w:qFormat/>
    <w:rsid w:val="007E3D3A"/>
    <w:rPr>
      <w:rFonts w:ascii="Wingdings" w:hAnsi="Wingdings"/>
    </w:rPr>
  </w:style>
  <w:style w:type="character" w:customStyle="1" w:styleId="WW8Num49z1">
    <w:name w:val="WW8Num49z1"/>
    <w:uiPriority w:val="99"/>
    <w:qFormat/>
    <w:rsid w:val="007E3D3A"/>
    <w:rPr>
      <w:rFonts w:ascii="Courier New" w:hAnsi="Courier New"/>
    </w:rPr>
  </w:style>
  <w:style w:type="character" w:customStyle="1" w:styleId="WW8Num49z3">
    <w:name w:val="WW8Num49z3"/>
    <w:uiPriority w:val="99"/>
    <w:qFormat/>
    <w:rsid w:val="007E3D3A"/>
    <w:rPr>
      <w:rFonts w:ascii="Symbol" w:hAnsi="Symbol"/>
    </w:rPr>
  </w:style>
  <w:style w:type="character" w:customStyle="1" w:styleId="WW8Num50z1">
    <w:name w:val="WW8Num50z1"/>
    <w:uiPriority w:val="99"/>
    <w:qFormat/>
    <w:rsid w:val="007E3D3A"/>
    <w:rPr>
      <w:rFonts w:ascii="Courier New" w:hAnsi="Courier New"/>
    </w:rPr>
  </w:style>
  <w:style w:type="character" w:customStyle="1" w:styleId="WW8Num50z3">
    <w:name w:val="WW8Num50z3"/>
    <w:uiPriority w:val="99"/>
    <w:qFormat/>
    <w:rsid w:val="007E3D3A"/>
    <w:rPr>
      <w:rFonts w:ascii="Symbol" w:hAnsi="Symbol"/>
    </w:rPr>
  </w:style>
  <w:style w:type="character" w:customStyle="1" w:styleId="WW8Num51z1">
    <w:name w:val="WW8Num51z1"/>
    <w:uiPriority w:val="99"/>
    <w:qFormat/>
    <w:rsid w:val="007E3D3A"/>
    <w:rPr>
      <w:rFonts w:ascii="Courier New" w:hAnsi="Courier New"/>
    </w:rPr>
  </w:style>
  <w:style w:type="character" w:customStyle="1" w:styleId="WW8Num51z3">
    <w:name w:val="WW8Num51z3"/>
    <w:uiPriority w:val="99"/>
    <w:qFormat/>
    <w:rsid w:val="007E3D3A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7E3D3A"/>
  </w:style>
  <w:style w:type="character" w:customStyle="1" w:styleId="FontStyle1600">
    <w:name w:val="Font Style160"/>
    <w:uiPriority w:val="99"/>
    <w:qFormat/>
    <w:rsid w:val="007E3D3A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7E3D3A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7E3D3A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7E3D3A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7E3D3A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7E3D3A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7E3D3A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7E3D3A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7E3D3A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7E3D3A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7E3D3A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7E3D3A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7E3D3A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7E3D3A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7E3D3A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7E3D3A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7E3D3A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7E3D3A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7E3D3A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7E3D3A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7E3D3A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7E3D3A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7E3D3A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7E3D3A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7E3D3A"/>
    <w:rPr>
      <w:rFonts w:cs="Times New Roman"/>
    </w:rPr>
  </w:style>
  <w:style w:type="character" w:customStyle="1" w:styleId="c8">
    <w:name w:val="c8"/>
    <w:basedOn w:val="a3"/>
    <w:uiPriority w:val="99"/>
    <w:qFormat/>
    <w:rsid w:val="007E3D3A"/>
    <w:rPr>
      <w:rFonts w:cs="Times New Roman"/>
    </w:rPr>
  </w:style>
  <w:style w:type="character" w:customStyle="1" w:styleId="FontStyle805">
    <w:name w:val="Font Style805"/>
    <w:uiPriority w:val="99"/>
    <w:qFormat/>
    <w:rsid w:val="007E3D3A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7E3D3A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7E3D3A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7E3D3A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7E3D3A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7E3D3A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7E3D3A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7E3D3A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7E3D3A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7E3D3A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7E3D3A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7E3D3A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7E3D3A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7E3D3A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7E3D3A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7E3D3A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7E3D3A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7E3D3A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7E3D3A"/>
  </w:style>
  <w:style w:type="character" w:customStyle="1" w:styleId="11ff6">
    <w:name w:val="Слабое выделение11"/>
    <w:uiPriority w:val="99"/>
    <w:qFormat/>
    <w:rsid w:val="007E3D3A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7E3D3A"/>
    <w:rPr>
      <w:b/>
    </w:rPr>
  </w:style>
  <w:style w:type="character" w:customStyle="1" w:styleId="mathjax1">
    <w:name w:val="mathjax1"/>
    <w:uiPriority w:val="99"/>
    <w:qFormat/>
    <w:rsid w:val="007E3D3A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7E3D3A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7E3D3A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7E3D3A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7E3D3A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7E3D3A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7E3D3A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7E3D3A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7E3D3A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7E3D3A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7E3D3A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7E3D3A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7E3D3A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7E3D3A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7E3D3A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7E3D3A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7E3D3A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7E3D3A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7E3D3A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7E3D3A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7E3D3A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7E3D3A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7E3D3A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7E3D3A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7E3D3A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7E3D3A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7E3D3A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7E3D3A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7E3D3A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7E3D3A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7E3D3A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7E3D3A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7E3D3A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7E3D3A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7E3D3A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7E3D3A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7E3D3A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7E3D3A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7E3D3A"/>
    <w:rPr>
      <w:rFonts w:cs="Times New Roman"/>
    </w:rPr>
  </w:style>
  <w:style w:type="character" w:customStyle="1" w:styleId="WW8Num24z4">
    <w:name w:val="WW8Num24z4"/>
    <w:uiPriority w:val="99"/>
    <w:rsid w:val="007E3D3A"/>
  </w:style>
  <w:style w:type="character" w:customStyle="1" w:styleId="WW8Num24z5">
    <w:name w:val="WW8Num24z5"/>
    <w:uiPriority w:val="99"/>
    <w:rsid w:val="007E3D3A"/>
  </w:style>
  <w:style w:type="character" w:customStyle="1" w:styleId="WW8Num24z6">
    <w:name w:val="WW8Num24z6"/>
    <w:uiPriority w:val="99"/>
    <w:rsid w:val="007E3D3A"/>
  </w:style>
  <w:style w:type="character" w:customStyle="1" w:styleId="WW8Num24z7">
    <w:name w:val="WW8Num24z7"/>
    <w:uiPriority w:val="99"/>
    <w:rsid w:val="007E3D3A"/>
  </w:style>
  <w:style w:type="character" w:customStyle="1" w:styleId="WW8Num24z8">
    <w:name w:val="WW8Num24z8"/>
    <w:uiPriority w:val="99"/>
    <w:rsid w:val="007E3D3A"/>
  </w:style>
  <w:style w:type="character" w:customStyle="1" w:styleId="WW8Num25z4">
    <w:name w:val="WW8Num25z4"/>
    <w:uiPriority w:val="99"/>
    <w:rsid w:val="007E3D3A"/>
  </w:style>
  <w:style w:type="character" w:customStyle="1" w:styleId="WW8Num25z5">
    <w:name w:val="WW8Num25z5"/>
    <w:uiPriority w:val="99"/>
    <w:rsid w:val="007E3D3A"/>
  </w:style>
  <w:style w:type="character" w:customStyle="1" w:styleId="WW8Num25z6">
    <w:name w:val="WW8Num25z6"/>
    <w:uiPriority w:val="99"/>
    <w:rsid w:val="007E3D3A"/>
  </w:style>
  <w:style w:type="character" w:customStyle="1" w:styleId="WW8Num25z7">
    <w:name w:val="WW8Num25z7"/>
    <w:uiPriority w:val="99"/>
    <w:rsid w:val="007E3D3A"/>
  </w:style>
  <w:style w:type="character" w:customStyle="1" w:styleId="WW8Num25z8">
    <w:name w:val="WW8Num25z8"/>
    <w:uiPriority w:val="99"/>
    <w:rsid w:val="007E3D3A"/>
  </w:style>
  <w:style w:type="character" w:customStyle="1" w:styleId="WW8Num30z2">
    <w:name w:val="WW8Num30z2"/>
    <w:uiPriority w:val="99"/>
    <w:rsid w:val="007E3D3A"/>
  </w:style>
  <w:style w:type="character" w:customStyle="1" w:styleId="WW8Num30z4">
    <w:name w:val="WW8Num30z4"/>
    <w:uiPriority w:val="99"/>
    <w:rsid w:val="007E3D3A"/>
  </w:style>
  <w:style w:type="character" w:customStyle="1" w:styleId="WW8Num30z5">
    <w:name w:val="WW8Num30z5"/>
    <w:uiPriority w:val="99"/>
    <w:rsid w:val="007E3D3A"/>
  </w:style>
  <w:style w:type="character" w:customStyle="1" w:styleId="WW8Num30z6">
    <w:name w:val="WW8Num30z6"/>
    <w:uiPriority w:val="99"/>
    <w:rsid w:val="007E3D3A"/>
  </w:style>
  <w:style w:type="character" w:customStyle="1" w:styleId="WW8Num30z7">
    <w:name w:val="WW8Num30z7"/>
    <w:uiPriority w:val="99"/>
    <w:rsid w:val="007E3D3A"/>
  </w:style>
  <w:style w:type="character" w:customStyle="1" w:styleId="WW8Num30z8">
    <w:name w:val="WW8Num30z8"/>
    <w:uiPriority w:val="99"/>
    <w:rsid w:val="007E3D3A"/>
  </w:style>
  <w:style w:type="character" w:customStyle="1" w:styleId="WW8Num32z4">
    <w:name w:val="WW8Num32z4"/>
    <w:uiPriority w:val="99"/>
    <w:rsid w:val="007E3D3A"/>
  </w:style>
  <w:style w:type="character" w:customStyle="1" w:styleId="WW8Num32z5">
    <w:name w:val="WW8Num32z5"/>
    <w:uiPriority w:val="99"/>
    <w:rsid w:val="007E3D3A"/>
  </w:style>
  <w:style w:type="character" w:customStyle="1" w:styleId="WW8Num32z6">
    <w:name w:val="WW8Num32z6"/>
    <w:uiPriority w:val="99"/>
    <w:rsid w:val="007E3D3A"/>
  </w:style>
  <w:style w:type="character" w:customStyle="1" w:styleId="WW8Num32z7">
    <w:name w:val="WW8Num32z7"/>
    <w:uiPriority w:val="99"/>
    <w:rsid w:val="007E3D3A"/>
  </w:style>
  <w:style w:type="character" w:customStyle="1" w:styleId="WW8Num32z8">
    <w:name w:val="WW8Num32z8"/>
    <w:uiPriority w:val="99"/>
    <w:rsid w:val="007E3D3A"/>
  </w:style>
  <w:style w:type="character" w:customStyle="1" w:styleId="WW8Num33z1">
    <w:name w:val="WW8Num33z1"/>
    <w:uiPriority w:val="99"/>
    <w:rsid w:val="007E3D3A"/>
  </w:style>
  <w:style w:type="character" w:customStyle="1" w:styleId="WW8Num33z2">
    <w:name w:val="WW8Num33z2"/>
    <w:uiPriority w:val="99"/>
    <w:rsid w:val="007E3D3A"/>
  </w:style>
  <w:style w:type="character" w:customStyle="1" w:styleId="WW8Num33z5">
    <w:name w:val="WW8Num33z5"/>
    <w:uiPriority w:val="99"/>
    <w:rsid w:val="007E3D3A"/>
  </w:style>
  <w:style w:type="character" w:customStyle="1" w:styleId="WW8Num33z6">
    <w:name w:val="WW8Num33z6"/>
    <w:uiPriority w:val="99"/>
    <w:rsid w:val="007E3D3A"/>
  </w:style>
  <w:style w:type="character" w:customStyle="1" w:styleId="WW8Num33z7">
    <w:name w:val="WW8Num33z7"/>
    <w:uiPriority w:val="99"/>
    <w:rsid w:val="007E3D3A"/>
  </w:style>
  <w:style w:type="character" w:customStyle="1" w:styleId="WW8Num33z8">
    <w:name w:val="WW8Num33z8"/>
    <w:uiPriority w:val="99"/>
    <w:rsid w:val="007E3D3A"/>
  </w:style>
  <w:style w:type="character" w:customStyle="1" w:styleId="WW8Num35z2">
    <w:name w:val="WW8Num35z2"/>
    <w:uiPriority w:val="99"/>
    <w:rsid w:val="007E3D3A"/>
  </w:style>
  <w:style w:type="character" w:customStyle="1" w:styleId="WW8Num35z4">
    <w:name w:val="WW8Num35z4"/>
    <w:uiPriority w:val="99"/>
    <w:rsid w:val="007E3D3A"/>
  </w:style>
  <w:style w:type="character" w:customStyle="1" w:styleId="WW8Num35z5">
    <w:name w:val="WW8Num35z5"/>
    <w:uiPriority w:val="99"/>
    <w:rsid w:val="007E3D3A"/>
  </w:style>
  <w:style w:type="character" w:customStyle="1" w:styleId="WW8Num35z6">
    <w:name w:val="WW8Num35z6"/>
    <w:uiPriority w:val="99"/>
    <w:rsid w:val="007E3D3A"/>
  </w:style>
  <w:style w:type="character" w:customStyle="1" w:styleId="WW8Num35z7">
    <w:name w:val="WW8Num35z7"/>
    <w:uiPriority w:val="99"/>
    <w:rsid w:val="007E3D3A"/>
  </w:style>
  <w:style w:type="character" w:customStyle="1" w:styleId="WW8Num35z8">
    <w:name w:val="WW8Num35z8"/>
    <w:uiPriority w:val="99"/>
    <w:rsid w:val="007E3D3A"/>
  </w:style>
  <w:style w:type="character" w:customStyle="1" w:styleId="WW8Num37z2">
    <w:name w:val="WW8Num37z2"/>
    <w:uiPriority w:val="99"/>
    <w:rsid w:val="007E3D3A"/>
  </w:style>
  <w:style w:type="character" w:customStyle="1" w:styleId="WW8Num37z4">
    <w:name w:val="WW8Num37z4"/>
    <w:uiPriority w:val="99"/>
    <w:rsid w:val="007E3D3A"/>
  </w:style>
  <w:style w:type="character" w:customStyle="1" w:styleId="WW8Num37z5">
    <w:name w:val="WW8Num37z5"/>
    <w:uiPriority w:val="99"/>
    <w:qFormat/>
    <w:rsid w:val="007E3D3A"/>
  </w:style>
  <w:style w:type="character" w:customStyle="1" w:styleId="WW8Num37z6">
    <w:name w:val="WW8Num37z6"/>
    <w:uiPriority w:val="99"/>
    <w:rsid w:val="007E3D3A"/>
  </w:style>
  <w:style w:type="character" w:customStyle="1" w:styleId="WW8Num37z7">
    <w:name w:val="WW8Num37z7"/>
    <w:uiPriority w:val="99"/>
    <w:rsid w:val="007E3D3A"/>
  </w:style>
  <w:style w:type="character" w:customStyle="1" w:styleId="WW8Num37z8">
    <w:name w:val="WW8Num37z8"/>
    <w:uiPriority w:val="99"/>
    <w:rsid w:val="007E3D3A"/>
  </w:style>
  <w:style w:type="character" w:customStyle="1" w:styleId="WW8Num38z1">
    <w:name w:val="WW8Num38z1"/>
    <w:uiPriority w:val="99"/>
    <w:rsid w:val="007E3D3A"/>
  </w:style>
  <w:style w:type="character" w:customStyle="1" w:styleId="WW8Num38z2">
    <w:name w:val="WW8Num38z2"/>
    <w:uiPriority w:val="99"/>
    <w:rsid w:val="007E3D3A"/>
  </w:style>
  <w:style w:type="character" w:customStyle="1" w:styleId="WW8Num38z3">
    <w:name w:val="WW8Num38z3"/>
    <w:uiPriority w:val="99"/>
    <w:rsid w:val="007E3D3A"/>
  </w:style>
  <w:style w:type="character" w:customStyle="1" w:styleId="WW8Num38z4">
    <w:name w:val="WW8Num38z4"/>
    <w:uiPriority w:val="99"/>
    <w:rsid w:val="007E3D3A"/>
  </w:style>
  <w:style w:type="character" w:customStyle="1" w:styleId="WW8Num38z5">
    <w:name w:val="WW8Num38z5"/>
    <w:uiPriority w:val="99"/>
    <w:rsid w:val="007E3D3A"/>
  </w:style>
  <w:style w:type="character" w:customStyle="1" w:styleId="WW8Num38z6">
    <w:name w:val="WW8Num38z6"/>
    <w:uiPriority w:val="99"/>
    <w:rsid w:val="007E3D3A"/>
  </w:style>
  <w:style w:type="character" w:customStyle="1" w:styleId="WW8Num38z7">
    <w:name w:val="WW8Num38z7"/>
    <w:uiPriority w:val="99"/>
    <w:rsid w:val="007E3D3A"/>
  </w:style>
  <w:style w:type="character" w:customStyle="1" w:styleId="WW8Num38z8">
    <w:name w:val="WW8Num38z8"/>
    <w:uiPriority w:val="99"/>
    <w:rsid w:val="007E3D3A"/>
  </w:style>
  <w:style w:type="character" w:customStyle="1" w:styleId="WW8Num40z1">
    <w:name w:val="WW8Num40z1"/>
    <w:uiPriority w:val="99"/>
    <w:rsid w:val="007E3D3A"/>
    <w:rPr>
      <w:rFonts w:ascii="Courier New" w:hAnsi="Courier New"/>
    </w:rPr>
  </w:style>
  <w:style w:type="character" w:customStyle="1" w:styleId="WW8Num40z2">
    <w:name w:val="WW8Num40z2"/>
    <w:uiPriority w:val="99"/>
    <w:rsid w:val="007E3D3A"/>
    <w:rPr>
      <w:rFonts w:ascii="Wingdings" w:hAnsi="Wingdings"/>
    </w:rPr>
  </w:style>
  <w:style w:type="character" w:customStyle="1" w:styleId="WW8Num41z1">
    <w:name w:val="WW8Num41z1"/>
    <w:uiPriority w:val="99"/>
    <w:rsid w:val="007E3D3A"/>
  </w:style>
  <w:style w:type="character" w:customStyle="1" w:styleId="WW8Num41z2">
    <w:name w:val="WW8Num41z2"/>
    <w:uiPriority w:val="99"/>
    <w:rsid w:val="007E3D3A"/>
  </w:style>
  <w:style w:type="character" w:customStyle="1" w:styleId="WW8Num41z3">
    <w:name w:val="WW8Num41z3"/>
    <w:uiPriority w:val="99"/>
    <w:rsid w:val="007E3D3A"/>
  </w:style>
  <w:style w:type="character" w:customStyle="1" w:styleId="WW8Num41z4">
    <w:name w:val="WW8Num41z4"/>
    <w:uiPriority w:val="99"/>
    <w:rsid w:val="007E3D3A"/>
  </w:style>
  <w:style w:type="character" w:customStyle="1" w:styleId="WW8Num41z5">
    <w:name w:val="WW8Num41z5"/>
    <w:uiPriority w:val="99"/>
    <w:rsid w:val="007E3D3A"/>
  </w:style>
  <w:style w:type="character" w:customStyle="1" w:styleId="WW8Num41z6">
    <w:name w:val="WW8Num41z6"/>
    <w:uiPriority w:val="99"/>
    <w:rsid w:val="007E3D3A"/>
  </w:style>
  <w:style w:type="character" w:customStyle="1" w:styleId="WW8Num41z7">
    <w:name w:val="WW8Num41z7"/>
    <w:uiPriority w:val="99"/>
    <w:rsid w:val="007E3D3A"/>
  </w:style>
  <w:style w:type="character" w:customStyle="1" w:styleId="WW8Num41z8">
    <w:name w:val="WW8Num41z8"/>
    <w:uiPriority w:val="99"/>
    <w:rsid w:val="007E3D3A"/>
  </w:style>
  <w:style w:type="character" w:customStyle="1" w:styleId="WW8Num43z1">
    <w:name w:val="WW8Num43z1"/>
    <w:uiPriority w:val="99"/>
    <w:rsid w:val="007E3D3A"/>
  </w:style>
  <w:style w:type="character" w:customStyle="1" w:styleId="WW8Num43z2">
    <w:name w:val="WW8Num43z2"/>
    <w:uiPriority w:val="99"/>
    <w:rsid w:val="007E3D3A"/>
  </w:style>
  <w:style w:type="character" w:customStyle="1" w:styleId="WW8Num43z3">
    <w:name w:val="WW8Num43z3"/>
    <w:uiPriority w:val="99"/>
    <w:rsid w:val="007E3D3A"/>
  </w:style>
  <w:style w:type="character" w:customStyle="1" w:styleId="WW8Num43z4">
    <w:name w:val="WW8Num43z4"/>
    <w:uiPriority w:val="99"/>
    <w:rsid w:val="007E3D3A"/>
  </w:style>
  <w:style w:type="character" w:customStyle="1" w:styleId="WW8Num43z5">
    <w:name w:val="WW8Num43z5"/>
    <w:uiPriority w:val="99"/>
    <w:rsid w:val="007E3D3A"/>
  </w:style>
  <w:style w:type="character" w:customStyle="1" w:styleId="WW8Num43z6">
    <w:name w:val="WW8Num43z6"/>
    <w:uiPriority w:val="99"/>
    <w:rsid w:val="007E3D3A"/>
  </w:style>
  <w:style w:type="character" w:customStyle="1" w:styleId="WW8Num43z7">
    <w:name w:val="WW8Num43z7"/>
    <w:uiPriority w:val="99"/>
    <w:rsid w:val="007E3D3A"/>
  </w:style>
  <w:style w:type="character" w:customStyle="1" w:styleId="WW8Num43z8">
    <w:name w:val="WW8Num43z8"/>
    <w:uiPriority w:val="99"/>
    <w:rsid w:val="007E3D3A"/>
  </w:style>
  <w:style w:type="character" w:customStyle="1" w:styleId="WW8Num44z2">
    <w:name w:val="WW8Num44z2"/>
    <w:uiPriority w:val="99"/>
    <w:rsid w:val="007E3D3A"/>
    <w:rPr>
      <w:rFonts w:ascii="Wingdings" w:hAnsi="Wingdings"/>
    </w:rPr>
  </w:style>
  <w:style w:type="character" w:customStyle="1" w:styleId="WW8Num46z2">
    <w:name w:val="WW8Num46z2"/>
    <w:uiPriority w:val="99"/>
    <w:rsid w:val="007E3D3A"/>
    <w:rPr>
      <w:rFonts w:ascii="Wingdings" w:hAnsi="Wingdings"/>
    </w:rPr>
  </w:style>
  <w:style w:type="character" w:customStyle="1" w:styleId="WW8Num47z2">
    <w:name w:val="WW8Num47z2"/>
    <w:uiPriority w:val="99"/>
    <w:rsid w:val="007E3D3A"/>
    <w:rPr>
      <w:rFonts w:ascii="Wingdings" w:hAnsi="Wingdings"/>
    </w:rPr>
  </w:style>
  <w:style w:type="character" w:customStyle="1" w:styleId="WW8NumSt31z0">
    <w:name w:val="WW8NumSt31z0"/>
    <w:uiPriority w:val="99"/>
    <w:rsid w:val="007E3D3A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7E3D3A"/>
    <w:rPr>
      <w:vertAlign w:val="superscript"/>
    </w:rPr>
  </w:style>
  <w:style w:type="character" w:customStyle="1" w:styleId="1fffffe">
    <w:name w:val="Знак примечания1"/>
    <w:uiPriority w:val="99"/>
    <w:rsid w:val="007E3D3A"/>
    <w:rPr>
      <w:sz w:val="16"/>
    </w:rPr>
  </w:style>
  <w:style w:type="character" w:customStyle="1" w:styleId="EndnoteCharacters">
    <w:name w:val="Endnote Characters"/>
    <w:uiPriority w:val="99"/>
    <w:rsid w:val="007E3D3A"/>
    <w:rPr>
      <w:vertAlign w:val="superscript"/>
    </w:rPr>
  </w:style>
  <w:style w:type="paragraph" w:customStyle="1" w:styleId="LO-Normal1">
    <w:name w:val="LO-Normal1"/>
    <w:uiPriority w:val="99"/>
    <w:qFormat/>
    <w:rsid w:val="007E3D3A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7E3D3A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7E3D3A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7E3D3A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7E3D3A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7E3D3A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7E3D3A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7E3D3A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7E3D3A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7E3D3A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7E3D3A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7E3D3A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7E3D3A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7E3D3A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7E3D3A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7E3D3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7E3D3A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7E3D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7E3D3A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7E3D3A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7E3D3A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7E3D3A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7E3D3A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7E3D3A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7E3D3A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7E3D3A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7E3D3A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7E3D3A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7E3D3A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7E3D3A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7E3D3A"/>
  </w:style>
  <w:style w:type="character" w:customStyle="1" w:styleId="ListLabel8">
    <w:name w:val="ListLabel 8"/>
    <w:uiPriority w:val="99"/>
    <w:qFormat/>
    <w:rsid w:val="007E3D3A"/>
  </w:style>
  <w:style w:type="character" w:customStyle="1" w:styleId="ListLabel9">
    <w:name w:val="ListLabel 9"/>
    <w:uiPriority w:val="99"/>
    <w:qFormat/>
    <w:rsid w:val="007E3D3A"/>
  </w:style>
  <w:style w:type="character" w:customStyle="1" w:styleId="ListLabel10">
    <w:name w:val="ListLabel 10"/>
    <w:uiPriority w:val="99"/>
    <w:qFormat/>
    <w:rsid w:val="007E3D3A"/>
  </w:style>
  <w:style w:type="character" w:customStyle="1" w:styleId="ListLabel11">
    <w:name w:val="ListLabel 11"/>
    <w:uiPriority w:val="99"/>
    <w:qFormat/>
    <w:rsid w:val="007E3D3A"/>
  </w:style>
  <w:style w:type="character" w:customStyle="1" w:styleId="ListLabel12">
    <w:name w:val="ListLabel 12"/>
    <w:uiPriority w:val="99"/>
    <w:qFormat/>
    <w:rsid w:val="007E3D3A"/>
  </w:style>
  <w:style w:type="character" w:customStyle="1" w:styleId="ListLabel13">
    <w:name w:val="ListLabel 13"/>
    <w:uiPriority w:val="99"/>
    <w:qFormat/>
    <w:rsid w:val="007E3D3A"/>
  </w:style>
  <w:style w:type="character" w:customStyle="1" w:styleId="ListLabel14">
    <w:name w:val="ListLabel 14"/>
    <w:uiPriority w:val="99"/>
    <w:qFormat/>
    <w:rsid w:val="007E3D3A"/>
  </w:style>
  <w:style w:type="character" w:customStyle="1" w:styleId="ListLabel15">
    <w:name w:val="ListLabel 15"/>
    <w:uiPriority w:val="99"/>
    <w:qFormat/>
    <w:rsid w:val="007E3D3A"/>
  </w:style>
  <w:style w:type="character" w:customStyle="1" w:styleId="ListLabel16">
    <w:name w:val="ListLabel 16"/>
    <w:uiPriority w:val="99"/>
    <w:qFormat/>
    <w:rsid w:val="007E3D3A"/>
  </w:style>
  <w:style w:type="character" w:customStyle="1" w:styleId="ListLabel17">
    <w:name w:val="ListLabel 17"/>
    <w:uiPriority w:val="99"/>
    <w:qFormat/>
    <w:rsid w:val="007E3D3A"/>
  </w:style>
  <w:style w:type="character" w:customStyle="1" w:styleId="ListLabel18">
    <w:name w:val="ListLabel 18"/>
    <w:uiPriority w:val="99"/>
    <w:qFormat/>
    <w:rsid w:val="007E3D3A"/>
  </w:style>
  <w:style w:type="character" w:customStyle="1" w:styleId="ListLabel19">
    <w:name w:val="ListLabel 19"/>
    <w:uiPriority w:val="99"/>
    <w:qFormat/>
    <w:rsid w:val="007E3D3A"/>
  </w:style>
  <w:style w:type="character" w:customStyle="1" w:styleId="ListLabel20">
    <w:name w:val="ListLabel 20"/>
    <w:uiPriority w:val="99"/>
    <w:qFormat/>
    <w:rsid w:val="007E3D3A"/>
  </w:style>
  <w:style w:type="character" w:customStyle="1" w:styleId="ListLabel21">
    <w:name w:val="ListLabel 21"/>
    <w:uiPriority w:val="99"/>
    <w:qFormat/>
    <w:rsid w:val="007E3D3A"/>
  </w:style>
  <w:style w:type="character" w:customStyle="1" w:styleId="ListLabel22">
    <w:name w:val="ListLabel 22"/>
    <w:uiPriority w:val="99"/>
    <w:qFormat/>
    <w:rsid w:val="007E3D3A"/>
  </w:style>
  <w:style w:type="character" w:customStyle="1" w:styleId="ListLabel23">
    <w:name w:val="ListLabel 23"/>
    <w:uiPriority w:val="99"/>
    <w:qFormat/>
    <w:rsid w:val="007E3D3A"/>
  </w:style>
  <w:style w:type="character" w:customStyle="1" w:styleId="ListLabel24">
    <w:name w:val="ListLabel 24"/>
    <w:uiPriority w:val="99"/>
    <w:qFormat/>
    <w:rsid w:val="007E3D3A"/>
  </w:style>
  <w:style w:type="character" w:customStyle="1" w:styleId="ListLabel25">
    <w:name w:val="ListLabel 25"/>
    <w:uiPriority w:val="99"/>
    <w:qFormat/>
    <w:rsid w:val="007E3D3A"/>
  </w:style>
  <w:style w:type="character" w:customStyle="1" w:styleId="ListLabel26">
    <w:name w:val="ListLabel 26"/>
    <w:uiPriority w:val="99"/>
    <w:qFormat/>
    <w:rsid w:val="007E3D3A"/>
  </w:style>
  <w:style w:type="character" w:customStyle="1" w:styleId="ListLabel27">
    <w:name w:val="ListLabel 27"/>
    <w:uiPriority w:val="99"/>
    <w:qFormat/>
    <w:rsid w:val="007E3D3A"/>
  </w:style>
  <w:style w:type="character" w:customStyle="1" w:styleId="ListLabel28">
    <w:name w:val="ListLabel 28"/>
    <w:uiPriority w:val="99"/>
    <w:qFormat/>
    <w:rsid w:val="007E3D3A"/>
  </w:style>
  <w:style w:type="character" w:customStyle="1" w:styleId="ListLabel29">
    <w:name w:val="ListLabel 29"/>
    <w:uiPriority w:val="99"/>
    <w:qFormat/>
    <w:rsid w:val="007E3D3A"/>
  </w:style>
  <w:style w:type="character" w:customStyle="1" w:styleId="ListLabel30">
    <w:name w:val="ListLabel 30"/>
    <w:uiPriority w:val="99"/>
    <w:qFormat/>
    <w:rsid w:val="007E3D3A"/>
  </w:style>
  <w:style w:type="character" w:customStyle="1" w:styleId="ListLabel31">
    <w:name w:val="ListLabel 31"/>
    <w:uiPriority w:val="99"/>
    <w:qFormat/>
    <w:rsid w:val="007E3D3A"/>
  </w:style>
  <w:style w:type="character" w:customStyle="1" w:styleId="ListLabel32">
    <w:name w:val="ListLabel 32"/>
    <w:uiPriority w:val="99"/>
    <w:qFormat/>
    <w:rsid w:val="007E3D3A"/>
  </w:style>
  <w:style w:type="character" w:customStyle="1" w:styleId="ListLabel33">
    <w:name w:val="ListLabel 33"/>
    <w:uiPriority w:val="99"/>
    <w:qFormat/>
    <w:rsid w:val="007E3D3A"/>
  </w:style>
  <w:style w:type="character" w:customStyle="1" w:styleId="ListLabel34">
    <w:name w:val="ListLabel 34"/>
    <w:uiPriority w:val="99"/>
    <w:qFormat/>
    <w:rsid w:val="007E3D3A"/>
    <w:rPr>
      <w:color w:val="00000A"/>
    </w:rPr>
  </w:style>
  <w:style w:type="character" w:customStyle="1" w:styleId="ListLabel35">
    <w:name w:val="ListLabel 35"/>
    <w:uiPriority w:val="99"/>
    <w:qFormat/>
    <w:rsid w:val="007E3D3A"/>
  </w:style>
  <w:style w:type="character" w:customStyle="1" w:styleId="ListLabel36">
    <w:name w:val="ListLabel 36"/>
    <w:uiPriority w:val="99"/>
    <w:qFormat/>
    <w:rsid w:val="007E3D3A"/>
  </w:style>
  <w:style w:type="character" w:customStyle="1" w:styleId="ListLabel37">
    <w:name w:val="ListLabel 37"/>
    <w:uiPriority w:val="99"/>
    <w:qFormat/>
    <w:rsid w:val="007E3D3A"/>
  </w:style>
  <w:style w:type="character" w:customStyle="1" w:styleId="ListLabel38">
    <w:name w:val="ListLabel 38"/>
    <w:uiPriority w:val="99"/>
    <w:qFormat/>
    <w:rsid w:val="007E3D3A"/>
  </w:style>
  <w:style w:type="character" w:customStyle="1" w:styleId="ListLabel39">
    <w:name w:val="ListLabel 39"/>
    <w:uiPriority w:val="99"/>
    <w:qFormat/>
    <w:rsid w:val="007E3D3A"/>
  </w:style>
  <w:style w:type="character" w:customStyle="1" w:styleId="ListLabel40">
    <w:name w:val="ListLabel 40"/>
    <w:uiPriority w:val="99"/>
    <w:qFormat/>
    <w:rsid w:val="007E3D3A"/>
  </w:style>
  <w:style w:type="character" w:customStyle="1" w:styleId="ListLabel41">
    <w:name w:val="ListLabel 41"/>
    <w:uiPriority w:val="99"/>
    <w:qFormat/>
    <w:rsid w:val="007E3D3A"/>
  </w:style>
  <w:style w:type="character" w:customStyle="1" w:styleId="ListLabel42">
    <w:name w:val="ListLabel 42"/>
    <w:uiPriority w:val="99"/>
    <w:qFormat/>
    <w:rsid w:val="007E3D3A"/>
  </w:style>
  <w:style w:type="character" w:customStyle="1" w:styleId="ListLabel43">
    <w:name w:val="ListLabel 43"/>
    <w:uiPriority w:val="99"/>
    <w:qFormat/>
    <w:rsid w:val="007E3D3A"/>
  </w:style>
  <w:style w:type="character" w:customStyle="1" w:styleId="ListLabel44">
    <w:name w:val="ListLabel 44"/>
    <w:uiPriority w:val="99"/>
    <w:qFormat/>
    <w:rsid w:val="007E3D3A"/>
  </w:style>
  <w:style w:type="character" w:customStyle="1" w:styleId="ListLabel45">
    <w:name w:val="ListLabel 45"/>
    <w:uiPriority w:val="99"/>
    <w:qFormat/>
    <w:rsid w:val="007E3D3A"/>
  </w:style>
  <w:style w:type="character" w:customStyle="1" w:styleId="ListLabel46">
    <w:name w:val="ListLabel 46"/>
    <w:uiPriority w:val="99"/>
    <w:qFormat/>
    <w:rsid w:val="007E3D3A"/>
  </w:style>
  <w:style w:type="character" w:customStyle="1" w:styleId="ListLabel47">
    <w:name w:val="ListLabel 47"/>
    <w:uiPriority w:val="99"/>
    <w:qFormat/>
    <w:rsid w:val="007E3D3A"/>
  </w:style>
  <w:style w:type="character" w:customStyle="1" w:styleId="ListLabel48">
    <w:name w:val="ListLabel 48"/>
    <w:uiPriority w:val="99"/>
    <w:qFormat/>
    <w:rsid w:val="007E3D3A"/>
  </w:style>
  <w:style w:type="character" w:customStyle="1" w:styleId="ListLabel49">
    <w:name w:val="ListLabel 49"/>
    <w:uiPriority w:val="99"/>
    <w:qFormat/>
    <w:rsid w:val="007E3D3A"/>
  </w:style>
  <w:style w:type="character" w:customStyle="1" w:styleId="ListLabel50">
    <w:name w:val="ListLabel 50"/>
    <w:uiPriority w:val="99"/>
    <w:qFormat/>
    <w:rsid w:val="007E3D3A"/>
  </w:style>
  <w:style w:type="character" w:customStyle="1" w:styleId="ListLabel51">
    <w:name w:val="ListLabel 51"/>
    <w:uiPriority w:val="99"/>
    <w:qFormat/>
    <w:rsid w:val="007E3D3A"/>
  </w:style>
  <w:style w:type="character" w:customStyle="1" w:styleId="ListLabel52">
    <w:name w:val="ListLabel 52"/>
    <w:uiPriority w:val="99"/>
    <w:qFormat/>
    <w:rsid w:val="007E3D3A"/>
  </w:style>
  <w:style w:type="character" w:customStyle="1" w:styleId="ListLabel53">
    <w:name w:val="ListLabel 53"/>
    <w:uiPriority w:val="99"/>
    <w:qFormat/>
    <w:rsid w:val="007E3D3A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7E3D3A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7E3D3A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7E3D3A"/>
  </w:style>
  <w:style w:type="character" w:customStyle="1" w:styleId="ListLabel57">
    <w:name w:val="ListLabel 57"/>
    <w:uiPriority w:val="99"/>
    <w:qFormat/>
    <w:rsid w:val="007E3D3A"/>
  </w:style>
  <w:style w:type="character" w:customStyle="1" w:styleId="ListLabel58">
    <w:name w:val="ListLabel 58"/>
    <w:uiPriority w:val="99"/>
    <w:qFormat/>
    <w:rsid w:val="007E3D3A"/>
  </w:style>
  <w:style w:type="character" w:customStyle="1" w:styleId="ListLabel59">
    <w:name w:val="ListLabel 59"/>
    <w:uiPriority w:val="99"/>
    <w:qFormat/>
    <w:rsid w:val="007E3D3A"/>
  </w:style>
  <w:style w:type="character" w:customStyle="1" w:styleId="ListLabel60">
    <w:name w:val="ListLabel 60"/>
    <w:uiPriority w:val="99"/>
    <w:qFormat/>
    <w:rsid w:val="007E3D3A"/>
  </w:style>
  <w:style w:type="character" w:customStyle="1" w:styleId="ListLabel61">
    <w:name w:val="ListLabel 61"/>
    <w:uiPriority w:val="99"/>
    <w:qFormat/>
    <w:rsid w:val="007E3D3A"/>
  </w:style>
  <w:style w:type="character" w:customStyle="1" w:styleId="ListLabel62">
    <w:name w:val="ListLabel 62"/>
    <w:uiPriority w:val="99"/>
    <w:qFormat/>
    <w:rsid w:val="007E3D3A"/>
  </w:style>
  <w:style w:type="character" w:customStyle="1" w:styleId="ListLabel63">
    <w:name w:val="ListLabel 63"/>
    <w:uiPriority w:val="99"/>
    <w:qFormat/>
    <w:rsid w:val="007E3D3A"/>
    <w:rPr>
      <w:sz w:val="24"/>
    </w:rPr>
  </w:style>
  <w:style w:type="character" w:customStyle="1" w:styleId="ListLabel64">
    <w:name w:val="ListLabel 64"/>
    <w:uiPriority w:val="99"/>
    <w:qFormat/>
    <w:rsid w:val="007E3D3A"/>
  </w:style>
  <w:style w:type="character" w:customStyle="1" w:styleId="ListLabel65">
    <w:name w:val="ListLabel 65"/>
    <w:uiPriority w:val="99"/>
    <w:qFormat/>
    <w:rsid w:val="007E3D3A"/>
  </w:style>
  <w:style w:type="character" w:customStyle="1" w:styleId="ListLabel66">
    <w:name w:val="ListLabel 66"/>
    <w:uiPriority w:val="99"/>
    <w:qFormat/>
    <w:rsid w:val="007E3D3A"/>
  </w:style>
  <w:style w:type="character" w:customStyle="1" w:styleId="ListLabel67">
    <w:name w:val="ListLabel 67"/>
    <w:uiPriority w:val="99"/>
    <w:qFormat/>
    <w:rsid w:val="007E3D3A"/>
  </w:style>
  <w:style w:type="character" w:customStyle="1" w:styleId="ListLabel68">
    <w:name w:val="ListLabel 68"/>
    <w:uiPriority w:val="99"/>
    <w:qFormat/>
    <w:rsid w:val="007E3D3A"/>
  </w:style>
  <w:style w:type="character" w:customStyle="1" w:styleId="ListLabel69">
    <w:name w:val="ListLabel 69"/>
    <w:uiPriority w:val="99"/>
    <w:qFormat/>
    <w:rsid w:val="007E3D3A"/>
  </w:style>
  <w:style w:type="character" w:customStyle="1" w:styleId="ListLabel70">
    <w:name w:val="ListLabel 70"/>
    <w:uiPriority w:val="99"/>
    <w:qFormat/>
    <w:rsid w:val="007E3D3A"/>
  </w:style>
  <w:style w:type="character" w:customStyle="1" w:styleId="ListLabel71">
    <w:name w:val="ListLabel 71"/>
    <w:uiPriority w:val="99"/>
    <w:qFormat/>
    <w:rsid w:val="007E3D3A"/>
  </w:style>
  <w:style w:type="character" w:customStyle="1" w:styleId="ListLabel72">
    <w:name w:val="ListLabel 72"/>
    <w:uiPriority w:val="99"/>
    <w:qFormat/>
    <w:rsid w:val="007E3D3A"/>
  </w:style>
  <w:style w:type="character" w:customStyle="1" w:styleId="ListLabel73">
    <w:name w:val="ListLabel 73"/>
    <w:uiPriority w:val="99"/>
    <w:qFormat/>
    <w:rsid w:val="007E3D3A"/>
  </w:style>
  <w:style w:type="character" w:customStyle="1" w:styleId="ListLabel74">
    <w:name w:val="ListLabel 74"/>
    <w:uiPriority w:val="99"/>
    <w:qFormat/>
    <w:rsid w:val="007E3D3A"/>
  </w:style>
  <w:style w:type="character" w:customStyle="1" w:styleId="ListLabel75">
    <w:name w:val="ListLabel 75"/>
    <w:uiPriority w:val="99"/>
    <w:qFormat/>
    <w:rsid w:val="007E3D3A"/>
  </w:style>
  <w:style w:type="character" w:customStyle="1" w:styleId="ListLabel76">
    <w:name w:val="ListLabel 76"/>
    <w:uiPriority w:val="99"/>
    <w:qFormat/>
    <w:rsid w:val="007E3D3A"/>
  </w:style>
  <w:style w:type="character" w:customStyle="1" w:styleId="ListLabel77">
    <w:name w:val="ListLabel 77"/>
    <w:uiPriority w:val="99"/>
    <w:qFormat/>
    <w:rsid w:val="007E3D3A"/>
  </w:style>
  <w:style w:type="character" w:customStyle="1" w:styleId="ListLabel78">
    <w:name w:val="ListLabel 78"/>
    <w:uiPriority w:val="99"/>
    <w:qFormat/>
    <w:rsid w:val="007E3D3A"/>
    <w:rPr>
      <w:sz w:val="24"/>
    </w:rPr>
  </w:style>
  <w:style w:type="character" w:customStyle="1" w:styleId="ListLabel79">
    <w:name w:val="ListLabel 79"/>
    <w:uiPriority w:val="99"/>
    <w:qFormat/>
    <w:rsid w:val="007E3D3A"/>
  </w:style>
  <w:style w:type="character" w:customStyle="1" w:styleId="ListLabel80">
    <w:name w:val="ListLabel 80"/>
    <w:uiPriority w:val="99"/>
    <w:qFormat/>
    <w:rsid w:val="007E3D3A"/>
  </w:style>
  <w:style w:type="character" w:customStyle="1" w:styleId="ListLabel81">
    <w:name w:val="ListLabel 81"/>
    <w:uiPriority w:val="99"/>
    <w:qFormat/>
    <w:rsid w:val="007E3D3A"/>
  </w:style>
  <w:style w:type="character" w:customStyle="1" w:styleId="ListLabel82">
    <w:name w:val="ListLabel 82"/>
    <w:uiPriority w:val="99"/>
    <w:qFormat/>
    <w:rsid w:val="007E3D3A"/>
  </w:style>
  <w:style w:type="character" w:customStyle="1" w:styleId="ListLabel83">
    <w:name w:val="ListLabel 83"/>
    <w:uiPriority w:val="99"/>
    <w:qFormat/>
    <w:rsid w:val="007E3D3A"/>
  </w:style>
  <w:style w:type="character" w:customStyle="1" w:styleId="ListLabel84">
    <w:name w:val="ListLabel 84"/>
    <w:uiPriority w:val="99"/>
    <w:qFormat/>
    <w:rsid w:val="007E3D3A"/>
  </w:style>
  <w:style w:type="character" w:customStyle="1" w:styleId="ListLabel85">
    <w:name w:val="ListLabel 85"/>
    <w:uiPriority w:val="99"/>
    <w:qFormat/>
    <w:rsid w:val="007E3D3A"/>
  </w:style>
  <w:style w:type="character" w:customStyle="1" w:styleId="ListLabel86">
    <w:name w:val="ListLabel 86"/>
    <w:uiPriority w:val="99"/>
    <w:qFormat/>
    <w:rsid w:val="007E3D3A"/>
  </w:style>
  <w:style w:type="character" w:customStyle="1" w:styleId="ListLabel87">
    <w:name w:val="ListLabel 87"/>
    <w:uiPriority w:val="99"/>
    <w:qFormat/>
    <w:rsid w:val="007E3D3A"/>
  </w:style>
  <w:style w:type="character" w:customStyle="1" w:styleId="ListLabel88">
    <w:name w:val="ListLabel 88"/>
    <w:uiPriority w:val="99"/>
    <w:qFormat/>
    <w:rsid w:val="007E3D3A"/>
  </w:style>
  <w:style w:type="character" w:customStyle="1" w:styleId="ListLabel89">
    <w:name w:val="ListLabel 89"/>
    <w:uiPriority w:val="99"/>
    <w:qFormat/>
    <w:rsid w:val="007E3D3A"/>
  </w:style>
  <w:style w:type="character" w:customStyle="1" w:styleId="ListLabel90">
    <w:name w:val="ListLabel 90"/>
    <w:uiPriority w:val="99"/>
    <w:qFormat/>
    <w:rsid w:val="007E3D3A"/>
  </w:style>
  <w:style w:type="character" w:customStyle="1" w:styleId="ListLabel91">
    <w:name w:val="ListLabel 91"/>
    <w:uiPriority w:val="99"/>
    <w:qFormat/>
    <w:rsid w:val="007E3D3A"/>
  </w:style>
  <w:style w:type="character" w:customStyle="1" w:styleId="ListLabel92">
    <w:name w:val="ListLabel 92"/>
    <w:uiPriority w:val="99"/>
    <w:qFormat/>
    <w:rsid w:val="007E3D3A"/>
  </w:style>
  <w:style w:type="character" w:customStyle="1" w:styleId="ListLabel93">
    <w:name w:val="ListLabel 93"/>
    <w:uiPriority w:val="99"/>
    <w:qFormat/>
    <w:rsid w:val="007E3D3A"/>
  </w:style>
  <w:style w:type="character" w:customStyle="1" w:styleId="ListLabel94">
    <w:name w:val="ListLabel 94"/>
    <w:uiPriority w:val="99"/>
    <w:qFormat/>
    <w:rsid w:val="007E3D3A"/>
  </w:style>
  <w:style w:type="character" w:customStyle="1" w:styleId="ListLabel95">
    <w:name w:val="ListLabel 95"/>
    <w:uiPriority w:val="99"/>
    <w:qFormat/>
    <w:rsid w:val="007E3D3A"/>
  </w:style>
  <w:style w:type="character" w:customStyle="1" w:styleId="ListLabel96">
    <w:name w:val="ListLabel 96"/>
    <w:uiPriority w:val="99"/>
    <w:qFormat/>
    <w:rsid w:val="007E3D3A"/>
    <w:rPr>
      <w:sz w:val="24"/>
    </w:rPr>
  </w:style>
  <w:style w:type="character" w:customStyle="1" w:styleId="ListLabel97">
    <w:name w:val="ListLabel 97"/>
    <w:uiPriority w:val="99"/>
    <w:qFormat/>
    <w:rsid w:val="007E3D3A"/>
  </w:style>
  <w:style w:type="character" w:customStyle="1" w:styleId="ListLabel98">
    <w:name w:val="ListLabel 98"/>
    <w:uiPriority w:val="99"/>
    <w:qFormat/>
    <w:rsid w:val="007E3D3A"/>
  </w:style>
  <w:style w:type="character" w:customStyle="1" w:styleId="ListLabel99">
    <w:name w:val="ListLabel 99"/>
    <w:uiPriority w:val="99"/>
    <w:qFormat/>
    <w:rsid w:val="007E3D3A"/>
  </w:style>
  <w:style w:type="character" w:customStyle="1" w:styleId="ListLabel100">
    <w:name w:val="ListLabel 100"/>
    <w:uiPriority w:val="99"/>
    <w:qFormat/>
    <w:rsid w:val="007E3D3A"/>
  </w:style>
  <w:style w:type="character" w:customStyle="1" w:styleId="ListLabel101">
    <w:name w:val="ListLabel 101"/>
    <w:uiPriority w:val="99"/>
    <w:qFormat/>
    <w:rsid w:val="007E3D3A"/>
  </w:style>
  <w:style w:type="character" w:customStyle="1" w:styleId="ListLabel102">
    <w:name w:val="ListLabel 102"/>
    <w:uiPriority w:val="99"/>
    <w:qFormat/>
    <w:rsid w:val="007E3D3A"/>
  </w:style>
  <w:style w:type="character" w:customStyle="1" w:styleId="ListLabel103">
    <w:name w:val="ListLabel 103"/>
    <w:uiPriority w:val="99"/>
    <w:qFormat/>
    <w:rsid w:val="007E3D3A"/>
  </w:style>
  <w:style w:type="character" w:customStyle="1" w:styleId="ListLabel104">
    <w:name w:val="ListLabel 104"/>
    <w:uiPriority w:val="99"/>
    <w:qFormat/>
    <w:rsid w:val="007E3D3A"/>
  </w:style>
  <w:style w:type="character" w:customStyle="1" w:styleId="ListLabel105">
    <w:name w:val="ListLabel 105"/>
    <w:uiPriority w:val="99"/>
    <w:qFormat/>
    <w:rsid w:val="007E3D3A"/>
  </w:style>
  <w:style w:type="character" w:customStyle="1" w:styleId="ListLabel106">
    <w:name w:val="ListLabel 106"/>
    <w:uiPriority w:val="99"/>
    <w:qFormat/>
    <w:rsid w:val="007E3D3A"/>
  </w:style>
  <w:style w:type="character" w:customStyle="1" w:styleId="ListLabel107">
    <w:name w:val="ListLabel 107"/>
    <w:uiPriority w:val="99"/>
    <w:qFormat/>
    <w:rsid w:val="007E3D3A"/>
  </w:style>
  <w:style w:type="character" w:customStyle="1" w:styleId="ListLabel108">
    <w:name w:val="ListLabel 108"/>
    <w:uiPriority w:val="99"/>
    <w:qFormat/>
    <w:rsid w:val="007E3D3A"/>
  </w:style>
  <w:style w:type="character" w:customStyle="1" w:styleId="ListLabel109">
    <w:name w:val="ListLabel 109"/>
    <w:uiPriority w:val="99"/>
    <w:qFormat/>
    <w:rsid w:val="007E3D3A"/>
  </w:style>
  <w:style w:type="character" w:customStyle="1" w:styleId="ListLabel110">
    <w:name w:val="ListLabel 110"/>
    <w:uiPriority w:val="99"/>
    <w:qFormat/>
    <w:rsid w:val="007E3D3A"/>
  </w:style>
  <w:style w:type="character" w:customStyle="1" w:styleId="ListLabel111">
    <w:name w:val="ListLabel 111"/>
    <w:uiPriority w:val="99"/>
    <w:qFormat/>
    <w:rsid w:val="007E3D3A"/>
  </w:style>
  <w:style w:type="character" w:customStyle="1" w:styleId="ListLabel112">
    <w:name w:val="ListLabel 112"/>
    <w:uiPriority w:val="99"/>
    <w:qFormat/>
    <w:rsid w:val="007E3D3A"/>
  </w:style>
  <w:style w:type="character" w:customStyle="1" w:styleId="ListLabel113">
    <w:name w:val="ListLabel 113"/>
    <w:uiPriority w:val="99"/>
    <w:qFormat/>
    <w:rsid w:val="007E3D3A"/>
  </w:style>
  <w:style w:type="character" w:customStyle="1" w:styleId="ListLabel114">
    <w:name w:val="ListLabel 114"/>
    <w:uiPriority w:val="99"/>
    <w:qFormat/>
    <w:rsid w:val="007E3D3A"/>
    <w:rPr>
      <w:sz w:val="24"/>
    </w:rPr>
  </w:style>
  <w:style w:type="character" w:customStyle="1" w:styleId="ListLabel115">
    <w:name w:val="ListLabel 115"/>
    <w:uiPriority w:val="99"/>
    <w:qFormat/>
    <w:rsid w:val="007E3D3A"/>
  </w:style>
  <w:style w:type="character" w:customStyle="1" w:styleId="ListLabel116">
    <w:name w:val="ListLabel 116"/>
    <w:uiPriority w:val="99"/>
    <w:qFormat/>
    <w:rsid w:val="007E3D3A"/>
  </w:style>
  <w:style w:type="character" w:customStyle="1" w:styleId="ListLabel117">
    <w:name w:val="ListLabel 117"/>
    <w:uiPriority w:val="99"/>
    <w:qFormat/>
    <w:rsid w:val="007E3D3A"/>
  </w:style>
  <w:style w:type="character" w:customStyle="1" w:styleId="ListLabel118">
    <w:name w:val="ListLabel 118"/>
    <w:uiPriority w:val="99"/>
    <w:qFormat/>
    <w:rsid w:val="007E3D3A"/>
  </w:style>
  <w:style w:type="character" w:customStyle="1" w:styleId="ListLabel119">
    <w:name w:val="ListLabel 119"/>
    <w:uiPriority w:val="99"/>
    <w:qFormat/>
    <w:rsid w:val="007E3D3A"/>
  </w:style>
  <w:style w:type="character" w:customStyle="1" w:styleId="ListLabel120">
    <w:name w:val="ListLabel 120"/>
    <w:uiPriority w:val="99"/>
    <w:qFormat/>
    <w:rsid w:val="007E3D3A"/>
  </w:style>
  <w:style w:type="character" w:customStyle="1" w:styleId="ListLabel121">
    <w:name w:val="ListLabel 121"/>
    <w:uiPriority w:val="99"/>
    <w:qFormat/>
    <w:rsid w:val="007E3D3A"/>
  </w:style>
  <w:style w:type="character" w:customStyle="1" w:styleId="ListLabel122">
    <w:name w:val="ListLabel 122"/>
    <w:uiPriority w:val="99"/>
    <w:qFormat/>
    <w:rsid w:val="007E3D3A"/>
  </w:style>
  <w:style w:type="character" w:customStyle="1" w:styleId="ListLabel123">
    <w:name w:val="ListLabel 123"/>
    <w:uiPriority w:val="99"/>
    <w:qFormat/>
    <w:rsid w:val="007E3D3A"/>
  </w:style>
  <w:style w:type="character" w:customStyle="1" w:styleId="ListLabel124">
    <w:name w:val="ListLabel 124"/>
    <w:uiPriority w:val="99"/>
    <w:qFormat/>
    <w:rsid w:val="007E3D3A"/>
  </w:style>
  <w:style w:type="character" w:customStyle="1" w:styleId="ListLabel125">
    <w:name w:val="ListLabel 125"/>
    <w:uiPriority w:val="99"/>
    <w:qFormat/>
    <w:rsid w:val="007E3D3A"/>
  </w:style>
  <w:style w:type="character" w:customStyle="1" w:styleId="ListLabel126">
    <w:name w:val="ListLabel 126"/>
    <w:uiPriority w:val="99"/>
    <w:qFormat/>
    <w:rsid w:val="007E3D3A"/>
  </w:style>
  <w:style w:type="character" w:customStyle="1" w:styleId="ListLabel127">
    <w:name w:val="ListLabel 127"/>
    <w:uiPriority w:val="99"/>
    <w:qFormat/>
    <w:rsid w:val="007E3D3A"/>
  </w:style>
  <w:style w:type="character" w:customStyle="1" w:styleId="ListLabel128">
    <w:name w:val="ListLabel 128"/>
    <w:uiPriority w:val="99"/>
    <w:qFormat/>
    <w:rsid w:val="007E3D3A"/>
  </w:style>
  <w:style w:type="character" w:customStyle="1" w:styleId="ListLabel129">
    <w:name w:val="ListLabel 129"/>
    <w:uiPriority w:val="99"/>
    <w:qFormat/>
    <w:rsid w:val="007E3D3A"/>
  </w:style>
  <w:style w:type="character" w:customStyle="1" w:styleId="ListLabel130">
    <w:name w:val="ListLabel 130"/>
    <w:uiPriority w:val="99"/>
    <w:qFormat/>
    <w:rsid w:val="007E3D3A"/>
  </w:style>
  <w:style w:type="character" w:customStyle="1" w:styleId="ListLabel131">
    <w:name w:val="ListLabel 131"/>
    <w:uiPriority w:val="99"/>
    <w:qFormat/>
    <w:rsid w:val="007E3D3A"/>
  </w:style>
  <w:style w:type="character" w:customStyle="1" w:styleId="ListLabel132">
    <w:name w:val="ListLabel 132"/>
    <w:uiPriority w:val="99"/>
    <w:qFormat/>
    <w:rsid w:val="007E3D3A"/>
  </w:style>
  <w:style w:type="character" w:customStyle="1" w:styleId="ListLabel133">
    <w:name w:val="ListLabel 133"/>
    <w:uiPriority w:val="99"/>
    <w:qFormat/>
    <w:rsid w:val="007E3D3A"/>
  </w:style>
  <w:style w:type="character" w:customStyle="1" w:styleId="ListLabel134">
    <w:name w:val="ListLabel 134"/>
    <w:uiPriority w:val="99"/>
    <w:qFormat/>
    <w:rsid w:val="007E3D3A"/>
  </w:style>
  <w:style w:type="character" w:customStyle="1" w:styleId="ListLabel135">
    <w:name w:val="ListLabel 135"/>
    <w:uiPriority w:val="99"/>
    <w:qFormat/>
    <w:rsid w:val="007E3D3A"/>
  </w:style>
  <w:style w:type="character" w:customStyle="1" w:styleId="ListLabel136">
    <w:name w:val="ListLabel 136"/>
    <w:uiPriority w:val="99"/>
    <w:qFormat/>
    <w:rsid w:val="007E3D3A"/>
  </w:style>
  <w:style w:type="character" w:customStyle="1" w:styleId="ListLabel137">
    <w:name w:val="ListLabel 137"/>
    <w:uiPriority w:val="99"/>
    <w:qFormat/>
    <w:rsid w:val="007E3D3A"/>
  </w:style>
  <w:style w:type="character" w:customStyle="1" w:styleId="ListLabel138">
    <w:name w:val="ListLabel 138"/>
    <w:uiPriority w:val="99"/>
    <w:qFormat/>
    <w:rsid w:val="007E3D3A"/>
  </w:style>
  <w:style w:type="character" w:customStyle="1" w:styleId="ListLabel139">
    <w:name w:val="ListLabel 139"/>
    <w:uiPriority w:val="99"/>
    <w:qFormat/>
    <w:rsid w:val="007E3D3A"/>
  </w:style>
  <w:style w:type="character" w:customStyle="1" w:styleId="ListLabel140">
    <w:name w:val="ListLabel 140"/>
    <w:uiPriority w:val="99"/>
    <w:qFormat/>
    <w:rsid w:val="007E3D3A"/>
  </w:style>
  <w:style w:type="character" w:customStyle="1" w:styleId="ListLabel141">
    <w:name w:val="ListLabel 141"/>
    <w:uiPriority w:val="99"/>
    <w:qFormat/>
    <w:rsid w:val="007E3D3A"/>
  </w:style>
  <w:style w:type="character" w:customStyle="1" w:styleId="ListLabel142">
    <w:name w:val="ListLabel 142"/>
    <w:uiPriority w:val="99"/>
    <w:qFormat/>
    <w:rsid w:val="007E3D3A"/>
  </w:style>
  <w:style w:type="character" w:customStyle="1" w:styleId="ListLabel143">
    <w:name w:val="ListLabel 143"/>
    <w:uiPriority w:val="99"/>
    <w:qFormat/>
    <w:rsid w:val="007E3D3A"/>
  </w:style>
  <w:style w:type="character" w:customStyle="1" w:styleId="ListLabel144">
    <w:name w:val="ListLabel 144"/>
    <w:uiPriority w:val="99"/>
    <w:qFormat/>
    <w:rsid w:val="007E3D3A"/>
  </w:style>
  <w:style w:type="character" w:customStyle="1" w:styleId="ListLabel145">
    <w:name w:val="ListLabel 145"/>
    <w:uiPriority w:val="99"/>
    <w:qFormat/>
    <w:rsid w:val="007E3D3A"/>
  </w:style>
  <w:style w:type="character" w:customStyle="1" w:styleId="ListLabel146">
    <w:name w:val="ListLabel 146"/>
    <w:uiPriority w:val="99"/>
    <w:qFormat/>
    <w:rsid w:val="007E3D3A"/>
  </w:style>
  <w:style w:type="character" w:customStyle="1" w:styleId="ListLabel147">
    <w:name w:val="ListLabel 147"/>
    <w:uiPriority w:val="99"/>
    <w:qFormat/>
    <w:rsid w:val="007E3D3A"/>
  </w:style>
  <w:style w:type="character" w:customStyle="1" w:styleId="ListLabel148">
    <w:name w:val="ListLabel 148"/>
    <w:uiPriority w:val="99"/>
    <w:qFormat/>
    <w:rsid w:val="007E3D3A"/>
  </w:style>
  <w:style w:type="character" w:customStyle="1" w:styleId="ListLabel149">
    <w:name w:val="ListLabel 149"/>
    <w:uiPriority w:val="99"/>
    <w:qFormat/>
    <w:rsid w:val="007E3D3A"/>
  </w:style>
  <w:style w:type="character" w:customStyle="1" w:styleId="ListLabel150">
    <w:name w:val="ListLabel 150"/>
    <w:uiPriority w:val="99"/>
    <w:qFormat/>
    <w:rsid w:val="007E3D3A"/>
    <w:rPr>
      <w:sz w:val="24"/>
    </w:rPr>
  </w:style>
  <w:style w:type="character" w:customStyle="1" w:styleId="ListLabel151">
    <w:name w:val="ListLabel 151"/>
    <w:uiPriority w:val="99"/>
    <w:qFormat/>
    <w:rsid w:val="007E3D3A"/>
  </w:style>
  <w:style w:type="character" w:customStyle="1" w:styleId="ListLabel152">
    <w:name w:val="ListLabel 152"/>
    <w:uiPriority w:val="99"/>
    <w:qFormat/>
    <w:rsid w:val="007E3D3A"/>
  </w:style>
  <w:style w:type="character" w:customStyle="1" w:styleId="ListLabel153">
    <w:name w:val="ListLabel 153"/>
    <w:uiPriority w:val="99"/>
    <w:qFormat/>
    <w:rsid w:val="007E3D3A"/>
  </w:style>
  <w:style w:type="character" w:customStyle="1" w:styleId="ListLabel154">
    <w:name w:val="ListLabel 154"/>
    <w:uiPriority w:val="99"/>
    <w:qFormat/>
    <w:rsid w:val="007E3D3A"/>
  </w:style>
  <w:style w:type="character" w:customStyle="1" w:styleId="ListLabel155">
    <w:name w:val="ListLabel 155"/>
    <w:uiPriority w:val="99"/>
    <w:qFormat/>
    <w:rsid w:val="007E3D3A"/>
  </w:style>
  <w:style w:type="character" w:customStyle="1" w:styleId="ListLabel156">
    <w:name w:val="ListLabel 156"/>
    <w:uiPriority w:val="99"/>
    <w:qFormat/>
    <w:rsid w:val="007E3D3A"/>
  </w:style>
  <w:style w:type="character" w:customStyle="1" w:styleId="ListLabel157">
    <w:name w:val="ListLabel 157"/>
    <w:uiPriority w:val="99"/>
    <w:qFormat/>
    <w:rsid w:val="007E3D3A"/>
  </w:style>
  <w:style w:type="character" w:customStyle="1" w:styleId="ListLabel158">
    <w:name w:val="ListLabel 158"/>
    <w:uiPriority w:val="99"/>
    <w:qFormat/>
    <w:rsid w:val="007E3D3A"/>
  </w:style>
  <w:style w:type="character" w:customStyle="1" w:styleId="ListLabel159">
    <w:name w:val="ListLabel 159"/>
    <w:uiPriority w:val="99"/>
    <w:qFormat/>
    <w:rsid w:val="007E3D3A"/>
    <w:rPr>
      <w:sz w:val="24"/>
    </w:rPr>
  </w:style>
  <w:style w:type="character" w:customStyle="1" w:styleId="ListLabel160">
    <w:name w:val="ListLabel 160"/>
    <w:uiPriority w:val="99"/>
    <w:qFormat/>
    <w:rsid w:val="007E3D3A"/>
  </w:style>
  <w:style w:type="character" w:customStyle="1" w:styleId="ListLabel161">
    <w:name w:val="ListLabel 161"/>
    <w:uiPriority w:val="99"/>
    <w:qFormat/>
    <w:rsid w:val="007E3D3A"/>
  </w:style>
  <w:style w:type="character" w:customStyle="1" w:styleId="ListLabel162">
    <w:name w:val="ListLabel 162"/>
    <w:uiPriority w:val="99"/>
    <w:qFormat/>
    <w:rsid w:val="007E3D3A"/>
  </w:style>
  <w:style w:type="character" w:customStyle="1" w:styleId="ListLabel163">
    <w:name w:val="ListLabel 163"/>
    <w:uiPriority w:val="99"/>
    <w:qFormat/>
    <w:rsid w:val="007E3D3A"/>
  </w:style>
  <w:style w:type="character" w:customStyle="1" w:styleId="ListLabel164">
    <w:name w:val="ListLabel 164"/>
    <w:uiPriority w:val="99"/>
    <w:qFormat/>
    <w:rsid w:val="007E3D3A"/>
  </w:style>
  <w:style w:type="character" w:customStyle="1" w:styleId="ListLabel165">
    <w:name w:val="ListLabel 165"/>
    <w:uiPriority w:val="99"/>
    <w:qFormat/>
    <w:rsid w:val="007E3D3A"/>
  </w:style>
  <w:style w:type="character" w:customStyle="1" w:styleId="ListLabel166">
    <w:name w:val="ListLabel 166"/>
    <w:uiPriority w:val="99"/>
    <w:qFormat/>
    <w:rsid w:val="007E3D3A"/>
  </w:style>
  <w:style w:type="character" w:customStyle="1" w:styleId="ListLabel167">
    <w:name w:val="ListLabel 167"/>
    <w:uiPriority w:val="99"/>
    <w:qFormat/>
    <w:rsid w:val="007E3D3A"/>
  </w:style>
  <w:style w:type="character" w:customStyle="1" w:styleId="ListLabel168">
    <w:name w:val="ListLabel 168"/>
    <w:uiPriority w:val="99"/>
    <w:qFormat/>
    <w:rsid w:val="007E3D3A"/>
    <w:rPr>
      <w:sz w:val="24"/>
    </w:rPr>
  </w:style>
  <w:style w:type="character" w:customStyle="1" w:styleId="ListLabel169">
    <w:name w:val="ListLabel 169"/>
    <w:uiPriority w:val="99"/>
    <w:qFormat/>
    <w:rsid w:val="007E3D3A"/>
  </w:style>
  <w:style w:type="character" w:customStyle="1" w:styleId="ListLabel170">
    <w:name w:val="ListLabel 170"/>
    <w:uiPriority w:val="99"/>
    <w:qFormat/>
    <w:rsid w:val="007E3D3A"/>
  </w:style>
  <w:style w:type="character" w:customStyle="1" w:styleId="ListLabel171">
    <w:name w:val="ListLabel 171"/>
    <w:uiPriority w:val="99"/>
    <w:qFormat/>
    <w:rsid w:val="007E3D3A"/>
  </w:style>
  <w:style w:type="character" w:customStyle="1" w:styleId="ListLabel172">
    <w:name w:val="ListLabel 172"/>
    <w:uiPriority w:val="99"/>
    <w:qFormat/>
    <w:rsid w:val="007E3D3A"/>
  </w:style>
  <w:style w:type="character" w:customStyle="1" w:styleId="ListLabel173">
    <w:name w:val="ListLabel 173"/>
    <w:uiPriority w:val="99"/>
    <w:qFormat/>
    <w:rsid w:val="007E3D3A"/>
  </w:style>
  <w:style w:type="character" w:customStyle="1" w:styleId="ListLabel174">
    <w:name w:val="ListLabel 174"/>
    <w:uiPriority w:val="99"/>
    <w:qFormat/>
    <w:rsid w:val="007E3D3A"/>
  </w:style>
  <w:style w:type="character" w:customStyle="1" w:styleId="ListLabel175">
    <w:name w:val="ListLabel 175"/>
    <w:uiPriority w:val="99"/>
    <w:qFormat/>
    <w:rsid w:val="007E3D3A"/>
  </w:style>
  <w:style w:type="character" w:customStyle="1" w:styleId="ListLabel176">
    <w:name w:val="ListLabel 176"/>
    <w:uiPriority w:val="99"/>
    <w:qFormat/>
    <w:rsid w:val="007E3D3A"/>
  </w:style>
  <w:style w:type="character" w:customStyle="1" w:styleId="ListLabel177">
    <w:name w:val="ListLabel 177"/>
    <w:uiPriority w:val="99"/>
    <w:qFormat/>
    <w:rsid w:val="007E3D3A"/>
  </w:style>
  <w:style w:type="character" w:customStyle="1" w:styleId="ListLabel178">
    <w:name w:val="ListLabel 178"/>
    <w:uiPriority w:val="99"/>
    <w:qFormat/>
    <w:rsid w:val="007E3D3A"/>
  </w:style>
  <w:style w:type="character" w:customStyle="1" w:styleId="ListLabel179">
    <w:name w:val="ListLabel 179"/>
    <w:uiPriority w:val="99"/>
    <w:qFormat/>
    <w:rsid w:val="007E3D3A"/>
  </w:style>
  <w:style w:type="character" w:customStyle="1" w:styleId="ListLabel180">
    <w:name w:val="ListLabel 180"/>
    <w:uiPriority w:val="99"/>
    <w:qFormat/>
    <w:rsid w:val="007E3D3A"/>
  </w:style>
  <w:style w:type="character" w:customStyle="1" w:styleId="ListLabel181">
    <w:name w:val="ListLabel 181"/>
    <w:uiPriority w:val="99"/>
    <w:qFormat/>
    <w:rsid w:val="007E3D3A"/>
  </w:style>
  <w:style w:type="character" w:customStyle="1" w:styleId="ListLabel182">
    <w:name w:val="ListLabel 182"/>
    <w:uiPriority w:val="99"/>
    <w:qFormat/>
    <w:rsid w:val="007E3D3A"/>
  </w:style>
  <w:style w:type="character" w:customStyle="1" w:styleId="ListLabel183">
    <w:name w:val="ListLabel 183"/>
    <w:uiPriority w:val="99"/>
    <w:qFormat/>
    <w:rsid w:val="007E3D3A"/>
  </w:style>
  <w:style w:type="character" w:customStyle="1" w:styleId="ListLabel184">
    <w:name w:val="ListLabel 184"/>
    <w:uiPriority w:val="99"/>
    <w:qFormat/>
    <w:rsid w:val="007E3D3A"/>
  </w:style>
  <w:style w:type="character" w:customStyle="1" w:styleId="ListLabel185">
    <w:name w:val="ListLabel 185"/>
    <w:uiPriority w:val="99"/>
    <w:qFormat/>
    <w:rsid w:val="007E3D3A"/>
  </w:style>
  <w:style w:type="character" w:customStyle="1" w:styleId="ListLabel186">
    <w:name w:val="ListLabel 186"/>
    <w:uiPriority w:val="99"/>
    <w:qFormat/>
    <w:rsid w:val="007E3D3A"/>
    <w:rPr>
      <w:sz w:val="20"/>
    </w:rPr>
  </w:style>
  <w:style w:type="character" w:customStyle="1" w:styleId="ListLabel187">
    <w:name w:val="ListLabel 187"/>
    <w:uiPriority w:val="99"/>
    <w:qFormat/>
    <w:rsid w:val="007E3D3A"/>
  </w:style>
  <w:style w:type="character" w:customStyle="1" w:styleId="ListLabel188">
    <w:name w:val="ListLabel 188"/>
    <w:uiPriority w:val="99"/>
    <w:qFormat/>
    <w:rsid w:val="007E3D3A"/>
  </w:style>
  <w:style w:type="character" w:customStyle="1" w:styleId="ListLabel189">
    <w:name w:val="ListLabel 189"/>
    <w:uiPriority w:val="99"/>
    <w:qFormat/>
    <w:rsid w:val="007E3D3A"/>
  </w:style>
  <w:style w:type="character" w:customStyle="1" w:styleId="ListLabel190">
    <w:name w:val="ListLabel 190"/>
    <w:uiPriority w:val="99"/>
    <w:qFormat/>
    <w:rsid w:val="007E3D3A"/>
  </w:style>
  <w:style w:type="character" w:customStyle="1" w:styleId="ListLabel191">
    <w:name w:val="ListLabel 191"/>
    <w:uiPriority w:val="99"/>
    <w:qFormat/>
    <w:rsid w:val="007E3D3A"/>
  </w:style>
  <w:style w:type="character" w:customStyle="1" w:styleId="ListLabel192">
    <w:name w:val="ListLabel 192"/>
    <w:uiPriority w:val="99"/>
    <w:qFormat/>
    <w:rsid w:val="007E3D3A"/>
  </w:style>
  <w:style w:type="character" w:customStyle="1" w:styleId="ListLabel193">
    <w:name w:val="ListLabel 193"/>
    <w:uiPriority w:val="99"/>
    <w:qFormat/>
    <w:rsid w:val="007E3D3A"/>
  </w:style>
  <w:style w:type="character" w:customStyle="1" w:styleId="ListLabel194">
    <w:name w:val="ListLabel 194"/>
    <w:uiPriority w:val="99"/>
    <w:qFormat/>
    <w:rsid w:val="007E3D3A"/>
  </w:style>
  <w:style w:type="character" w:customStyle="1" w:styleId="ListLabel195">
    <w:name w:val="ListLabel 195"/>
    <w:uiPriority w:val="99"/>
    <w:qFormat/>
    <w:rsid w:val="007E3D3A"/>
    <w:rPr>
      <w:sz w:val="20"/>
    </w:rPr>
  </w:style>
  <w:style w:type="character" w:customStyle="1" w:styleId="ListLabel196">
    <w:name w:val="ListLabel 196"/>
    <w:uiPriority w:val="99"/>
    <w:qFormat/>
    <w:rsid w:val="007E3D3A"/>
  </w:style>
  <w:style w:type="character" w:customStyle="1" w:styleId="ListLabel197">
    <w:name w:val="ListLabel 197"/>
    <w:uiPriority w:val="99"/>
    <w:qFormat/>
    <w:rsid w:val="007E3D3A"/>
  </w:style>
  <w:style w:type="character" w:customStyle="1" w:styleId="ListLabel198">
    <w:name w:val="ListLabel 198"/>
    <w:uiPriority w:val="99"/>
    <w:qFormat/>
    <w:rsid w:val="007E3D3A"/>
  </w:style>
  <w:style w:type="character" w:customStyle="1" w:styleId="ListLabel199">
    <w:name w:val="ListLabel 199"/>
    <w:uiPriority w:val="99"/>
    <w:qFormat/>
    <w:rsid w:val="007E3D3A"/>
  </w:style>
  <w:style w:type="character" w:customStyle="1" w:styleId="ListLabel200">
    <w:name w:val="ListLabel 200"/>
    <w:uiPriority w:val="99"/>
    <w:qFormat/>
    <w:rsid w:val="007E3D3A"/>
  </w:style>
  <w:style w:type="character" w:customStyle="1" w:styleId="ListLabel201">
    <w:name w:val="ListLabel 201"/>
    <w:uiPriority w:val="99"/>
    <w:qFormat/>
    <w:rsid w:val="007E3D3A"/>
  </w:style>
  <w:style w:type="character" w:customStyle="1" w:styleId="ListLabel202">
    <w:name w:val="ListLabel 202"/>
    <w:uiPriority w:val="99"/>
    <w:qFormat/>
    <w:rsid w:val="007E3D3A"/>
  </w:style>
  <w:style w:type="character" w:customStyle="1" w:styleId="ListLabel203">
    <w:name w:val="ListLabel 203"/>
    <w:uiPriority w:val="99"/>
    <w:qFormat/>
    <w:rsid w:val="007E3D3A"/>
  </w:style>
  <w:style w:type="character" w:customStyle="1" w:styleId="ListLabel204">
    <w:name w:val="ListLabel 204"/>
    <w:uiPriority w:val="99"/>
    <w:qFormat/>
    <w:rsid w:val="007E3D3A"/>
  </w:style>
  <w:style w:type="character" w:customStyle="1" w:styleId="ListLabel205">
    <w:name w:val="ListLabel 205"/>
    <w:uiPriority w:val="99"/>
    <w:qFormat/>
    <w:rsid w:val="007E3D3A"/>
  </w:style>
  <w:style w:type="character" w:customStyle="1" w:styleId="ListLabel206">
    <w:name w:val="ListLabel 206"/>
    <w:uiPriority w:val="99"/>
    <w:qFormat/>
    <w:rsid w:val="007E3D3A"/>
  </w:style>
  <w:style w:type="character" w:customStyle="1" w:styleId="ListLabel207">
    <w:name w:val="ListLabel 207"/>
    <w:uiPriority w:val="99"/>
    <w:qFormat/>
    <w:rsid w:val="007E3D3A"/>
  </w:style>
  <w:style w:type="character" w:customStyle="1" w:styleId="ListLabel208">
    <w:name w:val="ListLabel 208"/>
    <w:uiPriority w:val="99"/>
    <w:qFormat/>
    <w:rsid w:val="007E3D3A"/>
  </w:style>
  <w:style w:type="character" w:customStyle="1" w:styleId="ListLabel209">
    <w:name w:val="ListLabel 209"/>
    <w:uiPriority w:val="99"/>
    <w:qFormat/>
    <w:rsid w:val="007E3D3A"/>
  </w:style>
  <w:style w:type="character" w:customStyle="1" w:styleId="ListLabel210">
    <w:name w:val="ListLabel 210"/>
    <w:uiPriority w:val="99"/>
    <w:qFormat/>
    <w:rsid w:val="007E3D3A"/>
  </w:style>
  <w:style w:type="character" w:customStyle="1" w:styleId="ListLabel211">
    <w:name w:val="ListLabel 211"/>
    <w:uiPriority w:val="99"/>
    <w:qFormat/>
    <w:rsid w:val="007E3D3A"/>
  </w:style>
  <w:style w:type="character" w:customStyle="1" w:styleId="ListLabel212">
    <w:name w:val="ListLabel 212"/>
    <w:uiPriority w:val="99"/>
    <w:qFormat/>
    <w:rsid w:val="007E3D3A"/>
  </w:style>
  <w:style w:type="character" w:customStyle="1" w:styleId="ListLabel213">
    <w:name w:val="ListLabel 213"/>
    <w:uiPriority w:val="99"/>
    <w:qFormat/>
    <w:rsid w:val="007E3D3A"/>
  </w:style>
  <w:style w:type="character" w:customStyle="1" w:styleId="ListLabel214">
    <w:name w:val="ListLabel 214"/>
    <w:uiPriority w:val="99"/>
    <w:qFormat/>
    <w:rsid w:val="007E3D3A"/>
  </w:style>
  <w:style w:type="character" w:customStyle="1" w:styleId="ListLabel215">
    <w:name w:val="ListLabel 215"/>
    <w:uiPriority w:val="99"/>
    <w:qFormat/>
    <w:rsid w:val="007E3D3A"/>
  </w:style>
  <w:style w:type="character" w:customStyle="1" w:styleId="ListLabel216">
    <w:name w:val="ListLabel 216"/>
    <w:uiPriority w:val="99"/>
    <w:qFormat/>
    <w:rsid w:val="007E3D3A"/>
  </w:style>
  <w:style w:type="character" w:customStyle="1" w:styleId="ListLabel217">
    <w:name w:val="ListLabel 217"/>
    <w:uiPriority w:val="99"/>
    <w:qFormat/>
    <w:rsid w:val="007E3D3A"/>
  </w:style>
  <w:style w:type="character" w:customStyle="1" w:styleId="ListLabel218">
    <w:name w:val="ListLabel 218"/>
    <w:uiPriority w:val="99"/>
    <w:qFormat/>
    <w:rsid w:val="007E3D3A"/>
  </w:style>
  <w:style w:type="character" w:customStyle="1" w:styleId="ListLabel219">
    <w:name w:val="ListLabel 219"/>
    <w:uiPriority w:val="99"/>
    <w:qFormat/>
    <w:rsid w:val="007E3D3A"/>
  </w:style>
  <w:style w:type="character" w:customStyle="1" w:styleId="ListLabel220">
    <w:name w:val="ListLabel 220"/>
    <w:uiPriority w:val="99"/>
    <w:qFormat/>
    <w:rsid w:val="007E3D3A"/>
  </w:style>
  <w:style w:type="character" w:customStyle="1" w:styleId="ListLabel221">
    <w:name w:val="ListLabel 221"/>
    <w:uiPriority w:val="99"/>
    <w:qFormat/>
    <w:rsid w:val="007E3D3A"/>
  </w:style>
  <w:style w:type="character" w:customStyle="1" w:styleId="ListLabel222">
    <w:name w:val="ListLabel 222"/>
    <w:uiPriority w:val="99"/>
    <w:qFormat/>
    <w:rsid w:val="007E3D3A"/>
  </w:style>
  <w:style w:type="character" w:customStyle="1" w:styleId="ListLabel223">
    <w:name w:val="ListLabel 223"/>
    <w:uiPriority w:val="99"/>
    <w:qFormat/>
    <w:rsid w:val="007E3D3A"/>
  </w:style>
  <w:style w:type="character" w:customStyle="1" w:styleId="ListLabel224">
    <w:name w:val="ListLabel 224"/>
    <w:uiPriority w:val="99"/>
    <w:qFormat/>
    <w:rsid w:val="007E3D3A"/>
  </w:style>
  <w:style w:type="character" w:customStyle="1" w:styleId="ListLabel225">
    <w:name w:val="ListLabel 225"/>
    <w:uiPriority w:val="99"/>
    <w:qFormat/>
    <w:rsid w:val="007E3D3A"/>
  </w:style>
  <w:style w:type="character" w:customStyle="1" w:styleId="ListLabel226">
    <w:name w:val="ListLabel 226"/>
    <w:uiPriority w:val="99"/>
    <w:qFormat/>
    <w:rsid w:val="007E3D3A"/>
    <w:rPr>
      <w:b/>
      <w:sz w:val="20"/>
    </w:rPr>
  </w:style>
  <w:style w:type="character" w:customStyle="1" w:styleId="ListLabel227">
    <w:name w:val="ListLabel 227"/>
    <w:uiPriority w:val="99"/>
    <w:qFormat/>
    <w:rsid w:val="007E3D3A"/>
  </w:style>
  <w:style w:type="character" w:customStyle="1" w:styleId="ListLabel228">
    <w:name w:val="ListLabel 228"/>
    <w:uiPriority w:val="99"/>
    <w:qFormat/>
    <w:rsid w:val="007E3D3A"/>
  </w:style>
  <w:style w:type="character" w:customStyle="1" w:styleId="ListLabel229">
    <w:name w:val="ListLabel 229"/>
    <w:uiPriority w:val="99"/>
    <w:qFormat/>
    <w:rsid w:val="007E3D3A"/>
  </w:style>
  <w:style w:type="character" w:customStyle="1" w:styleId="ListLabel230">
    <w:name w:val="ListLabel 230"/>
    <w:uiPriority w:val="99"/>
    <w:qFormat/>
    <w:rsid w:val="007E3D3A"/>
  </w:style>
  <w:style w:type="character" w:customStyle="1" w:styleId="ListLabel231">
    <w:name w:val="ListLabel 231"/>
    <w:uiPriority w:val="99"/>
    <w:qFormat/>
    <w:rsid w:val="007E3D3A"/>
  </w:style>
  <w:style w:type="character" w:customStyle="1" w:styleId="ListLabel232">
    <w:name w:val="ListLabel 232"/>
    <w:uiPriority w:val="99"/>
    <w:qFormat/>
    <w:rsid w:val="007E3D3A"/>
  </w:style>
  <w:style w:type="character" w:customStyle="1" w:styleId="ListLabel233">
    <w:name w:val="ListLabel 233"/>
    <w:uiPriority w:val="99"/>
    <w:qFormat/>
    <w:rsid w:val="007E3D3A"/>
  </w:style>
  <w:style w:type="character" w:customStyle="1" w:styleId="ListLabel234">
    <w:name w:val="ListLabel 234"/>
    <w:uiPriority w:val="99"/>
    <w:qFormat/>
    <w:rsid w:val="007E3D3A"/>
  </w:style>
  <w:style w:type="character" w:customStyle="1" w:styleId="ListLabel235">
    <w:name w:val="ListLabel 235"/>
    <w:uiPriority w:val="99"/>
    <w:qFormat/>
    <w:rsid w:val="007E3D3A"/>
    <w:rPr>
      <w:sz w:val="20"/>
    </w:rPr>
  </w:style>
  <w:style w:type="character" w:customStyle="1" w:styleId="ListLabel236">
    <w:name w:val="ListLabel 236"/>
    <w:uiPriority w:val="99"/>
    <w:qFormat/>
    <w:rsid w:val="007E3D3A"/>
  </w:style>
  <w:style w:type="character" w:customStyle="1" w:styleId="ListLabel237">
    <w:name w:val="ListLabel 237"/>
    <w:uiPriority w:val="99"/>
    <w:qFormat/>
    <w:rsid w:val="007E3D3A"/>
  </w:style>
  <w:style w:type="character" w:customStyle="1" w:styleId="ListLabel238">
    <w:name w:val="ListLabel 238"/>
    <w:uiPriority w:val="99"/>
    <w:qFormat/>
    <w:rsid w:val="007E3D3A"/>
  </w:style>
  <w:style w:type="character" w:customStyle="1" w:styleId="ListLabel239">
    <w:name w:val="ListLabel 239"/>
    <w:uiPriority w:val="99"/>
    <w:qFormat/>
    <w:rsid w:val="007E3D3A"/>
  </w:style>
  <w:style w:type="character" w:customStyle="1" w:styleId="ListLabel240">
    <w:name w:val="ListLabel 240"/>
    <w:uiPriority w:val="99"/>
    <w:qFormat/>
    <w:rsid w:val="007E3D3A"/>
  </w:style>
  <w:style w:type="character" w:customStyle="1" w:styleId="ListLabel241">
    <w:name w:val="ListLabel 241"/>
    <w:uiPriority w:val="99"/>
    <w:qFormat/>
    <w:rsid w:val="007E3D3A"/>
  </w:style>
  <w:style w:type="character" w:customStyle="1" w:styleId="ListLabel242">
    <w:name w:val="ListLabel 242"/>
    <w:uiPriority w:val="99"/>
    <w:qFormat/>
    <w:rsid w:val="007E3D3A"/>
  </w:style>
  <w:style w:type="character" w:customStyle="1" w:styleId="ListLabel243">
    <w:name w:val="ListLabel 243"/>
    <w:uiPriority w:val="99"/>
    <w:qFormat/>
    <w:rsid w:val="007E3D3A"/>
  </w:style>
  <w:style w:type="character" w:customStyle="1" w:styleId="ListLabel244">
    <w:name w:val="ListLabel 244"/>
    <w:uiPriority w:val="99"/>
    <w:qFormat/>
    <w:rsid w:val="007E3D3A"/>
    <w:rPr>
      <w:sz w:val="20"/>
    </w:rPr>
  </w:style>
  <w:style w:type="character" w:customStyle="1" w:styleId="ListLabel245">
    <w:name w:val="ListLabel 245"/>
    <w:uiPriority w:val="99"/>
    <w:qFormat/>
    <w:rsid w:val="007E3D3A"/>
  </w:style>
  <w:style w:type="character" w:customStyle="1" w:styleId="ListLabel246">
    <w:name w:val="ListLabel 246"/>
    <w:uiPriority w:val="99"/>
    <w:qFormat/>
    <w:rsid w:val="007E3D3A"/>
  </w:style>
  <w:style w:type="character" w:customStyle="1" w:styleId="ListLabel247">
    <w:name w:val="ListLabel 247"/>
    <w:uiPriority w:val="99"/>
    <w:qFormat/>
    <w:rsid w:val="007E3D3A"/>
  </w:style>
  <w:style w:type="character" w:customStyle="1" w:styleId="ListLabel248">
    <w:name w:val="ListLabel 248"/>
    <w:uiPriority w:val="99"/>
    <w:qFormat/>
    <w:rsid w:val="007E3D3A"/>
  </w:style>
  <w:style w:type="character" w:customStyle="1" w:styleId="ListLabel249">
    <w:name w:val="ListLabel 249"/>
    <w:uiPriority w:val="99"/>
    <w:qFormat/>
    <w:rsid w:val="007E3D3A"/>
  </w:style>
  <w:style w:type="character" w:customStyle="1" w:styleId="ListLabel250">
    <w:name w:val="ListLabel 250"/>
    <w:uiPriority w:val="99"/>
    <w:qFormat/>
    <w:rsid w:val="007E3D3A"/>
  </w:style>
  <w:style w:type="character" w:customStyle="1" w:styleId="ListLabel251">
    <w:name w:val="ListLabel 251"/>
    <w:uiPriority w:val="99"/>
    <w:qFormat/>
    <w:rsid w:val="007E3D3A"/>
  </w:style>
  <w:style w:type="character" w:customStyle="1" w:styleId="ListLabel252">
    <w:name w:val="ListLabel 252"/>
    <w:uiPriority w:val="99"/>
    <w:qFormat/>
    <w:rsid w:val="007E3D3A"/>
  </w:style>
  <w:style w:type="character" w:customStyle="1" w:styleId="ListLabel253">
    <w:name w:val="ListLabel 253"/>
    <w:uiPriority w:val="99"/>
    <w:qFormat/>
    <w:rsid w:val="007E3D3A"/>
    <w:rPr>
      <w:sz w:val="20"/>
    </w:rPr>
  </w:style>
  <w:style w:type="character" w:customStyle="1" w:styleId="ListLabel254">
    <w:name w:val="ListLabel 254"/>
    <w:uiPriority w:val="99"/>
    <w:qFormat/>
    <w:rsid w:val="007E3D3A"/>
  </w:style>
  <w:style w:type="character" w:customStyle="1" w:styleId="ListLabel255">
    <w:name w:val="ListLabel 255"/>
    <w:uiPriority w:val="99"/>
    <w:qFormat/>
    <w:rsid w:val="007E3D3A"/>
  </w:style>
  <w:style w:type="character" w:customStyle="1" w:styleId="ListLabel256">
    <w:name w:val="ListLabel 256"/>
    <w:uiPriority w:val="99"/>
    <w:qFormat/>
    <w:rsid w:val="007E3D3A"/>
  </w:style>
  <w:style w:type="character" w:customStyle="1" w:styleId="ListLabel257">
    <w:name w:val="ListLabel 257"/>
    <w:uiPriority w:val="99"/>
    <w:qFormat/>
    <w:rsid w:val="007E3D3A"/>
  </w:style>
  <w:style w:type="character" w:customStyle="1" w:styleId="ListLabel258">
    <w:name w:val="ListLabel 258"/>
    <w:uiPriority w:val="99"/>
    <w:qFormat/>
    <w:rsid w:val="007E3D3A"/>
  </w:style>
  <w:style w:type="character" w:customStyle="1" w:styleId="ListLabel259">
    <w:name w:val="ListLabel 259"/>
    <w:uiPriority w:val="99"/>
    <w:qFormat/>
    <w:rsid w:val="007E3D3A"/>
  </w:style>
  <w:style w:type="character" w:customStyle="1" w:styleId="ListLabel260">
    <w:name w:val="ListLabel 260"/>
    <w:uiPriority w:val="99"/>
    <w:qFormat/>
    <w:rsid w:val="007E3D3A"/>
  </w:style>
  <w:style w:type="character" w:customStyle="1" w:styleId="ListLabel261">
    <w:name w:val="ListLabel 261"/>
    <w:uiPriority w:val="99"/>
    <w:qFormat/>
    <w:rsid w:val="007E3D3A"/>
  </w:style>
  <w:style w:type="character" w:customStyle="1" w:styleId="ListLabel262">
    <w:name w:val="ListLabel 262"/>
    <w:uiPriority w:val="99"/>
    <w:qFormat/>
    <w:rsid w:val="007E3D3A"/>
    <w:rPr>
      <w:sz w:val="20"/>
    </w:rPr>
  </w:style>
  <w:style w:type="character" w:customStyle="1" w:styleId="ListLabel263">
    <w:name w:val="ListLabel 263"/>
    <w:uiPriority w:val="99"/>
    <w:qFormat/>
    <w:rsid w:val="007E3D3A"/>
  </w:style>
  <w:style w:type="character" w:customStyle="1" w:styleId="ListLabel264">
    <w:name w:val="ListLabel 264"/>
    <w:uiPriority w:val="99"/>
    <w:qFormat/>
    <w:rsid w:val="007E3D3A"/>
  </w:style>
  <w:style w:type="character" w:customStyle="1" w:styleId="ListLabel265">
    <w:name w:val="ListLabel 265"/>
    <w:uiPriority w:val="99"/>
    <w:qFormat/>
    <w:rsid w:val="007E3D3A"/>
  </w:style>
  <w:style w:type="character" w:customStyle="1" w:styleId="ListLabel266">
    <w:name w:val="ListLabel 266"/>
    <w:uiPriority w:val="99"/>
    <w:qFormat/>
    <w:rsid w:val="007E3D3A"/>
  </w:style>
  <w:style w:type="character" w:customStyle="1" w:styleId="ListLabel267">
    <w:name w:val="ListLabel 267"/>
    <w:uiPriority w:val="99"/>
    <w:qFormat/>
    <w:rsid w:val="007E3D3A"/>
  </w:style>
  <w:style w:type="character" w:customStyle="1" w:styleId="ListLabel268">
    <w:name w:val="ListLabel 268"/>
    <w:uiPriority w:val="99"/>
    <w:qFormat/>
    <w:rsid w:val="007E3D3A"/>
  </w:style>
  <w:style w:type="character" w:customStyle="1" w:styleId="ListLabel269">
    <w:name w:val="ListLabel 269"/>
    <w:uiPriority w:val="99"/>
    <w:qFormat/>
    <w:rsid w:val="007E3D3A"/>
  </w:style>
  <w:style w:type="character" w:customStyle="1" w:styleId="ListLabel270">
    <w:name w:val="ListLabel 270"/>
    <w:uiPriority w:val="99"/>
    <w:qFormat/>
    <w:rsid w:val="007E3D3A"/>
  </w:style>
  <w:style w:type="character" w:customStyle="1" w:styleId="ListLabel271">
    <w:name w:val="ListLabel 271"/>
    <w:uiPriority w:val="99"/>
    <w:qFormat/>
    <w:rsid w:val="007E3D3A"/>
    <w:rPr>
      <w:sz w:val="20"/>
    </w:rPr>
  </w:style>
  <w:style w:type="character" w:customStyle="1" w:styleId="ListLabel272">
    <w:name w:val="ListLabel 272"/>
    <w:uiPriority w:val="99"/>
    <w:qFormat/>
    <w:rsid w:val="007E3D3A"/>
  </w:style>
  <w:style w:type="character" w:customStyle="1" w:styleId="ListLabel273">
    <w:name w:val="ListLabel 273"/>
    <w:uiPriority w:val="99"/>
    <w:qFormat/>
    <w:rsid w:val="007E3D3A"/>
  </w:style>
  <w:style w:type="character" w:customStyle="1" w:styleId="ListLabel274">
    <w:name w:val="ListLabel 274"/>
    <w:uiPriority w:val="99"/>
    <w:qFormat/>
    <w:rsid w:val="007E3D3A"/>
  </w:style>
  <w:style w:type="character" w:customStyle="1" w:styleId="ListLabel275">
    <w:name w:val="ListLabel 275"/>
    <w:uiPriority w:val="99"/>
    <w:qFormat/>
    <w:rsid w:val="007E3D3A"/>
  </w:style>
  <w:style w:type="character" w:customStyle="1" w:styleId="ListLabel276">
    <w:name w:val="ListLabel 276"/>
    <w:uiPriority w:val="99"/>
    <w:qFormat/>
    <w:rsid w:val="007E3D3A"/>
  </w:style>
  <w:style w:type="character" w:customStyle="1" w:styleId="ListLabel277">
    <w:name w:val="ListLabel 277"/>
    <w:uiPriority w:val="99"/>
    <w:qFormat/>
    <w:rsid w:val="007E3D3A"/>
  </w:style>
  <w:style w:type="character" w:customStyle="1" w:styleId="ListLabel278">
    <w:name w:val="ListLabel 278"/>
    <w:uiPriority w:val="99"/>
    <w:qFormat/>
    <w:rsid w:val="007E3D3A"/>
  </w:style>
  <w:style w:type="character" w:customStyle="1" w:styleId="ListLabel279">
    <w:name w:val="ListLabel 279"/>
    <w:uiPriority w:val="99"/>
    <w:qFormat/>
    <w:rsid w:val="007E3D3A"/>
  </w:style>
  <w:style w:type="character" w:customStyle="1" w:styleId="ListLabel280">
    <w:name w:val="ListLabel 280"/>
    <w:uiPriority w:val="99"/>
    <w:qFormat/>
    <w:rsid w:val="007E3D3A"/>
    <w:rPr>
      <w:sz w:val="20"/>
    </w:rPr>
  </w:style>
  <w:style w:type="character" w:customStyle="1" w:styleId="ListLabel281">
    <w:name w:val="ListLabel 281"/>
    <w:uiPriority w:val="99"/>
    <w:qFormat/>
    <w:rsid w:val="007E3D3A"/>
  </w:style>
  <w:style w:type="character" w:customStyle="1" w:styleId="ListLabel282">
    <w:name w:val="ListLabel 282"/>
    <w:uiPriority w:val="99"/>
    <w:qFormat/>
    <w:rsid w:val="007E3D3A"/>
  </w:style>
  <w:style w:type="character" w:customStyle="1" w:styleId="ListLabel283">
    <w:name w:val="ListLabel 283"/>
    <w:uiPriority w:val="99"/>
    <w:qFormat/>
    <w:rsid w:val="007E3D3A"/>
  </w:style>
  <w:style w:type="character" w:customStyle="1" w:styleId="ListLabel284">
    <w:name w:val="ListLabel 284"/>
    <w:uiPriority w:val="99"/>
    <w:qFormat/>
    <w:rsid w:val="007E3D3A"/>
  </w:style>
  <w:style w:type="character" w:customStyle="1" w:styleId="ListLabel285">
    <w:name w:val="ListLabel 285"/>
    <w:uiPriority w:val="99"/>
    <w:qFormat/>
    <w:rsid w:val="007E3D3A"/>
  </w:style>
  <w:style w:type="character" w:customStyle="1" w:styleId="ListLabel286">
    <w:name w:val="ListLabel 286"/>
    <w:uiPriority w:val="99"/>
    <w:qFormat/>
    <w:rsid w:val="007E3D3A"/>
  </w:style>
  <w:style w:type="character" w:customStyle="1" w:styleId="ListLabel287">
    <w:name w:val="ListLabel 287"/>
    <w:uiPriority w:val="99"/>
    <w:qFormat/>
    <w:rsid w:val="007E3D3A"/>
  </w:style>
  <w:style w:type="character" w:customStyle="1" w:styleId="ListLabel288">
    <w:name w:val="ListLabel 288"/>
    <w:uiPriority w:val="99"/>
    <w:qFormat/>
    <w:rsid w:val="007E3D3A"/>
  </w:style>
  <w:style w:type="character" w:customStyle="1" w:styleId="ListLabel289">
    <w:name w:val="ListLabel 289"/>
    <w:uiPriority w:val="99"/>
    <w:qFormat/>
    <w:rsid w:val="007E3D3A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7E3D3A"/>
  </w:style>
  <w:style w:type="character" w:customStyle="1" w:styleId="ListLabel291">
    <w:name w:val="ListLabel 291"/>
    <w:uiPriority w:val="99"/>
    <w:qFormat/>
    <w:rsid w:val="007E3D3A"/>
  </w:style>
  <w:style w:type="character" w:customStyle="1" w:styleId="ListLabel292">
    <w:name w:val="ListLabel 292"/>
    <w:uiPriority w:val="99"/>
    <w:qFormat/>
    <w:rsid w:val="007E3D3A"/>
  </w:style>
  <w:style w:type="character" w:customStyle="1" w:styleId="ListLabel293">
    <w:name w:val="ListLabel 293"/>
    <w:uiPriority w:val="99"/>
    <w:qFormat/>
    <w:rsid w:val="007E3D3A"/>
  </w:style>
  <w:style w:type="character" w:customStyle="1" w:styleId="ListLabel294">
    <w:name w:val="ListLabel 294"/>
    <w:uiPriority w:val="99"/>
    <w:qFormat/>
    <w:rsid w:val="007E3D3A"/>
  </w:style>
  <w:style w:type="character" w:customStyle="1" w:styleId="ListLabel295">
    <w:name w:val="ListLabel 295"/>
    <w:uiPriority w:val="99"/>
    <w:qFormat/>
    <w:rsid w:val="007E3D3A"/>
  </w:style>
  <w:style w:type="character" w:customStyle="1" w:styleId="ListLabel296">
    <w:name w:val="ListLabel 296"/>
    <w:uiPriority w:val="99"/>
    <w:qFormat/>
    <w:rsid w:val="007E3D3A"/>
  </w:style>
  <w:style w:type="character" w:customStyle="1" w:styleId="ListLabel297">
    <w:name w:val="ListLabel 297"/>
    <w:uiPriority w:val="99"/>
    <w:qFormat/>
    <w:rsid w:val="007E3D3A"/>
  </w:style>
  <w:style w:type="character" w:customStyle="1" w:styleId="ListLabel298">
    <w:name w:val="ListLabel 298"/>
    <w:uiPriority w:val="99"/>
    <w:qFormat/>
    <w:rsid w:val="007E3D3A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7E3D3A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7E3D3A"/>
    <w:rPr>
      <w:b/>
    </w:rPr>
  </w:style>
  <w:style w:type="character" w:customStyle="1" w:styleId="ListLabel299">
    <w:name w:val="ListLabel 299"/>
    <w:uiPriority w:val="99"/>
    <w:qFormat/>
    <w:rsid w:val="007E3D3A"/>
    <w:rPr>
      <w:sz w:val="20"/>
    </w:rPr>
  </w:style>
  <w:style w:type="character" w:customStyle="1" w:styleId="ListLabel300">
    <w:name w:val="ListLabel 300"/>
    <w:uiPriority w:val="99"/>
    <w:qFormat/>
    <w:rsid w:val="007E3D3A"/>
  </w:style>
  <w:style w:type="character" w:customStyle="1" w:styleId="ListLabel301">
    <w:name w:val="ListLabel 301"/>
    <w:uiPriority w:val="99"/>
    <w:qFormat/>
    <w:rsid w:val="007E3D3A"/>
  </w:style>
  <w:style w:type="character" w:customStyle="1" w:styleId="ListLabel302">
    <w:name w:val="ListLabel 302"/>
    <w:uiPriority w:val="99"/>
    <w:qFormat/>
    <w:rsid w:val="007E3D3A"/>
  </w:style>
  <w:style w:type="character" w:customStyle="1" w:styleId="ListLabel303">
    <w:name w:val="ListLabel 303"/>
    <w:uiPriority w:val="99"/>
    <w:qFormat/>
    <w:rsid w:val="007E3D3A"/>
  </w:style>
  <w:style w:type="character" w:customStyle="1" w:styleId="ListLabel304">
    <w:name w:val="ListLabel 304"/>
    <w:uiPriority w:val="99"/>
    <w:qFormat/>
    <w:rsid w:val="007E3D3A"/>
  </w:style>
  <w:style w:type="character" w:customStyle="1" w:styleId="ListLabel305">
    <w:name w:val="ListLabel 305"/>
    <w:uiPriority w:val="99"/>
    <w:qFormat/>
    <w:rsid w:val="007E3D3A"/>
  </w:style>
  <w:style w:type="character" w:customStyle="1" w:styleId="ListLabel306">
    <w:name w:val="ListLabel 306"/>
    <w:uiPriority w:val="99"/>
    <w:qFormat/>
    <w:rsid w:val="007E3D3A"/>
  </w:style>
  <w:style w:type="character" w:customStyle="1" w:styleId="ListLabel307">
    <w:name w:val="ListLabel 307"/>
    <w:uiPriority w:val="99"/>
    <w:qFormat/>
    <w:rsid w:val="007E3D3A"/>
  </w:style>
  <w:style w:type="character" w:customStyle="1" w:styleId="ListLabel308">
    <w:name w:val="ListLabel 308"/>
    <w:uiPriority w:val="99"/>
    <w:qFormat/>
    <w:rsid w:val="007E3D3A"/>
    <w:rPr>
      <w:sz w:val="20"/>
    </w:rPr>
  </w:style>
  <w:style w:type="character" w:customStyle="1" w:styleId="ListLabel309">
    <w:name w:val="ListLabel 309"/>
    <w:uiPriority w:val="99"/>
    <w:qFormat/>
    <w:rsid w:val="007E3D3A"/>
    <w:rPr>
      <w:sz w:val="20"/>
    </w:rPr>
  </w:style>
  <w:style w:type="character" w:customStyle="1" w:styleId="ListLabel310">
    <w:name w:val="ListLabel 310"/>
    <w:uiPriority w:val="99"/>
    <w:qFormat/>
    <w:rsid w:val="007E3D3A"/>
  </w:style>
  <w:style w:type="character" w:customStyle="1" w:styleId="ListLabel311">
    <w:name w:val="ListLabel 311"/>
    <w:uiPriority w:val="99"/>
    <w:qFormat/>
    <w:rsid w:val="007E3D3A"/>
  </w:style>
  <w:style w:type="character" w:customStyle="1" w:styleId="ListLabel312">
    <w:name w:val="ListLabel 312"/>
    <w:uiPriority w:val="99"/>
    <w:qFormat/>
    <w:rsid w:val="007E3D3A"/>
  </w:style>
  <w:style w:type="character" w:customStyle="1" w:styleId="ListLabel313">
    <w:name w:val="ListLabel 313"/>
    <w:uiPriority w:val="99"/>
    <w:qFormat/>
    <w:rsid w:val="007E3D3A"/>
  </w:style>
  <w:style w:type="character" w:customStyle="1" w:styleId="ListLabel314">
    <w:name w:val="ListLabel 314"/>
    <w:uiPriority w:val="99"/>
    <w:qFormat/>
    <w:rsid w:val="007E3D3A"/>
  </w:style>
  <w:style w:type="character" w:customStyle="1" w:styleId="ListLabel315">
    <w:name w:val="ListLabel 315"/>
    <w:uiPriority w:val="99"/>
    <w:qFormat/>
    <w:rsid w:val="007E3D3A"/>
  </w:style>
  <w:style w:type="character" w:customStyle="1" w:styleId="ListLabel316">
    <w:name w:val="ListLabel 316"/>
    <w:uiPriority w:val="99"/>
    <w:qFormat/>
    <w:rsid w:val="007E3D3A"/>
  </w:style>
  <w:style w:type="character" w:customStyle="1" w:styleId="ListLabel317">
    <w:name w:val="ListLabel 317"/>
    <w:uiPriority w:val="99"/>
    <w:qFormat/>
    <w:rsid w:val="007E3D3A"/>
  </w:style>
  <w:style w:type="character" w:customStyle="1" w:styleId="ListLabel318">
    <w:name w:val="ListLabel 318"/>
    <w:uiPriority w:val="99"/>
    <w:qFormat/>
    <w:rsid w:val="007E3D3A"/>
    <w:rPr>
      <w:sz w:val="20"/>
    </w:rPr>
  </w:style>
  <w:style w:type="character" w:customStyle="1" w:styleId="ListLabel319">
    <w:name w:val="ListLabel 319"/>
    <w:uiPriority w:val="99"/>
    <w:qFormat/>
    <w:rsid w:val="007E3D3A"/>
  </w:style>
  <w:style w:type="character" w:customStyle="1" w:styleId="ListLabel320">
    <w:name w:val="ListLabel 320"/>
    <w:uiPriority w:val="99"/>
    <w:qFormat/>
    <w:rsid w:val="007E3D3A"/>
  </w:style>
  <w:style w:type="character" w:customStyle="1" w:styleId="ListLabel321">
    <w:name w:val="ListLabel 321"/>
    <w:uiPriority w:val="99"/>
    <w:qFormat/>
    <w:rsid w:val="007E3D3A"/>
  </w:style>
  <w:style w:type="character" w:customStyle="1" w:styleId="ListLabel322">
    <w:name w:val="ListLabel 322"/>
    <w:uiPriority w:val="99"/>
    <w:qFormat/>
    <w:rsid w:val="007E3D3A"/>
  </w:style>
  <w:style w:type="character" w:customStyle="1" w:styleId="ListLabel323">
    <w:name w:val="ListLabel 323"/>
    <w:uiPriority w:val="99"/>
    <w:qFormat/>
    <w:rsid w:val="007E3D3A"/>
  </w:style>
  <w:style w:type="character" w:customStyle="1" w:styleId="ListLabel324">
    <w:name w:val="ListLabel 324"/>
    <w:uiPriority w:val="99"/>
    <w:qFormat/>
    <w:rsid w:val="007E3D3A"/>
  </w:style>
  <w:style w:type="character" w:customStyle="1" w:styleId="ListLabel325">
    <w:name w:val="ListLabel 325"/>
    <w:uiPriority w:val="99"/>
    <w:qFormat/>
    <w:rsid w:val="007E3D3A"/>
  </w:style>
  <w:style w:type="character" w:customStyle="1" w:styleId="ListLabel326">
    <w:name w:val="ListLabel 326"/>
    <w:uiPriority w:val="99"/>
    <w:qFormat/>
    <w:rsid w:val="007E3D3A"/>
  </w:style>
  <w:style w:type="character" w:customStyle="1" w:styleId="ListLabel327">
    <w:name w:val="ListLabel 327"/>
    <w:uiPriority w:val="99"/>
    <w:qFormat/>
    <w:rsid w:val="007E3D3A"/>
    <w:rPr>
      <w:b/>
      <w:sz w:val="20"/>
    </w:rPr>
  </w:style>
  <w:style w:type="character" w:customStyle="1" w:styleId="ListLabel328">
    <w:name w:val="ListLabel 328"/>
    <w:uiPriority w:val="99"/>
    <w:qFormat/>
    <w:rsid w:val="007E3D3A"/>
  </w:style>
  <w:style w:type="character" w:customStyle="1" w:styleId="ListLabel329">
    <w:name w:val="ListLabel 329"/>
    <w:uiPriority w:val="99"/>
    <w:qFormat/>
    <w:rsid w:val="007E3D3A"/>
  </w:style>
  <w:style w:type="character" w:customStyle="1" w:styleId="ListLabel330">
    <w:name w:val="ListLabel 330"/>
    <w:uiPriority w:val="99"/>
    <w:qFormat/>
    <w:rsid w:val="007E3D3A"/>
  </w:style>
  <w:style w:type="character" w:customStyle="1" w:styleId="ListLabel331">
    <w:name w:val="ListLabel 331"/>
    <w:uiPriority w:val="99"/>
    <w:qFormat/>
    <w:rsid w:val="007E3D3A"/>
  </w:style>
  <w:style w:type="character" w:customStyle="1" w:styleId="ListLabel332">
    <w:name w:val="ListLabel 332"/>
    <w:uiPriority w:val="99"/>
    <w:qFormat/>
    <w:rsid w:val="007E3D3A"/>
  </w:style>
  <w:style w:type="character" w:customStyle="1" w:styleId="ListLabel333">
    <w:name w:val="ListLabel 333"/>
    <w:uiPriority w:val="99"/>
    <w:qFormat/>
    <w:rsid w:val="007E3D3A"/>
  </w:style>
  <w:style w:type="character" w:customStyle="1" w:styleId="ListLabel334">
    <w:name w:val="ListLabel 334"/>
    <w:uiPriority w:val="99"/>
    <w:qFormat/>
    <w:rsid w:val="007E3D3A"/>
  </w:style>
  <w:style w:type="character" w:customStyle="1" w:styleId="ListLabel335">
    <w:name w:val="ListLabel 335"/>
    <w:uiPriority w:val="99"/>
    <w:qFormat/>
    <w:rsid w:val="007E3D3A"/>
  </w:style>
  <w:style w:type="character" w:customStyle="1" w:styleId="ListLabel336">
    <w:name w:val="ListLabel 336"/>
    <w:uiPriority w:val="99"/>
    <w:qFormat/>
    <w:rsid w:val="007E3D3A"/>
    <w:rPr>
      <w:sz w:val="20"/>
    </w:rPr>
  </w:style>
  <w:style w:type="character" w:customStyle="1" w:styleId="ListLabel337">
    <w:name w:val="ListLabel 337"/>
    <w:uiPriority w:val="99"/>
    <w:qFormat/>
    <w:rsid w:val="007E3D3A"/>
  </w:style>
  <w:style w:type="character" w:customStyle="1" w:styleId="ListLabel338">
    <w:name w:val="ListLabel 338"/>
    <w:uiPriority w:val="99"/>
    <w:qFormat/>
    <w:rsid w:val="007E3D3A"/>
  </w:style>
  <w:style w:type="character" w:customStyle="1" w:styleId="ListLabel339">
    <w:name w:val="ListLabel 339"/>
    <w:uiPriority w:val="99"/>
    <w:qFormat/>
    <w:rsid w:val="007E3D3A"/>
  </w:style>
  <w:style w:type="character" w:customStyle="1" w:styleId="ListLabel340">
    <w:name w:val="ListLabel 340"/>
    <w:uiPriority w:val="99"/>
    <w:qFormat/>
    <w:rsid w:val="007E3D3A"/>
  </w:style>
  <w:style w:type="character" w:customStyle="1" w:styleId="ListLabel341">
    <w:name w:val="ListLabel 341"/>
    <w:uiPriority w:val="99"/>
    <w:qFormat/>
    <w:rsid w:val="007E3D3A"/>
  </w:style>
  <w:style w:type="character" w:customStyle="1" w:styleId="ListLabel342">
    <w:name w:val="ListLabel 342"/>
    <w:uiPriority w:val="99"/>
    <w:qFormat/>
    <w:rsid w:val="007E3D3A"/>
  </w:style>
  <w:style w:type="character" w:customStyle="1" w:styleId="ListLabel343">
    <w:name w:val="ListLabel 343"/>
    <w:uiPriority w:val="99"/>
    <w:qFormat/>
    <w:rsid w:val="007E3D3A"/>
  </w:style>
  <w:style w:type="character" w:customStyle="1" w:styleId="ListLabel344">
    <w:name w:val="ListLabel 344"/>
    <w:uiPriority w:val="99"/>
    <w:qFormat/>
    <w:rsid w:val="007E3D3A"/>
  </w:style>
  <w:style w:type="character" w:customStyle="1" w:styleId="ListLabel345">
    <w:name w:val="ListLabel 345"/>
    <w:uiPriority w:val="99"/>
    <w:qFormat/>
    <w:rsid w:val="007E3D3A"/>
    <w:rPr>
      <w:sz w:val="20"/>
    </w:rPr>
  </w:style>
  <w:style w:type="character" w:customStyle="1" w:styleId="ListLabel346">
    <w:name w:val="ListLabel 346"/>
    <w:uiPriority w:val="99"/>
    <w:qFormat/>
    <w:rsid w:val="007E3D3A"/>
  </w:style>
  <w:style w:type="character" w:customStyle="1" w:styleId="ListLabel347">
    <w:name w:val="ListLabel 347"/>
    <w:uiPriority w:val="99"/>
    <w:qFormat/>
    <w:rsid w:val="007E3D3A"/>
  </w:style>
  <w:style w:type="character" w:customStyle="1" w:styleId="ListLabel348">
    <w:name w:val="ListLabel 348"/>
    <w:uiPriority w:val="99"/>
    <w:qFormat/>
    <w:rsid w:val="007E3D3A"/>
  </w:style>
  <w:style w:type="character" w:customStyle="1" w:styleId="ListLabel349">
    <w:name w:val="ListLabel 349"/>
    <w:uiPriority w:val="99"/>
    <w:qFormat/>
    <w:rsid w:val="007E3D3A"/>
  </w:style>
  <w:style w:type="character" w:customStyle="1" w:styleId="ListLabel350">
    <w:name w:val="ListLabel 350"/>
    <w:uiPriority w:val="99"/>
    <w:qFormat/>
    <w:rsid w:val="007E3D3A"/>
  </w:style>
  <w:style w:type="character" w:customStyle="1" w:styleId="ListLabel351">
    <w:name w:val="ListLabel 351"/>
    <w:uiPriority w:val="99"/>
    <w:qFormat/>
    <w:rsid w:val="007E3D3A"/>
  </w:style>
  <w:style w:type="character" w:customStyle="1" w:styleId="ListLabel352">
    <w:name w:val="ListLabel 352"/>
    <w:uiPriority w:val="99"/>
    <w:qFormat/>
    <w:rsid w:val="007E3D3A"/>
  </w:style>
  <w:style w:type="character" w:customStyle="1" w:styleId="ListLabel353">
    <w:name w:val="ListLabel 353"/>
    <w:uiPriority w:val="99"/>
    <w:qFormat/>
    <w:rsid w:val="007E3D3A"/>
  </w:style>
  <w:style w:type="character" w:customStyle="1" w:styleId="ListLabel354">
    <w:name w:val="ListLabel 354"/>
    <w:uiPriority w:val="99"/>
    <w:qFormat/>
    <w:rsid w:val="007E3D3A"/>
    <w:rPr>
      <w:sz w:val="20"/>
    </w:rPr>
  </w:style>
  <w:style w:type="character" w:customStyle="1" w:styleId="ListLabel355">
    <w:name w:val="ListLabel 355"/>
    <w:uiPriority w:val="99"/>
    <w:qFormat/>
    <w:rsid w:val="007E3D3A"/>
  </w:style>
  <w:style w:type="character" w:customStyle="1" w:styleId="ListLabel356">
    <w:name w:val="ListLabel 356"/>
    <w:uiPriority w:val="99"/>
    <w:qFormat/>
    <w:rsid w:val="007E3D3A"/>
  </w:style>
  <w:style w:type="character" w:customStyle="1" w:styleId="ListLabel357">
    <w:name w:val="ListLabel 357"/>
    <w:uiPriority w:val="99"/>
    <w:qFormat/>
    <w:rsid w:val="007E3D3A"/>
  </w:style>
  <w:style w:type="character" w:customStyle="1" w:styleId="ListLabel358">
    <w:name w:val="ListLabel 358"/>
    <w:uiPriority w:val="99"/>
    <w:qFormat/>
    <w:rsid w:val="007E3D3A"/>
  </w:style>
  <w:style w:type="character" w:customStyle="1" w:styleId="ListLabel359">
    <w:name w:val="ListLabel 359"/>
    <w:uiPriority w:val="99"/>
    <w:qFormat/>
    <w:rsid w:val="007E3D3A"/>
  </w:style>
  <w:style w:type="character" w:customStyle="1" w:styleId="ListLabel360">
    <w:name w:val="ListLabel 360"/>
    <w:uiPriority w:val="99"/>
    <w:qFormat/>
    <w:rsid w:val="007E3D3A"/>
  </w:style>
  <w:style w:type="character" w:customStyle="1" w:styleId="ListLabel361">
    <w:name w:val="ListLabel 361"/>
    <w:uiPriority w:val="99"/>
    <w:qFormat/>
    <w:rsid w:val="007E3D3A"/>
  </w:style>
  <w:style w:type="character" w:customStyle="1" w:styleId="ListLabel362">
    <w:name w:val="ListLabel 362"/>
    <w:uiPriority w:val="99"/>
    <w:qFormat/>
    <w:rsid w:val="007E3D3A"/>
  </w:style>
  <w:style w:type="character" w:customStyle="1" w:styleId="ListLabel363">
    <w:name w:val="ListLabel 363"/>
    <w:uiPriority w:val="99"/>
    <w:qFormat/>
    <w:rsid w:val="007E3D3A"/>
    <w:rPr>
      <w:sz w:val="20"/>
    </w:rPr>
  </w:style>
  <w:style w:type="character" w:customStyle="1" w:styleId="ListLabel364">
    <w:name w:val="ListLabel 364"/>
    <w:uiPriority w:val="99"/>
    <w:qFormat/>
    <w:rsid w:val="007E3D3A"/>
  </w:style>
  <w:style w:type="character" w:customStyle="1" w:styleId="ListLabel365">
    <w:name w:val="ListLabel 365"/>
    <w:uiPriority w:val="99"/>
    <w:qFormat/>
    <w:rsid w:val="007E3D3A"/>
  </w:style>
  <w:style w:type="character" w:customStyle="1" w:styleId="ListLabel366">
    <w:name w:val="ListLabel 366"/>
    <w:uiPriority w:val="99"/>
    <w:qFormat/>
    <w:rsid w:val="007E3D3A"/>
  </w:style>
  <w:style w:type="character" w:customStyle="1" w:styleId="ListLabel367">
    <w:name w:val="ListLabel 367"/>
    <w:uiPriority w:val="99"/>
    <w:qFormat/>
    <w:rsid w:val="007E3D3A"/>
  </w:style>
  <w:style w:type="character" w:customStyle="1" w:styleId="ListLabel368">
    <w:name w:val="ListLabel 368"/>
    <w:uiPriority w:val="99"/>
    <w:qFormat/>
    <w:rsid w:val="007E3D3A"/>
  </w:style>
  <w:style w:type="character" w:customStyle="1" w:styleId="ListLabel369">
    <w:name w:val="ListLabel 369"/>
    <w:uiPriority w:val="99"/>
    <w:qFormat/>
    <w:rsid w:val="007E3D3A"/>
  </w:style>
  <w:style w:type="character" w:customStyle="1" w:styleId="ListLabel370">
    <w:name w:val="ListLabel 370"/>
    <w:uiPriority w:val="99"/>
    <w:qFormat/>
    <w:rsid w:val="007E3D3A"/>
  </w:style>
  <w:style w:type="character" w:customStyle="1" w:styleId="ListLabel371">
    <w:name w:val="ListLabel 371"/>
    <w:uiPriority w:val="99"/>
    <w:qFormat/>
    <w:rsid w:val="007E3D3A"/>
  </w:style>
  <w:style w:type="character" w:customStyle="1" w:styleId="ListLabel372">
    <w:name w:val="ListLabel 372"/>
    <w:uiPriority w:val="99"/>
    <w:qFormat/>
    <w:rsid w:val="007E3D3A"/>
    <w:rPr>
      <w:sz w:val="20"/>
    </w:rPr>
  </w:style>
  <w:style w:type="character" w:customStyle="1" w:styleId="ListLabel373">
    <w:name w:val="ListLabel 373"/>
    <w:uiPriority w:val="99"/>
    <w:qFormat/>
    <w:rsid w:val="007E3D3A"/>
  </w:style>
  <w:style w:type="character" w:customStyle="1" w:styleId="ListLabel374">
    <w:name w:val="ListLabel 374"/>
    <w:uiPriority w:val="99"/>
    <w:qFormat/>
    <w:rsid w:val="007E3D3A"/>
  </w:style>
  <w:style w:type="character" w:customStyle="1" w:styleId="ListLabel375">
    <w:name w:val="ListLabel 375"/>
    <w:uiPriority w:val="99"/>
    <w:qFormat/>
    <w:rsid w:val="007E3D3A"/>
  </w:style>
  <w:style w:type="character" w:customStyle="1" w:styleId="ListLabel376">
    <w:name w:val="ListLabel 376"/>
    <w:uiPriority w:val="99"/>
    <w:qFormat/>
    <w:rsid w:val="007E3D3A"/>
  </w:style>
  <w:style w:type="character" w:customStyle="1" w:styleId="ListLabel377">
    <w:name w:val="ListLabel 377"/>
    <w:uiPriority w:val="99"/>
    <w:qFormat/>
    <w:rsid w:val="007E3D3A"/>
  </w:style>
  <w:style w:type="character" w:customStyle="1" w:styleId="ListLabel378">
    <w:name w:val="ListLabel 378"/>
    <w:uiPriority w:val="99"/>
    <w:qFormat/>
    <w:rsid w:val="007E3D3A"/>
  </w:style>
  <w:style w:type="character" w:customStyle="1" w:styleId="ListLabel379">
    <w:name w:val="ListLabel 379"/>
    <w:uiPriority w:val="99"/>
    <w:qFormat/>
    <w:rsid w:val="007E3D3A"/>
  </w:style>
  <w:style w:type="character" w:customStyle="1" w:styleId="ListLabel380">
    <w:name w:val="ListLabel 380"/>
    <w:uiPriority w:val="99"/>
    <w:qFormat/>
    <w:rsid w:val="007E3D3A"/>
  </w:style>
  <w:style w:type="character" w:customStyle="1" w:styleId="ListLabel381">
    <w:name w:val="ListLabel 381"/>
    <w:uiPriority w:val="99"/>
    <w:qFormat/>
    <w:rsid w:val="007E3D3A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7E3D3A"/>
  </w:style>
  <w:style w:type="character" w:customStyle="1" w:styleId="ListLabel383">
    <w:name w:val="ListLabel 383"/>
    <w:uiPriority w:val="99"/>
    <w:qFormat/>
    <w:rsid w:val="007E3D3A"/>
  </w:style>
  <w:style w:type="character" w:customStyle="1" w:styleId="ListLabel384">
    <w:name w:val="ListLabel 384"/>
    <w:uiPriority w:val="99"/>
    <w:qFormat/>
    <w:rsid w:val="007E3D3A"/>
  </w:style>
  <w:style w:type="character" w:customStyle="1" w:styleId="ListLabel385">
    <w:name w:val="ListLabel 385"/>
    <w:uiPriority w:val="99"/>
    <w:qFormat/>
    <w:rsid w:val="007E3D3A"/>
  </w:style>
  <w:style w:type="character" w:customStyle="1" w:styleId="ListLabel386">
    <w:name w:val="ListLabel 386"/>
    <w:uiPriority w:val="99"/>
    <w:qFormat/>
    <w:rsid w:val="007E3D3A"/>
  </w:style>
  <w:style w:type="character" w:customStyle="1" w:styleId="ListLabel387">
    <w:name w:val="ListLabel 387"/>
    <w:uiPriority w:val="99"/>
    <w:qFormat/>
    <w:rsid w:val="007E3D3A"/>
  </w:style>
  <w:style w:type="character" w:customStyle="1" w:styleId="ListLabel388">
    <w:name w:val="ListLabel 388"/>
    <w:uiPriority w:val="99"/>
    <w:qFormat/>
    <w:rsid w:val="007E3D3A"/>
  </w:style>
  <w:style w:type="character" w:customStyle="1" w:styleId="ListLabel389">
    <w:name w:val="ListLabel 389"/>
    <w:uiPriority w:val="99"/>
    <w:qFormat/>
    <w:rsid w:val="007E3D3A"/>
  </w:style>
  <w:style w:type="character" w:customStyle="1" w:styleId="ListLabel390">
    <w:name w:val="ListLabel 390"/>
    <w:uiPriority w:val="99"/>
    <w:qFormat/>
    <w:rsid w:val="007E3D3A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7E3D3A"/>
  </w:style>
  <w:style w:type="character" w:customStyle="1" w:styleId="ListLabel392">
    <w:name w:val="ListLabel 392"/>
    <w:uiPriority w:val="99"/>
    <w:qFormat/>
    <w:rsid w:val="007E3D3A"/>
  </w:style>
  <w:style w:type="character" w:customStyle="1" w:styleId="ListLabel393">
    <w:name w:val="ListLabel 393"/>
    <w:uiPriority w:val="99"/>
    <w:qFormat/>
    <w:rsid w:val="007E3D3A"/>
  </w:style>
  <w:style w:type="character" w:customStyle="1" w:styleId="ListLabel394">
    <w:name w:val="ListLabel 394"/>
    <w:uiPriority w:val="99"/>
    <w:qFormat/>
    <w:rsid w:val="007E3D3A"/>
  </w:style>
  <w:style w:type="character" w:customStyle="1" w:styleId="ListLabel395">
    <w:name w:val="ListLabel 395"/>
    <w:uiPriority w:val="99"/>
    <w:qFormat/>
    <w:rsid w:val="007E3D3A"/>
  </w:style>
  <w:style w:type="character" w:customStyle="1" w:styleId="ListLabel396">
    <w:name w:val="ListLabel 396"/>
    <w:uiPriority w:val="99"/>
    <w:qFormat/>
    <w:rsid w:val="007E3D3A"/>
  </w:style>
  <w:style w:type="character" w:customStyle="1" w:styleId="ListLabel397">
    <w:name w:val="ListLabel 397"/>
    <w:uiPriority w:val="99"/>
    <w:qFormat/>
    <w:rsid w:val="007E3D3A"/>
  </w:style>
  <w:style w:type="character" w:customStyle="1" w:styleId="ListLabel398">
    <w:name w:val="ListLabel 398"/>
    <w:uiPriority w:val="99"/>
    <w:qFormat/>
    <w:rsid w:val="007E3D3A"/>
  </w:style>
  <w:style w:type="paragraph" w:customStyle="1" w:styleId="Caption1">
    <w:name w:val="Caption1"/>
    <w:basedOn w:val="a2"/>
    <w:uiPriority w:val="99"/>
    <w:qFormat/>
    <w:rsid w:val="007E3D3A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7E3D3A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7E3D3A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7E3D3A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7E3D3A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7E3D3A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7E3D3A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7E3D3A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7E3D3A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7E3D3A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7E3D3A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7E3D3A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7E3D3A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7E3D3A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7E3D3A"/>
    <w:rPr>
      <w:sz w:val="16"/>
    </w:rPr>
  </w:style>
  <w:style w:type="paragraph" w:customStyle="1" w:styleId="7f1">
    <w:name w:val="Знак7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7E3D3A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7E3D3A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7E3D3A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7E3D3A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7E3D3A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7E3D3A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7E3D3A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7E3D3A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7E3D3A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7E3D3A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7E3D3A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7E3D3A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7E3D3A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7E3D3A"/>
    <w:rPr>
      <w:sz w:val="16"/>
      <w:lang w:val="ru-RU" w:eastAsia="ru-RU"/>
    </w:rPr>
  </w:style>
  <w:style w:type="character" w:customStyle="1" w:styleId="1890">
    <w:name w:val="Знак Знак189"/>
    <w:uiPriority w:val="99"/>
    <w:rsid w:val="007E3D3A"/>
    <w:rPr>
      <w:rFonts w:ascii="Courier New" w:hAnsi="Courier New"/>
    </w:rPr>
  </w:style>
  <w:style w:type="character" w:customStyle="1" w:styleId="931">
    <w:name w:val="Знак Знак93"/>
    <w:uiPriority w:val="99"/>
    <w:locked/>
    <w:rsid w:val="007E3D3A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7E3D3A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7E3D3A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7E3D3A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7E3D3A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7E3D3A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7E3D3A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7E3D3A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7E3D3A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7E3D3A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7E3D3A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7E3D3A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7E3D3A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7E3D3A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7E3D3A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7E3D3A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7E3D3A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7E3D3A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7E3D3A"/>
    <w:rPr>
      <w:sz w:val="24"/>
    </w:rPr>
  </w:style>
  <w:style w:type="character" w:customStyle="1" w:styleId="6f7">
    <w:name w:val="Слабое выделение6"/>
    <w:uiPriority w:val="99"/>
    <w:rsid w:val="007E3D3A"/>
    <w:rPr>
      <w:i/>
      <w:color w:val="808080"/>
    </w:rPr>
  </w:style>
  <w:style w:type="character" w:customStyle="1" w:styleId="21f7">
    <w:name w:val="Знак21"/>
    <w:uiPriority w:val="99"/>
    <w:rsid w:val="007E3D3A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7E3D3A"/>
  </w:style>
  <w:style w:type="character" w:customStyle="1" w:styleId="5f9">
    <w:name w:val="Замещающий текст5"/>
    <w:uiPriority w:val="99"/>
    <w:rsid w:val="007E3D3A"/>
    <w:rPr>
      <w:color w:val="808080"/>
    </w:rPr>
  </w:style>
  <w:style w:type="character" w:customStyle="1" w:styleId="6f8">
    <w:name w:val="Сильное выделение6"/>
    <w:uiPriority w:val="99"/>
    <w:rsid w:val="007E3D3A"/>
    <w:rPr>
      <w:b/>
    </w:rPr>
  </w:style>
  <w:style w:type="character" w:customStyle="1" w:styleId="4fd">
    <w:name w:val="Основной текст с отступом Знак4"/>
    <w:uiPriority w:val="99"/>
    <w:semiHidden/>
    <w:rsid w:val="007E3D3A"/>
    <w:rPr>
      <w:sz w:val="24"/>
    </w:rPr>
  </w:style>
  <w:style w:type="character" w:customStyle="1" w:styleId="2013">
    <w:name w:val="Знак Знак2013"/>
    <w:uiPriority w:val="99"/>
    <w:rsid w:val="007E3D3A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7E3D3A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7E3D3A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7E3D3A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7E3D3A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7E3D3A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7E3D3A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7E3D3A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7E3D3A"/>
    <w:rPr>
      <w:i/>
      <w:color w:val="808080"/>
    </w:rPr>
  </w:style>
  <w:style w:type="character" w:customStyle="1" w:styleId="6fb">
    <w:name w:val="Основной шрифт абзаца6"/>
    <w:uiPriority w:val="99"/>
    <w:rsid w:val="007E3D3A"/>
  </w:style>
  <w:style w:type="character" w:customStyle="1" w:styleId="6fc">
    <w:name w:val="Замещающий текст6"/>
    <w:uiPriority w:val="99"/>
    <w:rsid w:val="007E3D3A"/>
    <w:rPr>
      <w:color w:val="808080"/>
    </w:rPr>
  </w:style>
  <w:style w:type="character" w:customStyle="1" w:styleId="7f6">
    <w:name w:val="Сильное выделение7"/>
    <w:uiPriority w:val="99"/>
    <w:rsid w:val="007E3D3A"/>
    <w:rPr>
      <w:b/>
    </w:rPr>
  </w:style>
  <w:style w:type="character" w:customStyle="1" w:styleId="b-sharetext">
    <w:name w:val="b-share__text"/>
    <w:basedOn w:val="a3"/>
    <w:uiPriority w:val="99"/>
    <w:rsid w:val="007E3D3A"/>
    <w:rPr>
      <w:rFonts w:cs="Times New Roman"/>
    </w:rPr>
  </w:style>
  <w:style w:type="character" w:customStyle="1" w:styleId="2017">
    <w:name w:val="Знак Знак2017"/>
    <w:uiPriority w:val="99"/>
    <w:rsid w:val="007E3D3A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7E3D3A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7E3D3A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7E3D3A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7E3D3A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7E3D3A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7E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7E3D3A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7E3D3A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7E3D3A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7E3D3A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7E3D3A"/>
    <w:rPr>
      <w:i/>
      <w:color w:val="808080"/>
    </w:rPr>
  </w:style>
  <w:style w:type="character" w:customStyle="1" w:styleId="7f9">
    <w:name w:val="Основной шрифт абзаца7"/>
    <w:uiPriority w:val="99"/>
    <w:rsid w:val="007E3D3A"/>
  </w:style>
  <w:style w:type="character" w:customStyle="1" w:styleId="7fa">
    <w:name w:val="Замещающий текст7"/>
    <w:uiPriority w:val="99"/>
    <w:rsid w:val="007E3D3A"/>
    <w:rPr>
      <w:color w:val="808080"/>
    </w:rPr>
  </w:style>
  <w:style w:type="character" w:customStyle="1" w:styleId="8f0">
    <w:name w:val="Сильное выделение8"/>
    <w:uiPriority w:val="99"/>
    <w:rsid w:val="007E3D3A"/>
    <w:rPr>
      <w:b/>
    </w:rPr>
  </w:style>
  <w:style w:type="paragraph" w:customStyle="1" w:styleId="Heading43">
    <w:name w:val="Heading 43"/>
    <w:basedOn w:val="a2"/>
    <w:next w:val="a2"/>
    <w:uiPriority w:val="99"/>
    <w:rsid w:val="007E3D3A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7E3D3A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7E3D3A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7E3D3A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7E3D3A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7E3D3A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7E3D3A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7E3D3A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7E3D3A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7E3D3A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7E3D3A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7E3D3A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7E3D3A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7E3D3A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7E3D3A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7E3D3A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7E3D3A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7E3D3A"/>
    <w:rPr>
      <w:b/>
      <w:smallCaps/>
      <w:spacing w:val="5"/>
    </w:rPr>
  </w:style>
  <w:style w:type="character" w:customStyle="1" w:styleId="3940">
    <w:name w:val="Знак Знак394"/>
    <w:uiPriority w:val="99"/>
    <w:rsid w:val="007E3D3A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7E3D3A"/>
    <w:rPr>
      <w:b/>
      <w:sz w:val="28"/>
    </w:rPr>
  </w:style>
  <w:style w:type="character" w:customStyle="1" w:styleId="3740">
    <w:name w:val="Знак Знак374"/>
    <w:uiPriority w:val="99"/>
    <w:rsid w:val="007E3D3A"/>
    <w:rPr>
      <w:b/>
      <w:i/>
      <w:sz w:val="26"/>
    </w:rPr>
  </w:style>
  <w:style w:type="character" w:customStyle="1" w:styleId="3640">
    <w:name w:val="Знак Знак364"/>
    <w:uiPriority w:val="99"/>
    <w:rsid w:val="007E3D3A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7E3D3A"/>
    <w:rPr>
      <w:sz w:val="24"/>
      <w:lang w:val="ru-RU" w:eastAsia="ru-RU"/>
    </w:rPr>
  </w:style>
  <w:style w:type="character" w:customStyle="1" w:styleId="3440">
    <w:name w:val="Знак Знак344"/>
    <w:uiPriority w:val="99"/>
    <w:rsid w:val="007E3D3A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7E3D3A"/>
    <w:rPr>
      <w:sz w:val="16"/>
    </w:rPr>
  </w:style>
  <w:style w:type="character" w:customStyle="1" w:styleId="3150">
    <w:name w:val="Знак Знак315"/>
    <w:uiPriority w:val="99"/>
    <w:rsid w:val="007E3D3A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7E3D3A"/>
    <w:rPr>
      <w:sz w:val="24"/>
    </w:rPr>
  </w:style>
  <w:style w:type="character" w:customStyle="1" w:styleId="2940">
    <w:name w:val="Знак Знак294"/>
    <w:uiPriority w:val="99"/>
    <w:rsid w:val="007E3D3A"/>
    <w:rPr>
      <w:sz w:val="24"/>
    </w:rPr>
  </w:style>
  <w:style w:type="character" w:customStyle="1" w:styleId="714">
    <w:name w:val="Знак Знак714"/>
    <w:uiPriority w:val="99"/>
    <w:rsid w:val="007E3D3A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7E3D3A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7E3D3A"/>
    <w:rPr>
      <w:rFonts w:ascii="Tahoma" w:hAnsi="Tahoma"/>
    </w:rPr>
  </w:style>
  <w:style w:type="character" w:customStyle="1" w:styleId="2740">
    <w:name w:val="Знак Знак274"/>
    <w:uiPriority w:val="99"/>
    <w:rsid w:val="007E3D3A"/>
    <w:rPr>
      <w:sz w:val="24"/>
    </w:rPr>
  </w:style>
  <w:style w:type="character" w:customStyle="1" w:styleId="1010">
    <w:name w:val="Знак Знак1010"/>
    <w:uiPriority w:val="99"/>
    <w:locked/>
    <w:rsid w:val="007E3D3A"/>
    <w:rPr>
      <w:sz w:val="16"/>
      <w:lang w:val="ru-RU" w:eastAsia="ru-RU"/>
    </w:rPr>
  </w:style>
  <w:style w:type="character" w:customStyle="1" w:styleId="628">
    <w:name w:val="Знак Знак628"/>
    <w:uiPriority w:val="99"/>
    <w:rsid w:val="007E3D3A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7E3D3A"/>
    <w:rPr>
      <w:sz w:val="24"/>
      <w:lang w:val="en-US"/>
    </w:rPr>
  </w:style>
  <w:style w:type="character" w:customStyle="1" w:styleId="1240">
    <w:name w:val="Знак Знак124"/>
    <w:uiPriority w:val="99"/>
    <w:rsid w:val="007E3D3A"/>
    <w:rPr>
      <w:sz w:val="16"/>
    </w:rPr>
  </w:style>
  <w:style w:type="character" w:customStyle="1" w:styleId="1360">
    <w:name w:val="Знак Знак136"/>
    <w:uiPriority w:val="99"/>
    <w:rsid w:val="007E3D3A"/>
    <w:rPr>
      <w:lang w:val="ru-RU" w:eastAsia="ru-RU"/>
    </w:rPr>
  </w:style>
  <w:style w:type="character" w:customStyle="1" w:styleId="1611">
    <w:name w:val="Знак Знак1611"/>
    <w:uiPriority w:val="99"/>
    <w:locked/>
    <w:rsid w:val="007E3D3A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7E3D3A"/>
    <w:rPr>
      <w:sz w:val="24"/>
    </w:rPr>
  </w:style>
  <w:style w:type="character" w:customStyle="1" w:styleId="13d">
    <w:name w:val="Знак Знак Знак13"/>
    <w:uiPriority w:val="99"/>
    <w:rsid w:val="007E3D3A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7E3D3A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7E3D3A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7E3D3A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7E3D3A"/>
    <w:rPr>
      <w:rFonts w:ascii="Courier New" w:hAnsi="Courier New"/>
    </w:rPr>
  </w:style>
  <w:style w:type="character" w:customStyle="1" w:styleId="17100">
    <w:name w:val="Знак Знак1710"/>
    <w:uiPriority w:val="99"/>
    <w:rsid w:val="007E3D3A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7E3D3A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7E3D3A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7E3D3A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7E3D3A"/>
    <w:rPr>
      <w:b/>
      <w:sz w:val="28"/>
    </w:rPr>
  </w:style>
  <w:style w:type="character" w:customStyle="1" w:styleId="41100">
    <w:name w:val="Знак Знак4110"/>
    <w:uiPriority w:val="99"/>
    <w:locked/>
    <w:rsid w:val="007E3D3A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7E3D3A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7E3D3A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7E3D3A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7E3D3A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7E3D3A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7E3D3A"/>
    <w:rPr>
      <w:sz w:val="24"/>
    </w:rPr>
  </w:style>
  <w:style w:type="character" w:customStyle="1" w:styleId="51110">
    <w:name w:val="Знак Знак5111"/>
    <w:uiPriority w:val="99"/>
    <w:locked/>
    <w:rsid w:val="007E3D3A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7E3D3A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7E3D3A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7E3D3A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7E3D3A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7E3D3A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7E3D3A"/>
    <w:rPr>
      <w:sz w:val="16"/>
    </w:rPr>
  </w:style>
  <w:style w:type="character" w:customStyle="1" w:styleId="5010">
    <w:name w:val="Знак Знак5010"/>
    <w:uiPriority w:val="99"/>
    <w:locked/>
    <w:rsid w:val="007E3D3A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7E3D3A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7E3D3A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7E3D3A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7E3D3A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7E3D3A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7E3D3A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7E3D3A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7E3D3A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7E3D3A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7E3D3A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7E3D3A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7E3D3A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7E3D3A"/>
    <w:rPr>
      <w:lang w:val="ru-RU" w:eastAsia="ru-RU"/>
    </w:rPr>
  </w:style>
  <w:style w:type="character" w:customStyle="1" w:styleId="564">
    <w:name w:val="Знак Знак564"/>
    <w:uiPriority w:val="99"/>
    <w:locked/>
    <w:rsid w:val="007E3D3A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7E3D3A"/>
    <w:rPr>
      <w:sz w:val="24"/>
      <w:lang w:val="en-US" w:eastAsia="ru-RU"/>
    </w:rPr>
  </w:style>
  <w:style w:type="character" w:customStyle="1" w:styleId="6740">
    <w:name w:val="Знак Знак674"/>
    <w:uiPriority w:val="99"/>
    <w:rsid w:val="007E3D3A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7E3D3A"/>
    <w:rPr>
      <w:b/>
      <w:sz w:val="28"/>
    </w:rPr>
  </w:style>
  <w:style w:type="character" w:customStyle="1" w:styleId="704">
    <w:name w:val="Знак Знак704"/>
    <w:uiPriority w:val="99"/>
    <w:rsid w:val="007E3D3A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7E3D3A"/>
    <w:rPr>
      <w:b/>
      <w:sz w:val="28"/>
    </w:rPr>
  </w:style>
  <w:style w:type="character" w:customStyle="1" w:styleId="6840">
    <w:name w:val="Знак Знак684"/>
    <w:uiPriority w:val="99"/>
    <w:rsid w:val="007E3D3A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7E3D3A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7E3D3A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7E3D3A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7E3D3A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7E3D3A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7E3D3A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7E3D3A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7E3D3A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7E3D3A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7E3D3A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7E3D3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7E3D3A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7E3D3A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7E3D3A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7E3D3A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7E3D3A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7E3D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7E3D3A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7E3D3A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7E3D3A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7E3D3A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7E3D3A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7E3D3A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7E3D3A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7E3D3A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7E3D3A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7E3D3A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7E3D3A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7E3D3A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7E3D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7E3D3A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7E3D3A"/>
    <w:rPr>
      <w:color w:val="808080"/>
    </w:rPr>
  </w:style>
  <w:style w:type="character" w:customStyle="1" w:styleId="21f9">
    <w:name w:val="Основной шрифт абзаца21"/>
    <w:uiPriority w:val="99"/>
    <w:rsid w:val="007E3D3A"/>
  </w:style>
  <w:style w:type="character" w:customStyle="1" w:styleId="2214">
    <w:name w:val="Знак2 Знак Знак21"/>
    <w:uiPriority w:val="99"/>
    <w:locked/>
    <w:rsid w:val="007E3D3A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7E3D3A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7E3D3A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7E3D3A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7E3D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7E3D3A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7E3D3A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7E3D3A"/>
    <w:rPr>
      <w:rFonts w:cs="Times New Roman"/>
    </w:rPr>
  </w:style>
  <w:style w:type="character" w:customStyle="1" w:styleId="cxdhlk">
    <w:name w:val="cxdhlk"/>
    <w:basedOn w:val="a3"/>
    <w:uiPriority w:val="99"/>
    <w:rsid w:val="007E3D3A"/>
    <w:rPr>
      <w:rFonts w:cs="Times New Roman"/>
    </w:rPr>
  </w:style>
  <w:style w:type="paragraph" w:customStyle="1" w:styleId="ftvvlh">
    <w:name w:val="ftvvlh"/>
    <w:basedOn w:val="a2"/>
    <w:uiPriority w:val="99"/>
    <w:rsid w:val="007E3D3A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7E3D3A"/>
    <w:rPr>
      <w:rFonts w:cs="Times New Roman"/>
    </w:rPr>
  </w:style>
  <w:style w:type="character" w:customStyle="1" w:styleId="duvqdt">
    <w:name w:val="duvqdt"/>
    <w:basedOn w:val="a3"/>
    <w:uiPriority w:val="99"/>
    <w:rsid w:val="007E3D3A"/>
    <w:rPr>
      <w:rFonts w:cs="Times New Roman"/>
    </w:rPr>
  </w:style>
  <w:style w:type="character" w:customStyle="1" w:styleId="titlesmall">
    <w:name w:val="title_small"/>
    <w:basedOn w:val="a3"/>
    <w:uiPriority w:val="99"/>
    <w:rsid w:val="007E3D3A"/>
    <w:rPr>
      <w:rFonts w:cs="Times New Roman"/>
    </w:rPr>
  </w:style>
  <w:style w:type="character" w:customStyle="1" w:styleId="2ffffb">
    <w:name w:val="Заголовок2"/>
    <w:basedOn w:val="a3"/>
    <w:uiPriority w:val="99"/>
    <w:rsid w:val="007E3D3A"/>
    <w:rPr>
      <w:rFonts w:cs="Times New Roman"/>
    </w:rPr>
  </w:style>
  <w:style w:type="character" w:customStyle="1" w:styleId="titlesmallgrey">
    <w:name w:val="title_small_grey"/>
    <w:basedOn w:val="a3"/>
    <w:uiPriority w:val="99"/>
    <w:rsid w:val="007E3D3A"/>
    <w:rPr>
      <w:rFonts w:cs="Times New Roman"/>
    </w:rPr>
  </w:style>
  <w:style w:type="character" w:customStyle="1" w:styleId="cstatopen-btn">
    <w:name w:val="c_statopen-btn"/>
    <w:basedOn w:val="a3"/>
    <w:uiPriority w:val="99"/>
    <w:rsid w:val="007E3D3A"/>
    <w:rPr>
      <w:rFonts w:cs="Times New Roman"/>
    </w:rPr>
  </w:style>
  <w:style w:type="character" w:customStyle="1" w:styleId="kc-title">
    <w:name w:val="kc-title"/>
    <w:basedOn w:val="a3"/>
    <w:uiPriority w:val="99"/>
    <w:rsid w:val="007E3D3A"/>
    <w:rPr>
      <w:rFonts w:cs="Times New Roman"/>
    </w:rPr>
  </w:style>
  <w:style w:type="paragraph" w:customStyle="1" w:styleId="author-name">
    <w:name w:val="author-name"/>
    <w:basedOn w:val="a2"/>
    <w:uiPriority w:val="99"/>
    <w:rsid w:val="007E3D3A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7E3D3A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7E3D3A"/>
    <w:rPr>
      <w:rFonts w:cs="Times New Roman"/>
    </w:rPr>
  </w:style>
  <w:style w:type="paragraph" w:customStyle="1" w:styleId="s30">
    <w:name w:val="s_3"/>
    <w:basedOn w:val="a2"/>
    <w:uiPriority w:val="99"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7E3D3A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7E3D3A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7E3D3A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7E3D3A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7E3D3A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7E3D3A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7E3D3A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7E3D3A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7E3D3A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7E3D3A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7E3D3A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7E3D3A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7E3D3A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7E3D3A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7E3D3A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7E3D3A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7E3D3A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7E3D3A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7E3D3A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7E3D3A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7E3D3A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7E3D3A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7E3D3A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7E3D3A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7E3D3A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7E3D3A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7E3D3A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7E3D3A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7E3D3A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7E3D3A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7E3D3A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7E3D3A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7E3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7E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7E3D3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7E3D3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7E3D3A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7E3D3A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7E3D3A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7E3D3A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7E3D3A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7E3D3A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7E3D3A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7E3D3A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7E3D3A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7E3D3A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7E3D3A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7E3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0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-mezhgorie.ru/rdsh/2metodrekomendacii_volontery.pdf" TargetMode="External"/><Relationship Id="rId13" Type="http://schemas.openxmlformats.org/officeDocument/2006/relationships/hyperlink" Target="http://xn--b1aedacfkrjqgbzj3aoc9lpa.xn--/" TargetMode="External"/><Relationship Id="rId18" Type="http://schemas.openxmlformats.org/officeDocument/2006/relationships/hyperlink" Target="http://qsp.su/tools/onlinehelp/about_license_gpl_russian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catalog.unatlib.org.ru/" TargetMode="External"/><Relationship Id="rId7" Type="http://schemas.openxmlformats.org/officeDocument/2006/relationships/hyperlink" Target="http://www.consultant.ru/document/cons_doc_LAW_327937/7113537d61773a52bdaf8f010396899d965aca88/" TargetMode="External"/><Relationship Id="rId12" Type="http://schemas.openxmlformats.org/officeDocument/2006/relationships/hyperlink" Target="http://lawcs.ru/" TargetMode="External"/><Relationship Id="rId17" Type="http://schemas.openxmlformats.org/officeDocument/2006/relationships/hyperlink" Target="http://qsp.su/tools/onlinehelp/about_license_gpl_russian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://www.infolex.narod.ru/gpl_gnu/gplrus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39108/3d0cac60971a511280cbba229d9b6329c07731f7/" TargetMode="External"/><Relationship Id="rId11" Type="http://schemas.openxmlformats.org/officeDocument/2006/relationships/hyperlink" Target="http://avcrf.ru" TargetMode="External"/><Relationship Id="rId24" Type="http://schemas.openxmlformats.org/officeDocument/2006/relationships/hyperlink" Target="http://www.iprbookshop.ru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&#1084;&#1072;&#1081;&#1089;&#1082;&#1080;&#1081;&#1091;&#1082;&#1072;&#1079;.&#1088;&#1092;/upload/iblock/a66/Sotsialnaya-aktivnost-_obnov.-" TargetMode="External"/><Relationship Id="rId23" Type="http://schemas.openxmlformats.org/officeDocument/2006/relationships/hyperlink" Target="http://elibrary.ru" TargetMode="External"/><Relationship Id="rId10" Type="http://schemas.openxmlformats.org/officeDocument/2006/relationships/hyperlink" Target="https://www.iprbookshop.ru/63025.html" TargetMode="External"/><Relationship Id="rId19" Type="http://schemas.openxmlformats.org/officeDocument/2006/relationships/hyperlink" Target="http://qsp.su/tools/onlinehelp/about_license_gpl_russi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-mezhgorie.ru/rdsh/2metodrekomendacii_volontery.pdf" TargetMode="External"/><Relationship Id="rId14" Type="http://schemas.openxmlformats.org/officeDocument/2006/relationships/hyperlink" Target="https://www.forestfire.ru" TargetMode="External"/><Relationship Id="rId22" Type="http://schemas.openxmlformats.org/officeDocument/2006/relationships/hyperlink" Target="https://infourok.ru/metodicheskie-rekomendacii-organizaciya-volonterskoy-deyatelnosti-237635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5580</Words>
  <Characters>31808</Characters>
  <Application>Microsoft Office Word</Application>
  <DocSecurity>0</DocSecurity>
  <Lines>265</Lines>
  <Paragraphs>74</Paragraphs>
  <ScaleCrop>false</ScaleCrop>
  <Company/>
  <LinksUpToDate>false</LinksUpToDate>
  <CharactersWithSpaces>37314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2022-01-27T14:03:00Z</dcterms:created>
  <dcterms:modified xsi:type="dcterms:W3CDTF">2023-04-24T18:58:00Z</dcterms:modified>
</cp:coreProperties>
</file>